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5"/>
        <w:rPr>
          <w:rFonts w:ascii="Times New Roman"/>
          <w:sz w:val="20"/>
        </w:rPr>
      </w:pPr>
    </w:p>
    <w:p>
      <w:pPr>
        <w:pStyle w:val="2"/>
        <w:spacing w:before="1" w:line="355" w:lineRule="auto"/>
        <w:ind w:left="2606" w:right="1613"/>
        <w:jc w:val="center"/>
      </w:pPr>
      <w:r>
        <w:rPr>
          <w:w w:val="95"/>
        </w:rPr>
        <w:t xml:space="preserve">THE REGULATIONS OF EXCHANGE PROGRAMME </w:t>
      </w:r>
      <w:r>
        <w:t>FOR STUDENTS AND SCIENTISTS</w:t>
      </w:r>
    </w:p>
    <w:p>
      <w:pPr>
        <w:pStyle w:val="2"/>
        <w:spacing w:before="1"/>
        <w:ind w:left="2601" w:right="1613"/>
        <w:jc w:val="center"/>
      </w:pPr>
      <w:r>
        <w:t>AS PART OF BILATERAL COOPERATION</w:t>
      </w:r>
    </w:p>
    <w:p>
      <w:pPr>
        <w:pStyle w:val="2"/>
        <w:spacing w:before="128"/>
        <w:ind w:left="2153" w:right="1119"/>
        <w:jc w:val="center"/>
      </w:pPr>
      <w:r>
        <w:t>- OFFER FOR INCOMING STUDENTS AND SCIENTISTS</w:t>
      </w:r>
    </w:p>
    <w:p>
      <w:pPr>
        <w:pStyle w:val="2"/>
        <w:rPr>
          <w:sz w:val="26"/>
        </w:rPr>
      </w:pPr>
    </w:p>
    <w:p>
      <w:pPr>
        <w:pStyle w:val="2"/>
        <w:rPr>
          <w:sz w:val="26"/>
        </w:rPr>
      </w:pPr>
    </w:p>
    <w:p>
      <w:pPr>
        <w:pStyle w:val="2"/>
        <w:rPr>
          <w:sz w:val="26"/>
        </w:rPr>
      </w:pPr>
    </w:p>
    <w:p>
      <w:pPr>
        <w:pStyle w:val="2"/>
        <w:rPr>
          <w:sz w:val="26"/>
        </w:rPr>
      </w:pPr>
    </w:p>
    <w:p>
      <w:pPr>
        <w:pStyle w:val="2"/>
        <w:rPr>
          <w:sz w:val="26"/>
        </w:rPr>
      </w:pPr>
    </w:p>
    <w:p>
      <w:pPr>
        <w:pStyle w:val="2"/>
        <w:rPr>
          <w:sz w:val="26"/>
        </w:rPr>
      </w:pPr>
    </w:p>
    <w:p>
      <w:pPr>
        <w:pStyle w:val="2"/>
        <w:rPr>
          <w:sz w:val="26"/>
        </w:rPr>
      </w:pPr>
    </w:p>
    <w:p>
      <w:pPr>
        <w:pStyle w:val="2"/>
        <w:rPr>
          <w:sz w:val="26"/>
        </w:rPr>
      </w:pPr>
    </w:p>
    <w:p>
      <w:pPr>
        <w:pStyle w:val="2"/>
        <w:rPr>
          <w:sz w:val="26"/>
        </w:rPr>
      </w:pPr>
    </w:p>
    <w:p>
      <w:pPr>
        <w:pStyle w:val="2"/>
        <w:rPr>
          <w:sz w:val="26"/>
        </w:rPr>
      </w:pPr>
    </w:p>
    <w:p>
      <w:pPr>
        <w:pStyle w:val="2"/>
        <w:rPr>
          <w:sz w:val="26"/>
        </w:rPr>
      </w:pPr>
    </w:p>
    <w:p>
      <w:pPr>
        <w:pStyle w:val="2"/>
        <w:rPr>
          <w:sz w:val="26"/>
        </w:rPr>
      </w:pPr>
    </w:p>
    <w:p>
      <w:pPr>
        <w:pStyle w:val="2"/>
        <w:rPr>
          <w:sz w:val="26"/>
        </w:rPr>
      </w:pPr>
    </w:p>
    <w:p>
      <w:pPr>
        <w:pStyle w:val="2"/>
        <w:rPr>
          <w:sz w:val="26"/>
        </w:rPr>
      </w:pPr>
    </w:p>
    <w:p>
      <w:pPr>
        <w:pStyle w:val="2"/>
        <w:rPr>
          <w:sz w:val="26"/>
        </w:rPr>
      </w:pPr>
    </w:p>
    <w:p>
      <w:pPr>
        <w:pStyle w:val="2"/>
        <w:rPr>
          <w:sz w:val="26"/>
        </w:rPr>
      </w:pPr>
    </w:p>
    <w:p>
      <w:pPr>
        <w:pStyle w:val="2"/>
        <w:rPr>
          <w:sz w:val="26"/>
        </w:rPr>
      </w:pPr>
    </w:p>
    <w:p>
      <w:pPr>
        <w:pStyle w:val="2"/>
        <w:rPr>
          <w:sz w:val="26"/>
        </w:rPr>
      </w:pPr>
    </w:p>
    <w:p>
      <w:pPr>
        <w:pStyle w:val="2"/>
        <w:rPr>
          <w:sz w:val="26"/>
        </w:rPr>
      </w:pPr>
    </w:p>
    <w:p>
      <w:pPr>
        <w:pStyle w:val="2"/>
        <w:rPr>
          <w:sz w:val="26"/>
        </w:rPr>
      </w:pPr>
    </w:p>
    <w:p>
      <w:pPr>
        <w:pStyle w:val="2"/>
        <w:rPr>
          <w:sz w:val="26"/>
        </w:rPr>
      </w:pPr>
    </w:p>
    <w:p>
      <w:pPr>
        <w:pStyle w:val="2"/>
        <w:rPr>
          <w:sz w:val="26"/>
        </w:rPr>
      </w:pPr>
    </w:p>
    <w:p>
      <w:pPr>
        <w:pStyle w:val="2"/>
        <w:spacing w:before="2"/>
        <w:rPr>
          <w:sz w:val="25"/>
        </w:rPr>
      </w:pPr>
    </w:p>
    <w:p>
      <w:pPr>
        <w:spacing w:after="0"/>
        <w:jc w:val="center"/>
        <w:sectPr>
          <w:headerReference r:id="rId3" w:type="default"/>
          <w:footerReference r:id="rId4" w:type="default"/>
          <w:type w:val="continuous"/>
          <w:pgSz w:w="11900" w:h="16850"/>
          <w:pgMar w:top="1820" w:right="1300" w:bottom="940" w:left="1300" w:header="887" w:footer="750" w:gutter="0"/>
          <w:pgNumType w:start="1"/>
        </w:sectPr>
      </w:pPr>
    </w:p>
    <w:p>
      <w:pPr>
        <w:pStyle w:val="2"/>
        <w:spacing w:before="159"/>
        <w:ind w:left="116"/>
      </w:pPr>
      <w:r>
        <w:t>TABLE OF CONTENTS:</w:t>
      </w:r>
    </w:p>
    <w:p>
      <w:pPr>
        <w:pStyle w:val="6"/>
        <w:numPr>
          <w:ilvl w:val="0"/>
          <w:numId w:val="1"/>
        </w:numPr>
        <w:tabs>
          <w:tab w:val="left" w:pos="682"/>
          <w:tab w:val="left" w:pos="683"/>
          <w:tab w:val="right" w:leader="dot" w:pos="9172"/>
        </w:tabs>
        <w:spacing w:before="128" w:after="0" w:line="240" w:lineRule="auto"/>
        <w:ind w:left="682" w:right="0" w:hanging="566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"_bookmark0" </w:instrText>
      </w:r>
      <w:r>
        <w:fldChar w:fldCharType="separate"/>
      </w:r>
      <w:r>
        <w:rPr>
          <w:sz w:val="24"/>
        </w:rPr>
        <w:t>GENERAL</w:t>
      </w:r>
      <w:r>
        <w:rPr>
          <w:spacing w:val="-44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41"/>
          <w:sz w:val="24"/>
        </w:rPr>
        <w:t xml:space="preserve"> </w:t>
      </w:r>
      <w:r>
        <w:rPr>
          <w:sz w:val="24"/>
        </w:rPr>
        <w:t>ABOUT</w:t>
      </w:r>
      <w:r>
        <w:rPr>
          <w:spacing w:val="-43"/>
          <w:sz w:val="24"/>
        </w:rPr>
        <w:t xml:space="preserve"> </w:t>
      </w:r>
      <w:r>
        <w:rPr>
          <w:sz w:val="24"/>
        </w:rPr>
        <w:t>THE</w:t>
      </w:r>
      <w:r>
        <w:rPr>
          <w:spacing w:val="-43"/>
          <w:sz w:val="24"/>
        </w:rPr>
        <w:t xml:space="preserve"> </w:t>
      </w:r>
      <w:r>
        <w:rPr>
          <w:sz w:val="24"/>
        </w:rPr>
        <w:t>PROGRAMME</w:t>
      </w:r>
      <w:r>
        <w:rPr>
          <w:sz w:val="24"/>
        </w:rPr>
        <w:tab/>
      </w:r>
      <w:r>
        <w:rPr>
          <w:rFonts w:ascii="Arial"/>
          <w:sz w:val="24"/>
        </w:rPr>
        <w:t>4</w:t>
      </w:r>
      <w:r>
        <w:rPr>
          <w:rFonts w:ascii="Arial"/>
          <w:sz w:val="24"/>
        </w:rPr>
        <w:fldChar w:fldCharType="end"/>
      </w:r>
    </w:p>
    <w:p>
      <w:pPr>
        <w:pStyle w:val="6"/>
        <w:numPr>
          <w:ilvl w:val="1"/>
          <w:numId w:val="1"/>
        </w:numPr>
        <w:tabs>
          <w:tab w:val="left" w:pos="1250"/>
          <w:tab w:val="right" w:leader="dot" w:pos="9172"/>
        </w:tabs>
        <w:spacing w:before="157" w:after="0" w:line="240" w:lineRule="auto"/>
        <w:ind w:left="1249" w:right="0" w:hanging="567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"_bookmark1" </w:instrText>
      </w:r>
      <w:r>
        <w:fldChar w:fldCharType="separate"/>
      </w:r>
      <w:r>
        <w:rPr>
          <w:sz w:val="24"/>
        </w:rPr>
        <w:t>Major</w:t>
      </w:r>
      <w:r>
        <w:rPr>
          <w:spacing w:val="-45"/>
          <w:sz w:val="24"/>
        </w:rPr>
        <w:t xml:space="preserve"> </w:t>
      </w:r>
      <w:r>
        <w:rPr>
          <w:sz w:val="24"/>
        </w:rPr>
        <w:t>objective</w:t>
      </w:r>
      <w:r>
        <w:rPr>
          <w:spacing w:val="-45"/>
          <w:sz w:val="24"/>
        </w:rPr>
        <w:t xml:space="preserve"> </w:t>
      </w:r>
      <w:r>
        <w:rPr>
          <w:sz w:val="24"/>
        </w:rPr>
        <w:t>of</w:t>
      </w:r>
      <w:r>
        <w:rPr>
          <w:spacing w:val="-44"/>
          <w:sz w:val="24"/>
        </w:rPr>
        <w:t xml:space="preserve"> </w:t>
      </w:r>
      <w:r>
        <w:rPr>
          <w:sz w:val="24"/>
        </w:rPr>
        <w:t>the</w:t>
      </w:r>
      <w:r>
        <w:rPr>
          <w:spacing w:val="-44"/>
          <w:sz w:val="24"/>
        </w:rPr>
        <w:t xml:space="preserve"> </w:t>
      </w:r>
      <w:r>
        <w:rPr>
          <w:sz w:val="24"/>
        </w:rPr>
        <w:t>Programme</w:t>
      </w:r>
      <w:r>
        <w:rPr>
          <w:sz w:val="24"/>
        </w:rPr>
        <w:tab/>
      </w:r>
      <w:r>
        <w:rPr>
          <w:rFonts w:ascii="Arial"/>
          <w:sz w:val="24"/>
        </w:rPr>
        <w:t>4</w:t>
      </w:r>
      <w:r>
        <w:rPr>
          <w:rFonts w:ascii="Arial"/>
          <w:sz w:val="24"/>
        </w:rPr>
        <w:fldChar w:fldCharType="end"/>
      </w:r>
    </w:p>
    <w:p>
      <w:pPr>
        <w:pStyle w:val="6"/>
        <w:numPr>
          <w:ilvl w:val="1"/>
          <w:numId w:val="1"/>
        </w:numPr>
        <w:tabs>
          <w:tab w:val="left" w:pos="1250"/>
          <w:tab w:val="right" w:leader="dot" w:pos="9172"/>
        </w:tabs>
        <w:spacing w:before="154" w:after="0" w:line="240" w:lineRule="auto"/>
        <w:ind w:left="1249" w:right="0" w:hanging="567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"_bookmark2" </w:instrText>
      </w:r>
      <w:r>
        <w:fldChar w:fldCharType="separate"/>
      </w:r>
      <w:r>
        <w:rPr>
          <w:w w:val="95"/>
          <w:sz w:val="24"/>
        </w:rPr>
        <w:t>Specific</w:t>
      </w:r>
      <w:r>
        <w:rPr>
          <w:spacing w:val="-36"/>
          <w:w w:val="95"/>
          <w:sz w:val="24"/>
        </w:rPr>
        <w:t xml:space="preserve"> </w:t>
      </w:r>
      <w:r>
        <w:rPr>
          <w:w w:val="95"/>
          <w:sz w:val="24"/>
        </w:rPr>
        <w:t>objectives</w:t>
      </w:r>
      <w:r>
        <w:rPr>
          <w:w w:val="95"/>
          <w:sz w:val="24"/>
        </w:rPr>
        <w:tab/>
      </w:r>
      <w:r>
        <w:rPr>
          <w:rFonts w:ascii="Arial"/>
          <w:w w:val="95"/>
          <w:sz w:val="24"/>
        </w:rPr>
        <w:t>5</w:t>
      </w:r>
      <w:r>
        <w:rPr>
          <w:rFonts w:ascii="Arial"/>
          <w:w w:val="95"/>
          <w:sz w:val="24"/>
        </w:rPr>
        <w:fldChar w:fldCharType="end"/>
      </w:r>
    </w:p>
    <w:p>
      <w:pPr>
        <w:pStyle w:val="6"/>
        <w:numPr>
          <w:ilvl w:val="1"/>
          <w:numId w:val="1"/>
        </w:numPr>
        <w:tabs>
          <w:tab w:val="left" w:pos="1250"/>
          <w:tab w:val="right" w:leader="dot" w:pos="9172"/>
        </w:tabs>
        <w:spacing w:before="157" w:after="0" w:line="240" w:lineRule="auto"/>
        <w:ind w:left="1249" w:right="0" w:hanging="567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"_bookmark3" </w:instrText>
      </w:r>
      <w:r>
        <w:fldChar w:fldCharType="separate"/>
      </w:r>
      <w:r>
        <w:rPr>
          <w:w w:val="95"/>
          <w:sz w:val="24"/>
        </w:rPr>
        <w:t>Basic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terms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and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abbreviations</w:t>
      </w:r>
      <w:r>
        <w:rPr>
          <w:w w:val="95"/>
          <w:sz w:val="24"/>
        </w:rPr>
        <w:tab/>
      </w:r>
      <w:r>
        <w:rPr>
          <w:rFonts w:ascii="Arial"/>
          <w:w w:val="95"/>
          <w:sz w:val="24"/>
        </w:rPr>
        <w:t>6</w:t>
      </w:r>
      <w:r>
        <w:rPr>
          <w:rFonts w:ascii="Arial"/>
          <w:w w:val="95"/>
          <w:sz w:val="24"/>
        </w:rPr>
        <w:fldChar w:fldCharType="end"/>
      </w:r>
    </w:p>
    <w:p>
      <w:pPr>
        <w:pStyle w:val="6"/>
        <w:numPr>
          <w:ilvl w:val="1"/>
          <w:numId w:val="1"/>
        </w:numPr>
        <w:tabs>
          <w:tab w:val="left" w:pos="1250"/>
          <w:tab w:val="right" w:leader="dot" w:pos="9172"/>
        </w:tabs>
        <w:spacing w:before="154" w:after="0" w:line="240" w:lineRule="auto"/>
        <w:ind w:left="1249" w:right="0" w:hanging="567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"_bookmark4" </w:instrText>
      </w:r>
      <w:r>
        <w:fldChar w:fldCharType="separate"/>
      </w:r>
      <w:r>
        <w:rPr>
          <w:sz w:val="24"/>
        </w:rPr>
        <w:t>Programme</w:t>
      </w:r>
      <w:r>
        <w:rPr>
          <w:spacing w:val="-43"/>
          <w:sz w:val="24"/>
        </w:rPr>
        <w:t xml:space="preserve"> </w:t>
      </w:r>
      <w:r>
        <w:rPr>
          <w:sz w:val="24"/>
        </w:rPr>
        <w:t>schedule</w:t>
      </w:r>
      <w:r>
        <w:rPr>
          <w:sz w:val="24"/>
        </w:rPr>
        <w:tab/>
      </w:r>
      <w:r>
        <w:rPr>
          <w:rFonts w:ascii="Arial"/>
          <w:sz w:val="24"/>
        </w:rPr>
        <w:t>6</w:t>
      </w:r>
      <w:r>
        <w:rPr>
          <w:rFonts w:ascii="Arial"/>
          <w:sz w:val="24"/>
        </w:rPr>
        <w:fldChar w:fldCharType="end"/>
      </w:r>
    </w:p>
    <w:p>
      <w:pPr>
        <w:pStyle w:val="6"/>
        <w:numPr>
          <w:ilvl w:val="0"/>
          <w:numId w:val="1"/>
        </w:numPr>
        <w:tabs>
          <w:tab w:val="left" w:pos="682"/>
          <w:tab w:val="left" w:pos="683"/>
          <w:tab w:val="right" w:leader="dot" w:pos="9172"/>
        </w:tabs>
        <w:spacing w:before="157" w:after="0" w:line="240" w:lineRule="auto"/>
        <w:ind w:left="682" w:right="0" w:hanging="566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"_bookmark5" </w:instrText>
      </w:r>
      <w:r>
        <w:fldChar w:fldCharType="separate"/>
      </w:r>
      <w:r>
        <w:rPr>
          <w:sz w:val="24"/>
        </w:rPr>
        <w:t>APPLICATION</w:t>
      </w:r>
      <w:r>
        <w:rPr>
          <w:spacing w:val="-41"/>
          <w:sz w:val="24"/>
        </w:rPr>
        <w:t xml:space="preserve"> </w:t>
      </w:r>
      <w:r>
        <w:rPr>
          <w:sz w:val="24"/>
        </w:rPr>
        <w:t>PROCEDURE</w:t>
      </w:r>
      <w:r>
        <w:rPr>
          <w:sz w:val="24"/>
        </w:rPr>
        <w:tab/>
      </w:r>
      <w:r>
        <w:rPr>
          <w:rFonts w:ascii="Arial"/>
          <w:sz w:val="24"/>
        </w:rPr>
        <w:t>8</w:t>
      </w:r>
      <w:r>
        <w:rPr>
          <w:rFonts w:ascii="Arial"/>
          <w:sz w:val="24"/>
        </w:rPr>
        <w:fldChar w:fldCharType="end"/>
      </w:r>
    </w:p>
    <w:p>
      <w:pPr>
        <w:pStyle w:val="6"/>
        <w:numPr>
          <w:ilvl w:val="1"/>
          <w:numId w:val="1"/>
        </w:numPr>
        <w:tabs>
          <w:tab w:val="left" w:pos="1250"/>
          <w:tab w:val="right" w:leader="dot" w:pos="9172"/>
        </w:tabs>
        <w:spacing w:before="157" w:after="0" w:line="240" w:lineRule="auto"/>
        <w:ind w:left="1249" w:right="0" w:hanging="567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"_bookmark6" </w:instrText>
      </w:r>
      <w:r>
        <w:fldChar w:fldCharType="separate"/>
      </w:r>
      <w:r>
        <w:rPr>
          <w:sz w:val="24"/>
        </w:rPr>
        <w:t>Eligible</w:t>
      </w:r>
      <w:r>
        <w:rPr>
          <w:spacing w:val="-41"/>
          <w:sz w:val="24"/>
        </w:rPr>
        <w:t xml:space="preserve"> </w:t>
      </w:r>
      <w:r>
        <w:rPr>
          <w:sz w:val="24"/>
        </w:rPr>
        <w:t>Applicants</w:t>
      </w:r>
      <w:r>
        <w:rPr>
          <w:sz w:val="24"/>
        </w:rPr>
        <w:tab/>
      </w:r>
      <w:r>
        <w:rPr>
          <w:rFonts w:ascii="Arial"/>
          <w:sz w:val="24"/>
        </w:rPr>
        <w:t>8</w:t>
      </w:r>
      <w:r>
        <w:rPr>
          <w:rFonts w:ascii="Arial"/>
          <w:sz w:val="24"/>
        </w:rPr>
        <w:fldChar w:fldCharType="end"/>
      </w:r>
    </w:p>
    <w:p>
      <w:pPr>
        <w:pStyle w:val="6"/>
        <w:numPr>
          <w:ilvl w:val="1"/>
          <w:numId w:val="1"/>
        </w:numPr>
        <w:tabs>
          <w:tab w:val="left" w:pos="1250"/>
          <w:tab w:val="right" w:leader="dot" w:pos="9172"/>
        </w:tabs>
        <w:spacing w:before="154" w:after="0" w:line="240" w:lineRule="auto"/>
        <w:ind w:left="1249" w:right="0" w:hanging="567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"_bookmark7" </w:instrText>
      </w:r>
      <w:r>
        <w:fldChar w:fldCharType="separate"/>
      </w:r>
      <w:r>
        <w:rPr>
          <w:sz w:val="24"/>
        </w:rPr>
        <w:t>Date</w:t>
      </w:r>
      <w:r>
        <w:rPr>
          <w:spacing w:val="-46"/>
          <w:sz w:val="24"/>
        </w:rPr>
        <w:t xml:space="preserve"> </w:t>
      </w:r>
      <w:r>
        <w:rPr>
          <w:sz w:val="24"/>
        </w:rPr>
        <w:t>and</w:t>
      </w:r>
      <w:r>
        <w:rPr>
          <w:spacing w:val="-46"/>
          <w:sz w:val="24"/>
        </w:rPr>
        <w:t xml:space="preserve"> </w:t>
      </w:r>
      <w:r>
        <w:rPr>
          <w:sz w:val="24"/>
        </w:rPr>
        <w:t>form</w:t>
      </w:r>
      <w:r>
        <w:rPr>
          <w:spacing w:val="-45"/>
          <w:sz w:val="24"/>
        </w:rPr>
        <w:t xml:space="preserve"> </w:t>
      </w:r>
      <w:r>
        <w:rPr>
          <w:sz w:val="24"/>
        </w:rPr>
        <w:t>of</w:t>
      </w:r>
      <w:r>
        <w:rPr>
          <w:spacing w:val="-47"/>
          <w:sz w:val="24"/>
        </w:rPr>
        <w:t xml:space="preserve"> </w:t>
      </w:r>
      <w:r>
        <w:rPr>
          <w:sz w:val="24"/>
        </w:rPr>
        <w:t>submitting</w:t>
      </w:r>
      <w:r>
        <w:rPr>
          <w:spacing w:val="-48"/>
          <w:sz w:val="24"/>
        </w:rPr>
        <w:t xml:space="preserve"> </w:t>
      </w:r>
      <w:r>
        <w:rPr>
          <w:sz w:val="24"/>
        </w:rPr>
        <w:t>applications</w:t>
      </w:r>
      <w:r>
        <w:rPr>
          <w:sz w:val="24"/>
        </w:rPr>
        <w:tab/>
      </w:r>
      <w:r>
        <w:rPr>
          <w:rFonts w:ascii="Arial"/>
          <w:sz w:val="24"/>
        </w:rPr>
        <w:t>9</w:t>
      </w:r>
      <w:r>
        <w:rPr>
          <w:rFonts w:ascii="Arial"/>
          <w:sz w:val="24"/>
        </w:rPr>
        <w:fldChar w:fldCharType="end"/>
      </w:r>
    </w:p>
    <w:p>
      <w:pPr>
        <w:pStyle w:val="6"/>
        <w:numPr>
          <w:ilvl w:val="1"/>
          <w:numId w:val="1"/>
        </w:numPr>
        <w:tabs>
          <w:tab w:val="left" w:pos="1250"/>
          <w:tab w:val="right" w:leader="dot" w:pos="9172"/>
        </w:tabs>
        <w:spacing w:before="157" w:after="0" w:line="240" w:lineRule="auto"/>
        <w:ind w:left="1249" w:right="0" w:hanging="567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"_bookmark8" </w:instrText>
      </w:r>
      <w:r>
        <w:fldChar w:fldCharType="separate"/>
      </w:r>
      <w:r>
        <w:rPr>
          <w:sz w:val="24"/>
        </w:rPr>
        <w:t>List</w:t>
      </w:r>
      <w:r>
        <w:rPr>
          <w:spacing w:val="-48"/>
          <w:sz w:val="24"/>
        </w:rPr>
        <w:t xml:space="preserve"> </w:t>
      </w:r>
      <w:r>
        <w:rPr>
          <w:sz w:val="24"/>
        </w:rPr>
        <w:t>of</w:t>
      </w:r>
      <w:r>
        <w:rPr>
          <w:spacing w:val="-49"/>
          <w:sz w:val="24"/>
        </w:rPr>
        <w:t xml:space="preserve"> </w:t>
      </w:r>
      <w:r>
        <w:rPr>
          <w:sz w:val="24"/>
        </w:rPr>
        <w:t>required</w:t>
      </w:r>
      <w:r>
        <w:rPr>
          <w:spacing w:val="-49"/>
          <w:sz w:val="24"/>
        </w:rPr>
        <w:t xml:space="preserve"> </w:t>
      </w:r>
      <w:r>
        <w:rPr>
          <w:sz w:val="24"/>
        </w:rPr>
        <w:t>attachments</w:t>
      </w:r>
      <w:r>
        <w:rPr>
          <w:spacing w:val="-48"/>
          <w:sz w:val="24"/>
        </w:rPr>
        <w:t xml:space="preserve"> </w:t>
      </w:r>
      <w:r>
        <w:rPr>
          <w:sz w:val="24"/>
        </w:rPr>
        <w:t>to</w:t>
      </w:r>
      <w:r>
        <w:rPr>
          <w:spacing w:val="-48"/>
          <w:sz w:val="24"/>
        </w:rPr>
        <w:t xml:space="preserve"> </w:t>
      </w:r>
      <w:r>
        <w:rPr>
          <w:sz w:val="24"/>
        </w:rPr>
        <w:t>the</w:t>
      </w:r>
      <w:r>
        <w:rPr>
          <w:spacing w:val="-48"/>
          <w:sz w:val="24"/>
        </w:rPr>
        <w:t xml:space="preserve"> </w:t>
      </w:r>
      <w:r>
        <w:rPr>
          <w:sz w:val="24"/>
        </w:rPr>
        <w:t>application</w:t>
      </w:r>
      <w:r>
        <w:rPr>
          <w:sz w:val="24"/>
        </w:rPr>
        <w:tab/>
      </w:r>
      <w:r>
        <w:rPr>
          <w:rFonts w:ascii="Arial"/>
          <w:sz w:val="24"/>
        </w:rPr>
        <w:t>9</w:t>
      </w:r>
      <w:r>
        <w:rPr>
          <w:rFonts w:ascii="Arial"/>
          <w:sz w:val="24"/>
        </w:rPr>
        <w:fldChar w:fldCharType="end"/>
      </w:r>
    </w:p>
    <w:p>
      <w:pPr>
        <w:pStyle w:val="6"/>
        <w:numPr>
          <w:ilvl w:val="0"/>
          <w:numId w:val="1"/>
        </w:numPr>
        <w:tabs>
          <w:tab w:val="left" w:pos="682"/>
          <w:tab w:val="left" w:pos="683"/>
          <w:tab w:val="right" w:leader="dot" w:pos="9175"/>
        </w:tabs>
        <w:spacing w:before="154" w:after="0" w:line="240" w:lineRule="auto"/>
        <w:ind w:left="682" w:right="0" w:hanging="566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"_bookmark9" </w:instrText>
      </w:r>
      <w:r>
        <w:fldChar w:fldCharType="separate"/>
      </w:r>
      <w:r>
        <w:rPr>
          <w:sz w:val="24"/>
        </w:rPr>
        <w:t>PROCEDURE</w:t>
      </w:r>
      <w:r>
        <w:rPr>
          <w:spacing w:val="-57"/>
          <w:sz w:val="24"/>
        </w:rPr>
        <w:t xml:space="preserve"> </w:t>
      </w:r>
      <w:r>
        <w:rPr>
          <w:sz w:val="24"/>
        </w:rPr>
        <w:t>FOR</w:t>
      </w:r>
      <w:r>
        <w:rPr>
          <w:spacing w:val="-59"/>
          <w:sz w:val="24"/>
        </w:rPr>
        <w:t xml:space="preserve"> </w:t>
      </w:r>
      <w:r>
        <w:rPr>
          <w:sz w:val="24"/>
        </w:rPr>
        <w:t>EVALUATION</w:t>
      </w:r>
      <w:r>
        <w:rPr>
          <w:spacing w:val="-57"/>
          <w:sz w:val="24"/>
        </w:rPr>
        <w:t xml:space="preserve"> </w:t>
      </w:r>
      <w:r>
        <w:rPr>
          <w:sz w:val="24"/>
        </w:rPr>
        <w:t>AND</w:t>
      </w:r>
      <w:r>
        <w:rPr>
          <w:spacing w:val="-58"/>
          <w:sz w:val="24"/>
        </w:rPr>
        <w:t xml:space="preserve"> </w:t>
      </w:r>
      <w:r>
        <w:rPr>
          <w:sz w:val="24"/>
        </w:rPr>
        <w:t>SELECTION</w:t>
      </w:r>
      <w:r>
        <w:rPr>
          <w:spacing w:val="-57"/>
          <w:sz w:val="24"/>
        </w:rPr>
        <w:t xml:space="preserve"> </w:t>
      </w:r>
      <w:r>
        <w:rPr>
          <w:sz w:val="24"/>
        </w:rPr>
        <w:t>OF</w:t>
      </w:r>
      <w:r>
        <w:rPr>
          <w:spacing w:val="-58"/>
          <w:sz w:val="24"/>
        </w:rPr>
        <w:t xml:space="preserve"> </w:t>
      </w:r>
      <w:r>
        <w:rPr>
          <w:sz w:val="24"/>
        </w:rPr>
        <w:t>APPLICATIONS</w:t>
      </w:r>
      <w:r>
        <w:rPr>
          <w:sz w:val="24"/>
        </w:rPr>
        <w:tab/>
      </w:r>
      <w:r>
        <w:rPr>
          <w:rFonts w:ascii="Arial"/>
          <w:sz w:val="24"/>
        </w:rPr>
        <w:t>11</w:t>
      </w:r>
      <w:r>
        <w:rPr>
          <w:rFonts w:ascii="Arial"/>
          <w:sz w:val="24"/>
        </w:rPr>
        <w:fldChar w:fldCharType="end"/>
      </w:r>
    </w:p>
    <w:p>
      <w:pPr>
        <w:pStyle w:val="6"/>
        <w:numPr>
          <w:ilvl w:val="1"/>
          <w:numId w:val="2"/>
        </w:numPr>
        <w:tabs>
          <w:tab w:val="left" w:pos="1249"/>
          <w:tab w:val="left" w:pos="1250"/>
          <w:tab w:val="right" w:leader="dot" w:pos="9175"/>
        </w:tabs>
        <w:spacing w:before="157" w:after="0" w:line="240" w:lineRule="auto"/>
        <w:ind w:left="1249" w:right="0" w:hanging="567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"_bookmark10" </w:instrText>
      </w:r>
      <w:r>
        <w:fldChar w:fldCharType="separate"/>
      </w:r>
      <w:r>
        <w:rPr>
          <w:sz w:val="24"/>
        </w:rPr>
        <w:t>The</w:t>
      </w:r>
      <w:r>
        <w:rPr>
          <w:spacing w:val="-53"/>
          <w:sz w:val="24"/>
        </w:rPr>
        <w:t xml:space="preserve"> </w:t>
      </w:r>
      <w:r>
        <w:rPr>
          <w:sz w:val="24"/>
        </w:rPr>
        <w:t>course</w:t>
      </w:r>
      <w:r>
        <w:rPr>
          <w:spacing w:val="-51"/>
          <w:sz w:val="24"/>
        </w:rPr>
        <w:t xml:space="preserve"> </w:t>
      </w:r>
      <w:r>
        <w:rPr>
          <w:sz w:val="24"/>
        </w:rPr>
        <w:t>of</w:t>
      </w:r>
      <w:r>
        <w:rPr>
          <w:spacing w:val="-53"/>
          <w:sz w:val="24"/>
        </w:rPr>
        <w:t xml:space="preserve"> </w:t>
      </w:r>
      <w:r>
        <w:rPr>
          <w:sz w:val="24"/>
        </w:rPr>
        <w:t>the</w:t>
      </w:r>
      <w:r>
        <w:rPr>
          <w:spacing w:val="-50"/>
          <w:sz w:val="24"/>
        </w:rPr>
        <w:t xml:space="preserve"> </w:t>
      </w:r>
      <w:r>
        <w:rPr>
          <w:sz w:val="24"/>
        </w:rPr>
        <w:t>application</w:t>
      </w:r>
      <w:r>
        <w:rPr>
          <w:spacing w:val="-51"/>
          <w:sz w:val="24"/>
        </w:rPr>
        <w:t xml:space="preserve"> </w:t>
      </w:r>
      <w:r>
        <w:rPr>
          <w:sz w:val="24"/>
        </w:rPr>
        <w:t>evaluation</w:t>
      </w:r>
      <w:r>
        <w:rPr>
          <w:spacing w:val="-53"/>
          <w:sz w:val="24"/>
        </w:rPr>
        <w:t xml:space="preserve"> </w:t>
      </w:r>
      <w:r>
        <w:rPr>
          <w:sz w:val="24"/>
        </w:rPr>
        <w:t>procedure</w:t>
      </w:r>
      <w:r>
        <w:rPr>
          <w:sz w:val="24"/>
        </w:rPr>
        <w:tab/>
      </w:r>
      <w:r>
        <w:rPr>
          <w:rFonts w:ascii="Arial"/>
          <w:sz w:val="24"/>
        </w:rPr>
        <w:t>11</w:t>
      </w:r>
      <w:r>
        <w:rPr>
          <w:rFonts w:ascii="Arial"/>
          <w:sz w:val="24"/>
        </w:rPr>
        <w:fldChar w:fldCharType="end"/>
      </w:r>
    </w:p>
    <w:p>
      <w:pPr>
        <w:pStyle w:val="6"/>
        <w:numPr>
          <w:ilvl w:val="1"/>
          <w:numId w:val="2"/>
        </w:numPr>
        <w:tabs>
          <w:tab w:val="left" w:pos="1249"/>
          <w:tab w:val="left" w:pos="1250"/>
          <w:tab w:val="right" w:leader="dot" w:pos="9175"/>
        </w:tabs>
        <w:spacing w:before="156" w:after="0" w:line="240" w:lineRule="auto"/>
        <w:ind w:left="1249" w:right="0" w:hanging="567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"_bookmark11" </w:instrText>
      </w:r>
      <w:r>
        <w:fldChar w:fldCharType="separate"/>
      </w:r>
      <w:r>
        <w:rPr>
          <w:sz w:val="24"/>
        </w:rPr>
        <w:t>Formal</w:t>
      </w:r>
      <w:r>
        <w:rPr>
          <w:spacing w:val="-41"/>
          <w:sz w:val="24"/>
        </w:rPr>
        <w:t xml:space="preserve"> </w:t>
      </w:r>
      <w:r>
        <w:rPr>
          <w:sz w:val="24"/>
        </w:rPr>
        <w:t>evaluation</w:t>
      </w:r>
      <w:r>
        <w:rPr>
          <w:sz w:val="24"/>
        </w:rPr>
        <w:tab/>
      </w:r>
      <w:r>
        <w:rPr>
          <w:rFonts w:ascii="Arial"/>
          <w:sz w:val="24"/>
        </w:rPr>
        <w:t>11</w:t>
      </w:r>
      <w:r>
        <w:rPr>
          <w:rFonts w:ascii="Arial"/>
          <w:sz w:val="24"/>
        </w:rPr>
        <w:fldChar w:fldCharType="end"/>
      </w:r>
    </w:p>
    <w:p>
      <w:pPr>
        <w:pStyle w:val="6"/>
        <w:numPr>
          <w:ilvl w:val="1"/>
          <w:numId w:val="2"/>
        </w:numPr>
        <w:tabs>
          <w:tab w:val="left" w:pos="1249"/>
          <w:tab w:val="left" w:pos="1250"/>
          <w:tab w:val="right" w:leader="dot" w:pos="9175"/>
        </w:tabs>
        <w:spacing w:before="155" w:after="0" w:line="240" w:lineRule="auto"/>
        <w:ind w:left="1249" w:right="0" w:hanging="567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"_bookmark12" </w:instrText>
      </w:r>
      <w:r>
        <w:fldChar w:fldCharType="separate"/>
      </w:r>
      <w:r>
        <w:rPr>
          <w:w w:val="95"/>
          <w:sz w:val="24"/>
        </w:rPr>
        <w:t>Registration</w:t>
      </w:r>
      <w:r>
        <w:rPr>
          <w:spacing w:val="-39"/>
          <w:w w:val="95"/>
          <w:sz w:val="24"/>
        </w:rPr>
        <w:t xml:space="preserve"> </w:t>
      </w:r>
      <w:r>
        <w:rPr>
          <w:w w:val="95"/>
          <w:sz w:val="24"/>
        </w:rPr>
        <w:t>with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the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system</w:t>
      </w:r>
      <w:r>
        <w:rPr>
          <w:w w:val="95"/>
          <w:sz w:val="24"/>
        </w:rPr>
        <w:tab/>
      </w:r>
      <w:r>
        <w:rPr>
          <w:rFonts w:ascii="Arial"/>
          <w:w w:val="95"/>
          <w:sz w:val="24"/>
        </w:rPr>
        <w:t>12</w:t>
      </w:r>
      <w:r>
        <w:rPr>
          <w:rFonts w:ascii="Arial"/>
          <w:w w:val="95"/>
          <w:sz w:val="24"/>
        </w:rPr>
        <w:fldChar w:fldCharType="end"/>
      </w:r>
    </w:p>
    <w:p>
      <w:pPr>
        <w:pStyle w:val="6"/>
        <w:numPr>
          <w:ilvl w:val="1"/>
          <w:numId w:val="2"/>
        </w:numPr>
        <w:tabs>
          <w:tab w:val="left" w:pos="1249"/>
          <w:tab w:val="left" w:pos="1250"/>
          <w:tab w:val="right" w:leader="dot" w:pos="9175"/>
        </w:tabs>
        <w:spacing w:before="156" w:after="0" w:line="240" w:lineRule="auto"/>
        <w:ind w:left="1249" w:right="0" w:hanging="567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"_bookmark13" </w:instrText>
      </w:r>
      <w:r>
        <w:fldChar w:fldCharType="separate"/>
      </w:r>
      <w:r>
        <w:rPr>
          <w:w w:val="95"/>
          <w:sz w:val="24"/>
        </w:rPr>
        <w:t>Mode</w:t>
      </w:r>
      <w:r>
        <w:rPr>
          <w:spacing w:val="-59"/>
          <w:w w:val="95"/>
          <w:sz w:val="24"/>
        </w:rPr>
        <w:t xml:space="preserve"> </w:t>
      </w:r>
      <w:r>
        <w:rPr>
          <w:w w:val="95"/>
          <w:sz w:val="24"/>
        </w:rPr>
        <w:t>of</w:t>
      </w:r>
      <w:r>
        <w:rPr>
          <w:spacing w:val="-59"/>
          <w:w w:val="95"/>
          <w:sz w:val="24"/>
        </w:rPr>
        <w:t xml:space="preserve"> </w:t>
      </w:r>
      <w:r>
        <w:rPr>
          <w:w w:val="95"/>
          <w:sz w:val="24"/>
        </w:rPr>
        <w:t>publishing</w:t>
      </w:r>
      <w:r>
        <w:rPr>
          <w:spacing w:val="-58"/>
          <w:w w:val="95"/>
          <w:sz w:val="24"/>
        </w:rPr>
        <w:t xml:space="preserve"> </w:t>
      </w:r>
      <w:r>
        <w:rPr>
          <w:w w:val="95"/>
          <w:sz w:val="24"/>
        </w:rPr>
        <w:t>information</w:t>
      </w:r>
      <w:r>
        <w:rPr>
          <w:spacing w:val="-58"/>
          <w:w w:val="95"/>
          <w:sz w:val="24"/>
        </w:rPr>
        <w:t xml:space="preserve"> </w:t>
      </w:r>
      <w:r>
        <w:rPr>
          <w:w w:val="95"/>
          <w:sz w:val="24"/>
        </w:rPr>
        <w:t>on</w:t>
      </w:r>
      <w:r>
        <w:rPr>
          <w:spacing w:val="-59"/>
          <w:w w:val="95"/>
          <w:sz w:val="24"/>
        </w:rPr>
        <w:t xml:space="preserve"> </w:t>
      </w:r>
      <w:r>
        <w:rPr>
          <w:w w:val="95"/>
          <w:sz w:val="24"/>
        </w:rPr>
        <w:t>the</w:t>
      </w:r>
      <w:r>
        <w:rPr>
          <w:spacing w:val="-57"/>
          <w:w w:val="95"/>
          <w:sz w:val="24"/>
        </w:rPr>
        <w:t xml:space="preserve"> </w:t>
      </w:r>
      <w:r>
        <w:rPr>
          <w:w w:val="95"/>
          <w:sz w:val="24"/>
        </w:rPr>
        <w:t>results</w:t>
      </w:r>
      <w:r>
        <w:rPr>
          <w:spacing w:val="-59"/>
          <w:w w:val="95"/>
          <w:sz w:val="24"/>
        </w:rPr>
        <w:t xml:space="preserve"> </w:t>
      </w:r>
      <w:r>
        <w:rPr>
          <w:w w:val="95"/>
          <w:sz w:val="24"/>
        </w:rPr>
        <w:t>of</w:t>
      </w:r>
      <w:r>
        <w:rPr>
          <w:spacing w:val="-58"/>
          <w:w w:val="95"/>
          <w:sz w:val="24"/>
        </w:rPr>
        <w:t xml:space="preserve"> </w:t>
      </w:r>
      <w:r>
        <w:rPr>
          <w:w w:val="95"/>
          <w:sz w:val="24"/>
        </w:rPr>
        <w:t>the</w:t>
      </w:r>
      <w:r>
        <w:rPr>
          <w:spacing w:val="-58"/>
          <w:w w:val="95"/>
          <w:sz w:val="24"/>
        </w:rPr>
        <w:t xml:space="preserve"> </w:t>
      </w:r>
      <w:r>
        <w:rPr>
          <w:w w:val="95"/>
          <w:sz w:val="24"/>
        </w:rPr>
        <w:t>call</w:t>
      </w:r>
      <w:r>
        <w:rPr>
          <w:spacing w:val="-57"/>
          <w:w w:val="95"/>
          <w:sz w:val="24"/>
        </w:rPr>
        <w:t xml:space="preserve"> </w:t>
      </w:r>
      <w:r>
        <w:rPr>
          <w:w w:val="95"/>
          <w:sz w:val="24"/>
        </w:rPr>
        <w:t>for</w:t>
      </w:r>
      <w:r>
        <w:rPr>
          <w:spacing w:val="-58"/>
          <w:w w:val="95"/>
          <w:sz w:val="24"/>
        </w:rPr>
        <w:t xml:space="preserve"> </w:t>
      </w:r>
      <w:r>
        <w:rPr>
          <w:w w:val="95"/>
          <w:sz w:val="24"/>
        </w:rPr>
        <w:t>proposals</w:t>
      </w:r>
      <w:r>
        <w:rPr>
          <w:w w:val="95"/>
          <w:sz w:val="24"/>
        </w:rPr>
        <w:tab/>
      </w:r>
      <w:r>
        <w:rPr>
          <w:rFonts w:ascii="Arial"/>
          <w:w w:val="95"/>
          <w:sz w:val="24"/>
        </w:rPr>
        <w:t>12</w:t>
      </w:r>
      <w:r>
        <w:rPr>
          <w:rFonts w:ascii="Arial"/>
          <w:w w:val="95"/>
          <w:sz w:val="24"/>
        </w:rPr>
        <w:fldChar w:fldCharType="end"/>
      </w:r>
    </w:p>
    <w:p>
      <w:pPr>
        <w:tabs>
          <w:tab w:val="right" w:leader="dot" w:pos="9175"/>
        </w:tabs>
        <w:spacing w:before="155"/>
        <w:ind w:left="682" w:right="0" w:firstLine="0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"_bookmark14" </w:instrText>
      </w:r>
      <w:r>
        <w:fldChar w:fldCharType="separate"/>
      </w:r>
      <w:r>
        <w:rPr>
          <w:w w:val="95"/>
          <w:sz w:val="24"/>
        </w:rPr>
        <w:t xml:space="preserve">3.3. </w:t>
      </w:r>
      <w:r>
        <w:rPr>
          <w:spacing w:val="24"/>
          <w:w w:val="95"/>
          <w:sz w:val="24"/>
        </w:rPr>
        <w:t xml:space="preserve"> </w:t>
      </w:r>
      <w:r>
        <w:rPr>
          <w:w w:val="95"/>
          <w:sz w:val="24"/>
        </w:rPr>
        <w:t>Appeal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procedure</w:t>
      </w:r>
      <w:r>
        <w:rPr>
          <w:w w:val="95"/>
          <w:sz w:val="24"/>
        </w:rPr>
        <w:tab/>
      </w:r>
      <w:r>
        <w:rPr>
          <w:rFonts w:ascii="Arial"/>
          <w:w w:val="95"/>
          <w:sz w:val="24"/>
        </w:rPr>
        <w:t>13</w:t>
      </w:r>
      <w:r>
        <w:rPr>
          <w:rFonts w:ascii="Arial"/>
          <w:w w:val="95"/>
          <w:sz w:val="24"/>
        </w:rPr>
        <w:fldChar w:fldCharType="end"/>
      </w:r>
    </w:p>
    <w:p>
      <w:pPr>
        <w:pStyle w:val="6"/>
        <w:numPr>
          <w:ilvl w:val="0"/>
          <w:numId w:val="1"/>
        </w:numPr>
        <w:tabs>
          <w:tab w:val="left" w:pos="682"/>
          <w:tab w:val="left" w:pos="683"/>
          <w:tab w:val="right" w:leader="dot" w:pos="9175"/>
        </w:tabs>
        <w:spacing w:before="157" w:after="0" w:line="240" w:lineRule="auto"/>
        <w:ind w:left="682" w:right="0" w:hanging="566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"_bookmark15" </w:instrText>
      </w:r>
      <w:r>
        <w:fldChar w:fldCharType="separate"/>
      </w:r>
      <w:r>
        <w:rPr>
          <w:sz w:val="24"/>
        </w:rPr>
        <w:t>SCHOLARSHIP</w:t>
      </w:r>
      <w:r>
        <w:rPr>
          <w:spacing w:val="-40"/>
          <w:sz w:val="24"/>
        </w:rPr>
        <w:t xml:space="preserve"> </w:t>
      </w:r>
      <w:r>
        <w:rPr>
          <w:sz w:val="24"/>
        </w:rPr>
        <w:t>AGREEMENT</w:t>
      </w:r>
      <w:r>
        <w:rPr>
          <w:sz w:val="24"/>
        </w:rPr>
        <w:tab/>
      </w:r>
      <w:r>
        <w:rPr>
          <w:rFonts w:ascii="Arial"/>
          <w:sz w:val="24"/>
        </w:rPr>
        <w:t>13</w:t>
      </w:r>
      <w:r>
        <w:rPr>
          <w:rFonts w:ascii="Arial"/>
          <w:sz w:val="24"/>
        </w:rPr>
        <w:fldChar w:fldCharType="end"/>
      </w:r>
    </w:p>
    <w:p>
      <w:pPr>
        <w:pStyle w:val="6"/>
        <w:numPr>
          <w:ilvl w:val="0"/>
          <w:numId w:val="1"/>
        </w:numPr>
        <w:tabs>
          <w:tab w:val="left" w:pos="682"/>
          <w:tab w:val="left" w:pos="683"/>
          <w:tab w:val="right" w:leader="dot" w:pos="9175"/>
        </w:tabs>
        <w:spacing w:before="156" w:after="0" w:line="240" w:lineRule="auto"/>
        <w:ind w:left="682" w:right="0" w:hanging="566"/>
        <w:jc w:val="left"/>
        <w:rPr>
          <w:rFonts w:ascii="Arial" w:hAnsi="Arial"/>
          <w:sz w:val="24"/>
        </w:rPr>
      </w:pPr>
      <w:r>
        <w:fldChar w:fldCharType="begin"/>
      </w:r>
      <w:r>
        <w:instrText xml:space="preserve"> HYPERLINK \l "_bookmark16" </w:instrText>
      </w:r>
      <w:r>
        <w:fldChar w:fldCharType="separate"/>
      </w:r>
      <w:r>
        <w:rPr>
          <w:sz w:val="24"/>
        </w:rPr>
        <w:t>BENEFICIARY’S</w:t>
      </w:r>
      <w:r>
        <w:rPr>
          <w:spacing w:val="-43"/>
          <w:sz w:val="24"/>
        </w:rPr>
        <w:t xml:space="preserve"> </w:t>
      </w:r>
      <w:r>
        <w:rPr>
          <w:sz w:val="24"/>
        </w:rPr>
        <w:t>OBLIGATIONS</w:t>
      </w:r>
      <w:r>
        <w:rPr>
          <w:sz w:val="24"/>
        </w:rPr>
        <w:tab/>
      </w:r>
      <w:r>
        <w:rPr>
          <w:rFonts w:ascii="Arial" w:hAnsi="Arial"/>
          <w:sz w:val="24"/>
        </w:rPr>
        <w:t>14</w:t>
      </w:r>
      <w:r>
        <w:rPr>
          <w:rFonts w:ascii="Arial" w:hAnsi="Arial"/>
          <w:sz w:val="24"/>
        </w:rPr>
        <w:fldChar w:fldCharType="end"/>
      </w:r>
    </w:p>
    <w:p>
      <w:pPr>
        <w:pStyle w:val="6"/>
        <w:numPr>
          <w:ilvl w:val="0"/>
          <w:numId w:val="1"/>
        </w:numPr>
        <w:tabs>
          <w:tab w:val="left" w:pos="682"/>
          <w:tab w:val="left" w:pos="683"/>
          <w:tab w:val="right" w:leader="dot" w:pos="9175"/>
        </w:tabs>
        <w:spacing w:before="154" w:after="0" w:line="240" w:lineRule="auto"/>
        <w:ind w:left="682" w:right="0" w:hanging="566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"_bookmark17" </w:instrText>
      </w:r>
      <w:r>
        <w:fldChar w:fldCharType="separate"/>
      </w:r>
      <w:r>
        <w:rPr>
          <w:sz w:val="24"/>
        </w:rPr>
        <w:t>RULES</w:t>
      </w:r>
      <w:r>
        <w:rPr>
          <w:spacing w:val="-42"/>
          <w:sz w:val="24"/>
        </w:rPr>
        <w:t xml:space="preserve"> </w:t>
      </w:r>
      <w:r>
        <w:rPr>
          <w:sz w:val="24"/>
        </w:rPr>
        <w:t>OF</w:t>
      </w:r>
      <w:r>
        <w:rPr>
          <w:spacing w:val="-38"/>
          <w:sz w:val="24"/>
        </w:rPr>
        <w:t xml:space="preserve"> </w:t>
      </w:r>
      <w:r>
        <w:rPr>
          <w:sz w:val="24"/>
        </w:rPr>
        <w:t>FINANCING</w:t>
      </w:r>
      <w:r>
        <w:rPr>
          <w:sz w:val="24"/>
        </w:rPr>
        <w:tab/>
      </w:r>
      <w:r>
        <w:rPr>
          <w:rFonts w:ascii="Arial"/>
          <w:sz w:val="24"/>
        </w:rPr>
        <w:t>15</w:t>
      </w:r>
      <w:r>
        <w:rPr>
          <w:rFonts w:ascii="Arial"/>
          <w:sz w:val="24"/>
        </w:rPr>
        <w:fldChar w:fldCharType="end"/>
      </w:r>
    </w:p>
    <w:p>
      <w:pPr>
        <w:pStyle w:val="6"/>
        <w:numPr>
          <w:ilvl w:val="1"/>
          <w:numId w:val="1"/>
        </w:numPr>
        <w:tabs>
          <w:tab w:val="left" w:pos="1250"/>
          <w:tab w:val="right" w:leader="dot" w:pos="9175"/>
        </w:tabs>
        <w:spacing w:before="157" w:after="0" w:line="240" w:lineRule="auto"/>
        <w:ind w:left="1249" w:right="0" w:hanging="567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"_bookmark18" </w:instrText>
      </w:r>
      <w:r>
        <w:fldChar w:fldCharType="separate"/>
      </w:r>
      <w:r>
        <w:rPr>
          <w:sz w:val="24"/>
        </w:rPr>
        <w:t>Project</w:t>
      </w:r>
      <w:r>
        <w:rPr>
          <w:spacing w:val="-43"/>
          <w:sz w:val="24"/>
        </w:rPr>
        <w:t xml:space="preserve"> </w:t>
      </w:r>
      <w:r>
        <w:rPr>
          <w:sz w:val="24"/>
        </w:rPr>
        <w:t>implementation</w:t>
      </w:r>
      <w:r>
        <w:rPr>
          <w:spacing w:val="-44"/>
          <w:sz w:val="24"/>
        </w:rPr>
        <w:t xml:space="preserve"> </w:t>
      </w:r>
      <w:r>
        <w:rPr>
          <w:sz w:val="24"/>
        </w:rPr>
        <w:t>period</w:t>
      </w:r>
      <w:r>
        <w:rPr>
          <w:sz w:val="24"/>
        </w:rPr>
        <w:tab/>
      </w:r>
      <w:r>
        <w:rPr>
          <w:rFonts w:ascii="Arial"/>
          <w:sz w:val="24"/>
        </w:rPr>
        <w:t>15</w:t>
      </w:r>
      <w:r>
        <w:rPr>
          <w:rFonts w:ascii="Arial"/>
          <w:sz w:val="24"/>
        </w:rPr>
        <w:fldChar w:fldCharType="end"/>
      </w:r>
    </w:p>
    <w:p>
      <w:pPr>
        <w:pStyle w:val="6"/>
        <w:numPr>
          <w:ilvl w:val="1"/>
          <w:numId w:val="1"/>
        </w:numPr>
        <w:tabs>
          <w:tab w:val="left" w:pos="1250"/>
          <w:tab w:val="right" w:leader="dot" w:pos="9175"/>
        </w:tabs>
        <w:spacing w:before="154" w:after="0" w:line="240" w:lineRule="auto"/>
        <w:ind w:left="1249" w:right="0" w:hanging="567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"_bookmark19" </w:instrText>
      </w:r>
      <w:r>
        <w:fldChar w:fldCharType="separate"/>
      </w:r>
      <w:r>
        <w:rPr>
          <w:w w:val="95"/>
          <w:sz w:val="24"/>
        </w:rPr>
        <w:t>The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principles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of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making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payments</w:t>
      </w:r>
      <w:r>
        <w:rPr>
          <w:w w:val="95"/>
          <w:sz w:val="24"/>
        </w:rPr>
        <w:tab/>
      </w:r>
      <w:r>
        <w:rPr>
          <w:rFonts w:ascii="Arial"/>
          <w:w w:val="95"/>
          <w:sz w:val="24"/>
        </w:rPr>
        <w:t>15</w:t>
      </w:r>
      <w:r>
        <w:rPr>
          <w:rFonts w:ascii="Arial"/>
          <w:w w:val="95"/>
          <w:sz w:val="24"/>
        </w:rPr>
        <w:fldChar w:fldCharType="end"/>
      </w:r>
    </w:p>
    <w:p>
      <w:pPr>
        <w:pStyle w:val="6"/>
        <w:numPr>
          <w:ilvl w:val="1"/>
          <w:numId w:val="1"/>
        </w:numPr>
        <w:tabs>
          <w:tab w:val="left" w:pos="1250"/>
          <w:tab w:val="right" w:leader="dot" w:pos="9175"/>
        </w:tabs>
        <w:spacing w:before="157" w:after="0" w:line="240" w:lineRule="auto"/>
        <w:ind w:left="1249" w:right="0" w:hanging="567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"_bookmark20" </w:instrText>
      </w:r>
      <w:r>
        <w:fldChar w:fldCharType="separate"/>
      </w:r>
      <w:r>
        <w:rPr>
          <w:sz w:val="24"/>
        </w:rPr>
        <w:t>Suspension</w:t>
      </w:r>
      <w:r>
        <w:rPr>
          <w:spacing w:val="-45"/>
          <w:sz w:val="24"/>
        </w:rPr>
        <w:t xml:space="preserve"> </w:t>
      </w:r>
      <w:r>
        <w:rPr>
          <w:sz w:val="24"/>
        </w:rPr>
        <w:t>of</w:t>
      </w:r>
      <w:r>
        <w:rPr>
          <w:spacing w:val="-45"/>
          <w:sz w:val="24"/>
        </w:rPr>
        <w:t xml:space="preserve"> </w:t>
      </w:r>
      <w:r>
        <w:rPr>
          <w:sz w:val="24"/>
        </w:rPr>
        <w:t>the</w:t>
      </w:r>
      <w:r>
        <w:rPr>
          <w:spacing w:val="-43"/>
          <w:sz w:val="24"/>
        </w:rPr>
        <w:t xml:space="preserve"> </w:t>
      </w:r>
      <w:r>
        <w:rPr>
          <w:sz w:val="24"/>
        </w:rPr>
        <w:t>scholarship</w:t>
      </w:r>
      <w:r>
        <w:rPr>
          <w:sz w:val="24"/>
        </w:rPr>
        <w:tab/>
      </w:r>
      <w:r>
        <w:rPr>
          <w:rFonts w:ascii="Arial"/>
          <w:sz w:val="24"/>
        </w:rPr>
        <w:t>16</w:t>
      </w:r>
      <w:r>
        <w:rPr>
          <w:rFonts w:ascii="Arial"/>
          <w:sz w:val="24"/>
        </w:rPr>
        <w:fldChar w:fldCharType="end"/>
      </w:r>
    </w:p>
    <w:p>
      <w:pPr>
        <w:pStyle w:val="6"/>
        <w:numPr>
          <w:ilvl w:val="1"/>
          <w:numId w:val="1"/>
        </w:numPr>
        <w:tabs>
          <w:tab w:val="left" w:pos="1250"/>
          <w:tab w:val="right" w:leader="dot" w:pos="9175"/>
        </w:tabs>
        <w:spacing w:before="154" w:after="0" w:line="240" w:lineRule="auto"/>
        <w:ind w:left="1249" w:right="0" w:hanging="567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"_bookmark21" </w:instrText>
      </w:r>
      <w:r>
        <w:fldChar w:fldCharType="separate"/>
      </w:r>
      <w:r>
        <w:rPr>
          <w:sz w:val="24"/>
        </w:rPr>
        <w:t>Termination</w:t>
      </w:r>
      <w:r>
        <w:rPr>
          <w:spacing w:val="-49"/>
          <w:sz w:val="24"/>
        </w:rPr>
        <w:t xml:space="preserve"> </w:t>
      </w:r>
      <w:r>
        <w:rPr>
          <w:sz w:val="24"/>
        </w:rPr>
        <w:t>of</w:t>
      </w:r>
      <w:r>
        <w:rPr>
          <w:spacing w:val="-48"/>
          <w:sz w:val="24"/>
        </w:rPr>
        <w:t xml:space="preserve"> </w:t>
      </w:r>
      <w:r>
        <w:rPr>
          <w:sz w:val="24"/>
        </w:rPr>
        <w:t>the</w:t>
      </w:r>
      <w:r>
        <w:rPr>
          <w:spacing w:val="-47"/>
          <w:sz w:val="24"/>
        </w:rPr>
        <w:t xml:space="preserve"> </w:t>
      </w:r>
      <w:r>
        <w:rPr>
          <w:sz w:val="24"/>
        </w:rPr>
        <w:t>scholarship</w:t>
      </w:r>
      <w:r>
        <w:rPr>
          <w:spacing w:val="-47"/>
          <w:sz w:val="24"/>
        </w:rPr>
        <w:t xml:space="preserve"> </w:t>
      </w:r>
      <w:r>
        <w:rPr>
          <w:sz w:val="24"/>
        </w:rPr>
        <w:t>agreement</w:t>
      </w:r>
      <w:r>
        <w:rPr>
          <w:sz w:val="24"/>
        </w:rPr>
        <w:tab/>
      </w:r>
      <w:r>
        <w:rPr>
          <w:rFonts w:ascii="Arial"/>
          <w:sz w:val="24"/>
        </w:rPr>
        <w:t>17</w:t>
      </w:r>
      <w:r>
        <w:rPr>
          <w:rFonts w:ascii="Arial"/>
          <w:sz w:val="24"/>
        </w:rPr>
        <w:fldChar w:fldCharType="end"/>
      </w:r>
    </w:p>
    <w:p>
      <w:pPr>
        <w:pStyle w:val="6"/>
        <w:numPr>
          <w:ilvl w:val="1"/>
          <w:numId w:val="1"/>
        </w:numPr>
        <w:tabs>
          <w:tab w:val="left" w:pos="1250"/>
          <w:tab w:val="right" w:leader="dot" w:pos="9175"/>
        </w:tabs>
        <w:spacing w:before="157" w:after="0" w:line="240" w:lineRule="auto"/>
        <w:ind w:left="1249" w:right="0" w:hanging="567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"_bookmark22" </w:instrText>
      </w:r>
      <w:r>
        <w:fldChar w:fldCharType="separate"/>
      </w:r>
      <w:r>
        <w:rPr>
          <w:w w:val="95"/>
          <w:sz w:val="24"/>
        </w:rPr>
        <w:t>Amending</w:t>
      </w:r>
      <w:r>
        <w:rPr>
          <w:spacing w:val="-42"/>
          <w:w w:val="95"/>
          <w:sz w:val="24"/>
        </w:rPr>
        <w:t xml:space="preserve"> </w:t>
      </w:r>
      <w:r>
        <w:rPr>
          <w:w w:val="95"/>
          <w:sz w:val="24"/>
        </w:rPr>
        <w:t>the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scholarship</w:t>
      </w:r>
      <w:r>
        <w:rPr>
          <w:spacing w:val="-39"/>
          <w:w w:val="95"/>
          <w:sz w:val="24"/>
        </w:rPr>
        <w:t xml:space="preserve"> </w:t>
      </w:r>
      <w:r>
        <w:rPr>
          <w:w w:val="95"/>
          <w:sz w:val="24"/>
        </w:rPr>
        <w:t>agreement</w:t>
      </w:r>
      <w:r>
        <w:rPr>
          <w:w w:val="95"/>
          <w:sz w:val="24"/>
        </w:rPr>
        <w:tab/>
      </w:r>
      <w:r>
        <w:rPr>
          <w:rFonts w:ascii="Arial"/>
          <w:w w:val="95"/>
          <w:sz w:val="24"/>
        </w:rPr>
        <w:t>17</w:t>
      </w:r>
      <w:r>
        <w:rPr>
          <w:rFonts w:ascii="Arial"/>
          <w:w w:val="95"/>
          <w:sz w:val="24"/>
        </w:rPr>
        <w:fldChar w:fldCharType="end"/>
      </w:r>
    </w:p>
    <w:p>
      <w:pPr>
        <w:pStyle w:val="6"/>
        <w:numPr>
          <w:ilvl w:val="0"/>
          <w:numId w:val="1"/>
        </w:numPr>
        <w:tabs>
          <w:tab w:val="left" w:pos="682"/>
          <w:tab w:val="left" w:pos="683"/>
          <w:tab w:val="right" w:leader="dot" w:pos="9175"/>
        </w:tabs>
        <w:spacing w:before="157" w:after="0" w:line="240" w:lineRule="auto"/>
        <w:ind w:left="682" w:right="0" w:hanging="566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"_bookmark23" </w:instrText>
      </w:r>
      <w:r>
        <w:fldChar w:fldCharType="separate"/>
      </w:r>
      <w:r>
        <w:rPr>
          <w:sz w:val="24"/>
        </w:rPr>
        <w:t>SUBMISSION</w:t>
      </w:r>
      <w:r>
        <w:rPr>
          <w:spacing w:val="-45"/>
          <w:sz w:val="24"/>
        </w:rPr>
        <w:t xml:space="preserve"> </w:t>
      </w:r>
      <w:r>
        <w:rPr>
          <w:sz w:val="24"/>
        </w:rPr>
        <w:t>AND</w:t>
      </w:r>
      <w:r>
        <w:rPr>
          <w:spacing w:val="-45"/>
          <w:sz w:val="24"/>
        </w:rPr>
        <w:t xml:space="preserve"> </w:t>
      </w:r>
      <w:r>
        <w:rPr>
          <w:sz w:val="24"/>
        </w:rPr>
        <w:t>VERIFICATION</w:t>
      </w:r>
      <w:r>
        <w:rPr>
          <w:spacing w:val="-45"/>
          <w:sz w:val="24"/>
        </w:rPr>
        <w:t xml:space="preserve"> </w:t>
      </w:r>
      <w:r>
        <w:rPr>
          <w:sz w:val="24"/>
        </w:rPr>
        <w:t>OF</w:t>
      </w:r>
      <w:r>
        <w:rPr>
          <w:spacing w:val="-45"/>
          <w:sz w:val="24"/>
        </w:rPr>
        <w:t xml:space="preserve"> </w:t>
      </w:r>
      <w:r>
        <w:rPr>
          <w:sz w:val="24"/>
        </w:rPr>
        <w:t>REPORTS</w:t>
      </w:r>
      <w:r>
        <w:rPr>
          <w:sz w:val="24"/>
        </w:rPr>
        <w:tab/>
      </w:r>
      <w:r>
        <w:rPr>
          <w:rFonts w:ascii="Arial"/>
          <w:sz w:val="24"/>
        </w:rPr>
        <w:t>17</w:t>
      </w:r>
      <w:r>
        <w:rPr>
          <w:rFonts w:ascii="Arial"/>
          <w:sz w:val="24"/>
        </w:rPr>
        <w:fldChar w:fldCharType="end"/>
      </w:r>
    </w:p>
    <w:p>
      <w:pPr>
        <w:pStyle w:val="6"/>
        <w:numPr>
          <w:ilvl w:val="0"/>
          <w:numId w:val="1"/>
        </w:numPr>
        <w:tabs>
          <w:tab w:val="left" w:pos="682"/>
          <w:tab w:val="left" w:pos="683"/>
          <w:tab w:val="right" w:leader="dot" w:pos="9175"/>
        </w:tabs>
        <w:spacing w:before="154" w:after="0" w:line="240" w:lineRule="auto"/>
        <w:ind w:left="682" w:right="0" w:hanging="566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"_bookmark24" </w:instrText>
      </w:r>
      <w:r>
        <w:fldChar w:fldCharType="separate"/>
      </w:r>
      <w:r>
        <w:rPr>
          <w:sz w:val="24"/>
        </w:rPr>
        <w:t>EVALUATION</w:t>
      </w:r>
      <w:r>
        <w:rPr>
          <w:sz w:val="24"/>
        </w:rPr>
        <w:tab/>
      </w:r>
      <w:r>
        <w:rPr>
          <w:rFonts w:ascii="Arial"/>
          <w:sz w:val="24"/>
        </w:rPr>
        <w:t>18</w:t>
      </w:r>
      <w:r>
        <w:rPr>
          <w:rFonts w:ascii="Arial"/>
          <w:sz w:val="24"/>
        </w:rPr>
        <w:fldChar w:fldCharType="end"/>
      </w:r>
    </w:p>
    <w:p>
      <w:pPr>
        <w:pStyle w:val="6"/>
        <w:numPr>
          <w:ilvl w:val="0"/>
          <w:numId w:val="1"/>
        </w:numPr>
        <w:tabs>
          <w:tab w:val="left" w:pos="682"/>
          <w:tab w:val="left" w:pos="683"/>
          <w:tab w:val="right" w:leader="dot" w:pos="9175"/>
        </w:tabs>
        <w:spacing w:before="157" w:after="0" w:line="240" w:lineRule="auto"/>
        <w:ind w:left="682" w:right="0" w:hanging="566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"_bookmark25" </w:instrText>
      </w:r>
      <w:r>
        <w:fldChar w:fldCharType="separate"/>
      </w:r>
      <w:r>
        <w:rPr>
          <w:sz w:val="24"/>
        </w:rPr>
        <w:t>MODIFICATIONS</w:t>
      </w:r>
      <w:r>
        <w:rPr>
          <w:spacing w:val="-44"/>
          <w:sz w:val="24"/>
        </w:rPr>
        <w:t xml:space="preserve"> </w:t>
      </w:r>
      <w:r>
        <w:rPr>
          <w:sz w:val="24"/>
        </w:rPr>
        <w:t>TO</w:t>
      </w:r>
      <w:r>
        <w:rPr>
          <w:spacing w:val="-40"/>
          <w:sz w:val="24"/>
        </w:rPr>
        <w:t xml:space="preserve"> </w:t>
      </w:r>
      <w:r>
        <w:rPr>
          <w:sz w:val="24"/>
        </w:rPr>
        <w:t>THE</w:t>
      </w:r>
      <w:r>
        <w:rPr>
          <w:spacing w:val="-43"/>
          <w:sz w:val="24"/>
        </w:rPr>
        <w:t xml:space="preserve"> </w:t>
      </w:r>
      <w:r>
        <w:rPr>
          <w:sz w:val="24"/>
        </w:rPr>
        <w:t>REGULATIONS</w:t>
      </w:r>
      <w:r>
        <w:rPr>
          <w:sz w:val="24"/>
        </w:rPr>
        <w:tab/>
      </w:r>
      <w:r>
        <w:rPr>
          <w:rFonts w:ascii="Arial"/>
          <w:sz w:val="24"/>
        </w:rPr>
        <w:t>18</w:t>
      </w:r>
      <w:r>
        <w:rPr>
          <w:rFonts w:ascii="Arial"/>
          <w:sz w:val="24"/>
        </w:rPr>
        <w:fldChar w:fldCharType="end"/>
      </w:r>
    </w:p>
    <w:p>
      <w:pPr>
        <w:spacing w:after="0" w:line="240" w:lineRule="auto"/>
        <w:jc w:val="left"/>
        <w:rPr>
          <w:rFonts w:ascii="Arial"/>
          <w:sz w:val="24"/>
        </w:rPr>
        <w:sectPr>
          <w:pgSz w:w="11900" w:h="16850"/>
          <w:pgMar w:top="1820" w:right="1300" w:bottom="940" w:left="1300" w:header="887" w:footer="750" w:gutter="0"/>
        </w:sectPr>
      </w:pPr>
    </w:p>
    <w:p>
      <w:pPr>
        <w:pStyle w:val="6"/>
        <w:numPr>
          <w:ilvl w:val="0"/>
          <w:numId w:val="1"/>
        </w:numPr>
        <w:tabs>
          <w:tab w:val="left" w:pos="682"/>
          <w:tab w:val="left" w:pos="683"/>
          <w:tab w:val="right" w:leader="dot" w:pos="9175"/>
        </w:tabs>
        <w:spacing w:before="159" w:after="0" w:line="240" w:lineRule="auto"/>
        <w:ind w:left="682" w:right="0" w:hanging="566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"_bookmark26" </w:instrText>
      </w:r>
      <w:r>
        <w:fldChar w:fldCharType="separate"/>
      </w:r>
      <w:r>
        <w:rPr>
          <w:sz w:val="24"/>
        </w:rPr>
        <w:t>PERSONAL</w:t>
      </w:r>
      <w:r>
        <w:rPr>
          <w:spacing w:val="-42"/>
          <w:sz w:val="24"/>
        </w:rPr>
        <w:t xml:space="preserve"> </w:t>
      </w:r>
      <w:r>
        <w:rPr>
          <w:sz w:val="24"/>
        </w:rPr>
        <w:t>DATA</w:t>
      </w:r>
      <w:r>
        <w:rPr>
          <w:spacing w:val="-40"/>
          <w:sz w:val="24"/>
        </w:rPr>
        <w:t xml:space="preserve"> </w:t>
      </w:r>
      <w:r>
        <w:rPr>
          <w:sz w:val="24"/>
        </w:rPr>
        <w:t>PROTECTION</w:t>
      </w:r>
      <w:r>
        <w:rPr>
          <w:sz w:val="24"/>
        </w:rPr>
        <w:tab/>
      </w:r>
      <w:r>
        <w:rPr>
          <w:rFonts w:ascii="Arial"/>
          <w:sz w:val="24"/>
        </w:rPr>
        <w:t>19</w:t>
      </w:r>
      <w:r>
        <w:rPr>
          <w:rFonts w:ascii="Arial"/>
          <w:sz w:val="24"/>
        </w:rPr>
        <w:fldChar w:fldCharType="end"/>
      </w:r>
    </w:p>
    <w:p>
      <w:pPr>
        <w:pStyle w:val="6"/>
        <w:numPr>
          <w:ilvl w:val="0"/>
          <w:numId w:val="1"/>
        </w:numPr>
        <w:tabs>
          <w:tab w:val="left" w:pos="682"/>
          <w:tab w:val="left" w:pos="683"/>
          <w:tab w:val="right" w:leader="dot" w:pos="9175"/>
        </w:tabs>
        <w:spacing w:before="156" w:after="0" w:line="240" w:lineRule="auto"/>
        <w:ind w:left="682" w:right="0" w:hanging="566"/>
        <w:jc w:val="left"/>
        <w:rPr>
          <w:rFonts w:ascii="Arial"/>
          <w:sz w:val="24"/>
        </w:rPr>
      </w:pPr>
      <w:r>
        <w:fldChar w:fldCharType="begin"/>
      </w:r>
      <w:r>
        <w:instrText xml:space="preserve"> HYPERLINK \l "_bookmark27" </w:instrText>
      </w:r>
      <w:r>
        <w:fldChar w:fldCharType="separate"/>
      </w:r>
      <w:r>
        <w:rPr>
          <w:sz w:val="24"/>
        </w:rPr>
        <w:t>CONTACT</w:t>
      </w:r>
      <w:r>
        <w:rPr>
          <w:spacing w:val="-39"/>
          <w:sz w:val="24"/>
        </w:rPr>
        <w:t xml:space="preserve"> </w:t>
      </w:r>
      <w:r>
        <w:rPr>
          <w:sz w:val="24"/>
        </w:rPr>
        <w:t>WITH</w:t>
      </w:r>
      <w:r>
        <w:rPr>
          <w:spacing w:val="-40"/>
          <w:sz w:val="24"/>
        </w:rPr>
        <w:t xml:space="preserve"> </w:t>
      </w:r>
      <w:r>
        <w:rPr>
          <w:sz w:val="24"/>
        </w:rPr>
        <w:t>NAWA</w:t>
      </w:r>
      <w:r>
        <w:rPr>
          <w:sz w:val="24"/>
        </w:rPr>
        <w:tab/>
      </w:r>
      <w:r>
        <w:rPr>
          <w:rFonts w:ascii="Arial"/>
          <w:sz w:val="24"/>
        </w:rPr>
        <w:t>21</w:t>
      </w:r>
      <w:r>
        <w:rPr>
          <w:rFonts w:ascii="Arial"/>
          <w:sz w:val="24"/>
        </w:rPr>
        <w:fldChar w:fldCharType="end"/>
      </w:r>
    </w:p>
    <w:p>
      <w:pPr>
        <w:spacing w:after="0" w:line="240" w:lineRule="auto"/>
        <w:jc w:val="left"/>
        <w:rPr>
          <w:rFonts w:ascii="Arial"/>
          <w:sz w:val="24"/>
        </w:rPr>
        <w:sectPr>
          <w:pgSz w:w="11900" w:h="16850"/>
          <w:pgMar w:top="1820" w:right="1300" w:bottom="940" w:left="1300" w:header="887" w:footer="750" w:gutter="0"/>
        </w:sectPr>
      </w:pPr>
    </w:p>
    <w:p>
      <w:pPr>
        <w:pStyle w:val="2"/>
        <w:rPr>
          <w:rFonts w:ascii="Arial"/>
          <w:sz w:val="26"/>
        </w:rPr>
      </w:pPr>
    </w:p>
    <w:p>
      <w:pPr>
        <w:pStyle w:val="2"/>
        <w:spacing w:before="3"/>
        <w:rPr>
          <w:rFonts w:ascii="Arial"/>
        </w:rPr>
      </w:pPr>
    </w:p>
    <w:p>
      <w:pPr>
        <w:pStyle w:val="6"/>
        <w:numPr>
          <w:ilvl w:val="0"/>
          <w:numId w:val="3"/>
        </w:numPr>
        <w:tabs>
          <w:tab w:val="left" w:pos="682"/>
          <w:tab w:val="left" w:pos="683"/>
        </w:tabs>
        <w:spacing w:before="0" w:after="0" w:line="240" w:lineRule="auto"/>
        <w:ind w:left="682" w:right="0" w:hanging="566"/>
        <w:jc w:val="left"/>
        <w:rPr>
          <w:sz w:val="22"/>
        </w:rPr>
      </w:pPr>
      <w:bookmarkStart w:id="0" w:name="_bookmark0"/>
      <w:bookmarkEnd w:id="0"/>
      <w:bookmarkStart w:id="1" w:name="_bookmark0"/>
      <w:bookmarkEnd w:id="1"/>
      <w:r>
        <w:rPr>
          <w:sz w:val="22"/>
        </w:rPr>
        <w:t>GENERAL</w:t>
      </w:r>
      <w:r>
        <w:rPr>
          <w:spacing w:val="-38"/>
          <w:sz w:val="22"/>
        </w:rPr>
        <w:t xml:space="preserve"> </w:t>
      </w:r>
      <w:r>
        <w:rPr>
          <w:sz w:val="22"/>
        </w:rPr>
        <w:t>INFORMATION</w:t>
      </w:r>
      <w:r>
        <w:rPr>
          <w:spacing w:val="-36"/>
          <w:sz w:val="22"/>
        </w:rPr>
        <w:t xml:space="preserve"> </w:t>
      </w:r>
      <w:r>
        <w:rPr>
          <w:sz w:val="22"/>
        </w:rPr>
        <w:t>ABOUT</w:t>
      </w:r>
      <w:r>
        <w:rPr>
          <w:spacing w:val="-38"/>
          <w:sz w:val="22"/>
        </w:rPr>
        <w:t xml:space="preserve"> </w:t>
      </w:r>
      <w:r>
        <w:rPr>
          <w:sz w:val="22"/>
        </w:rPr>
        <w:t>THE</w:t>
      </w:r>
      <w:r>
        <w:rPr>
          <w:spacing w:val="-40"/>
          <w:sz w:val="22"/>
        </w:rPr>
        <w:t xml:space="preserve"> </w:t>
      </w:r>
      <w:r>
        <w:rPr>
          <w:sz w:val="22"/>
        </w:rPr>
        <w:t>PROGRAMME</w:t>
      </w:r>
    </w:p>
    <w:p>
      <w:pPr>
        <w:pStyle w:val="2"/>
        <w:rPr>
          <w:sz w:val="26"/>
        </w:rPr>
      </w:pPr>
    </w:p>
    <w:p>
      <w:pPr>
        <w:pStyle w:val="6"/>
        <w:numPr>
          <w:ilvl w:val="1"/>
          <w:numId w:val="3"/>
        </w:numPr>
        <w:tabs>
          <w:tab w:val="left" w:pos="682"/>
          <w:tab w:val="left" w:pos="683"/>
        </w:tabs>
        <w:spacing w:before="209" w:after="0" w:line="240" w:lineRule="auto"/>
        <w:ind w:left="682" w:right="0" w:hanging="566"/>
        <w:jc w:val="left"/>
        <w:rPr>
          <w:sz w:val="22"/>
        </w:rPr>
      </w:pPr>
      <w:bookmarkStart w:id="2" w:name="_bookmark1"/>
      <w:bookmarkEnd w:id="2"/>
      <w:bookmarkStart w:id="3" w:name="_bookmark1"/>
      <w:bookmarkEnd w:id="3"/>
      <w:r>
        <w:rPr>
          <w:color w:val="2E5395"/>
          <w:sz w:val="22"/>
        </w:rPr>
        <w:t>Major</w:t>
      </w:r>
      <w:r>
        <w:rPr>
          <w:color w:val="2E5395"/>
          <w:spacing w:val="-40"/>
          <w:sz w:val="22"/>
        </w:rPr>
        <w:t xml:space="preserve"> </w:t>
      </w:r>
      <w:r>
        <w:rPr>
          <w:color w:val="2E5395"/>
          <w:sz w:val="22"/>
        </w:rPr>
        <w:t>objective</w:t>
      </w:r>
      <w:r>
        <w:rPr>
          <w:color w:val="2E5395"/>
          <w:spacing w:val="-40"/>
          <w:sz w:val="22"/>
        </w:rPr>
        <w:t xml:space="preserve"> </w:t>
      </w:r>
      <w:r>
        <w:rPr>
          <w:color w:val="2E5395"/>
          <w:sz w:val="22"/>
        </w:rPr>
        <w:t>of</w:t>
      </w:r>
      <w:r>
        <w:rPr>
          <w:color w:val="2E5395"/>
          <w:spacing w:val="-39"/>
          <w:sz w:val="22"/>
        </w:rPr>
        <w:t xml:space="preserve"> </w:t>
      </w:r>
      <w:r>
        <w:rPr>
          <w:color w:val="2E5395"/>
          <w:sz w:val="22"/>
        </w:rPr>
        <w:t>the</w:t>
      </w:r>
      <w:r>
        <w:rPr>
          <w:color w:val="2E5395"/>
          <w:spacing w:val="-41"/>
          <w:sz w:val="22"/>
        </w:rPr>
        <w:t xml:space="preserve"> </w:t>
      </w:r>
      <w:r>
        <w:rPr>
          <w:color w:val="2E5395"/>
          <w:sz w:val="22"/>
        </w:rPr>
        <w:t>Programme</w:t>
      </w:r>
    </w:p>
    <w:p>
      <w:pPr>
        <w:pStyle w:val="2"/>
        <w:rPr>
          <w:sz w:val="26"/>
        </w:rPr>
      </w:pPr>
    </w:p>
    <w:p>
      <w:pPr>
        <w:pStyle w:val="2"/>
        <w:spacing w:before="209" w:line="355" w:lineRule="auto"/>
        <w:ind w:left="116" w:right="111"/>
        <w:jc w:val="both"/>
      </w:pPr>
      <w:r>
        <w:rPr>
          <w:w w:val="90"/>
        </w:rPr>
        <w:t>The</w:t>
      </w:r>
      <w:r>
        <w:rPr>
          <w:spacing w:val="-24"/>
          <w:w w:val="90"/>
        </w:rPr>
        <w:t xml:space="preserve"> </w:t>
      </w:r>
      <w:r>
        <w:rPr>
          <w:w w:val="90"/>
        </w:rPr>
        <w:t>objective</w:t>
      </w:r>
      <w:r>
        <w:rPr>
          <w:spacing w:val="-22"/>
          <w:w w:val="90"/>
        </w:rPr>
        <w:t xml:space="preserve"> </w:t>
      </w:r>
      <w:r>
        <w:rPr>
          <w:w w:val="90"/>
        </w:rPr>
        <w:t>of</w:t>
      </w:r>
      <w:r>
        <w:rPr>
          <w:spacing w:val="-21"/>
          <w:w w:val="90"/>
        </w:rPr>
        <w:t xml:space="preserve"> </w:t>
      </w:r>
      <w:r>
        <w:rPr>
          <w:w w:val="90"/>
        </w:rPr>
        <w:t>the</w:t>
      </w:r>
      <w:r>
        <w:rPr>
          <w:spacing w:val="-23"/>
          <w:w w:val="90"/>
        </w:rPr>
        <w:t xml:space="preserve"> </w:t>
      </w:r>
      <w:r>
        <w:rPr>
          <w:w w:val="90"/>
        </w:rPr>
        <w:t>Programme</w:t>
      </w:r>
      <w:r>
        <w:rPr>
          <w:spacing w:val="-24"/>
          <w:w w:val="90"/>
        </w:rPr>
        <w:t xml:space="preserve"> </w:t>
      </w:r>
      <w:r>
        <w:rPr>
          <w:w w:val="90"/>
        </w:rPr>
        <w:t>is</w:t>
      </w:r>
      <w:r>
        <w:rPr>
          <w:spacing w:val="-22"/>
          <w:w w:val="90"/>
        </w:rPr>
        <w:t xml:space="preserve"> </w:t>
      </w:r>
      <w:r>
        <w:rPr>
          <w:w w:val="90"/>
        </w:rPr>
        <w:t>to</w:t>
      </w:r>
      <w:r>
        <w:rPr>
          <w:spacing w:val="-23"/>
          <w:w w:val="90"/>
        </w:rPr>
        <w:t xml:space="preserve"> </w:t>
      </w:r>
      <w:r>
        <w:rPr>
          <w:w w:val="90"/>
        </w:rPr>
        <w:t>increase</w:t>
      </w:r>
      <w:r>
        <w:rPr>
          <w:spacing w:val="-22"/>
          <w:w w:val="90"/>
        </w:rPr>
        <w:t xml:space="preserve"> </w:t>
      </w:r>
      <w:r>
        <w:rPr>
          <w:w w:val="90"/>
        </w:rPr>
        <w:t>the</w:t>
      </w:r>
      <w:r>
        <w:rPr>
          <w:spacing w:val="-23"/>
          <w:w w:val="90"/>
        </w:rPr>
        <w:t xml:space="preserve"> </w:t>
      </w:r>
      <w:r>
        <w:rPr>
          <w:w w:val="90"/>
        </w:rPr>
        <w:t>level</w:t>
      </w:r>
      <w:r>
        <w:rPr>
          <w:spacing w:val="-23"/>
          <w:w w:val="90"/>
        </w:rPr>
        <w:t xml:space="preserve"> </w:t>
      </w:r>
      <w:r>
        <w:rPr>
          <w:w w:val="90"/>
        </w:rPr>
        <w:t>of</w:t>
      </w:r>
      <w:r>
        <w:rPr>
          <w:spacing w:val="-23"/>
          <w:w w:val="90"/>
        </w:rPr>
        <w:t xml:space="preserve"> </w:t>
      </w:r>
      <w:r>
        <w:rPr>
          <w:w w:val="90"/>
        </w:rPr>
        <w:t>internationalisation</w:t>
      </w:r>
      <w:r>
        <w:rPr>
          <w:spacing w:val="-23"/>
          <w:w w:val="90"/>
        </w:rPr>
        <w:t xml:space="preserve"> </w:t>
      </w:r>
      <w:r>
        <w:rPr>
          <w:w w:val="90"/>
        </w:rPr>
        <w:t>of</w:t>
      </w:r>
      <w:r>
        <w:rPr>
          <w:spacing w:val="-22"/>
          <w:w w:val="90"/>
        </w:rPr>
        <w:t xml:space="preserve"> </w:t>
      </w:r>
      <w:r>
        <w:rPr>
          <w:w w:val="90"/>
        </w:rPr>
        <w:t>Polish</w:t>
      </w:r>
      <w:r>
        <w:rPr>
          <w:spacing w:val="-21"/>
          <w:w w:val="90"/>
        </w:rPr>
        <w:t xml:space="preserve"> </w:t>
      </w:r>
      <w:r>
        <w:rPr>
          <w:w w:val="90"/>
        </w:rPr>
        <w:t>higher education</w:t>
      </w:r>
      <w:r>
        <w:rPr>
          <w:spacing w:val="-36"/>
          <w:w w:val="90"/>
        </w:rPr>
        <w:t xml:space="preserve"> </w:t>
      </w:r>
      <w:r>
        <w:rPr>
          <w:w w:val="90"/>
        </w:rPr>
        <w:t>and</w:t>
      </w:r>
      <w:r>
        <w:rPr>
          <w:spacing w:val="-38"/>
          <w:w w:val="90"/>
        </w:rPr>
        <w:t xml:space="preserve"> </w:t>
      </w:r>
      <w:r>
        <w:rPr>
          <w:w w:val="90"/>
        </w:rPr>
        <w:t>to</w:t>
      </w:r>
      <w:r>
        <w:rPr>
          <w:spacing w:val="-37"/>
          <w:w w:val="90"/>
        </w:rPr>
        <w:t xml:space="preserve"> </w:t>
      </w:r>
      <w:r>
        <w:rPr>
          <w:w w:val="90"/>
        </w:rPr>
        <w:t>create</w:t>
      </w:r>
      <w:r>
        <w:rPr>
          <w:spacing w:val="-38"/>
          <w:w w:val="90"/>
        </w:rPr>
        <w:t xml:space="preserve"> </w:t>
      </w:r>
      <w:r>
        <w:rPr>
          <w:w w:val="90"/>
        </w:rPr>
        <w:t>opportunities</w:t>
      </w:r>
      <w:r>
        <w:rPr>
          <w:spacing w:val="-36"/>
          <w:w w:val="90"/>
        </w:rPr>
        <w:t xml:space="preserve"> </w:t>
      </w:r>
      <w:r>
        <w:rPr>
          <w:w w:val="90"/>
        </w:rPr>
        <w:t>to</w:t>
      </w:r>
      <w:r>
        <w:rPr>
          <w:spacing w:val="-37"/>
          <w:w w:val="90"/>
        </w:rPr>
        <w:t xml:space="preserve"> </w:t>
      </w:r>
      <w:r>
        <w:rPr>
          <w:w w:val="90"/>
        </w:rPr>
        <w:t>establish</w:t>
      </w:r>
      <w:r>
        <w:rPr>
          <w:spacing w:val="-37"/>
          <w:w w:val="90"/>
        </w:rPr>
        <w:t xml:space="preserve"> </w:t>
      </w:r>
      <w:r>
        <w:rPr>
          <w:w w:val="90"/>
        </w:rPr>
        <w:t>or</w:t>
      </w:r>
      <w:r>
        <w:rPr>
          <w:spacing w:val="-37"/>
          <w:w w:val="90"/>
        </w:rPr>
        <w:t xml:space="preserve"> </w:t>
      </w:r>
      <w:r>
        <w:rPr>
          <w:w w:val="90"/>
        </w:rPr>
        <w:t>strengthen</w:t>
      </w:r>
      <w:r>
        <w:rPr>
          <w:spacing w:val="-36"/>
          <w:w w:val="90"/>
        </w:rPr>
        <w:t xml:space="preserve"> </w:t>
      </w:r>
      <w:r>
        <w:rPr>
          <w:w w:val="90"/>
        </w:rPr>
        <w:t>existing</w:t>
      </w:r>
      <w:r>
        <w:rPr>
          <w:spacing w:val="-37"/>
          <w:w w:val="90"/>
        </w:rPr>
        <w:t xml:space="preserve"> </w:t>
      </w:r>
      <w:r>
        <w:rPr>
          <w:w w:val="90"/>
        </w:rPr>
        <w:t>academic</w:t>
      </w:r>
      <w:r>
        <w:rPr>
          <w:spacing w:val="-35"/>
          <w:w w:val="90"/>
        </w:rPr>
        <w:t xml:space="preserve"> </w:t>
      </w:r>
      <w:r>
        <w:rPr>
          <w:w w:val="90"/>
        </w:rPr>
        <w:t>cooperation among</w:t>
      </w:r>
      <w:r>
        <w:rPr>
          <w:spacing w:val="-32"/>
          <w:w w:val="90"/>
        </w:rPr>
        <w:t xml:space="preserve"> </w:t>
      </w:r>
      <w:r>
        <w:rPr>
          <w:w w:val="90"/>
        </w:rPr>
        <w:t>Polish</w:t>
      </w:r>
      <w:r>
        <w:rPr>
          <w:spacing w:val="-30"/>
          <w:w w:val="90"/>
        </w:rPr>
        <w:t xml:space="preserve"> </w:t>
      </w:r>
      <w:r>
        <w:rPr>
          <w:w w:val="90"/>
        </w:rPr>
        <w:t>and</w:t>
      </w:r>
      <w:r>
        <w:rPr>
          <w:spacing w:val="-32"/>
          <w:w w:val="90"/>
        </w:rPr>
        <w:t xml:space="preserve"> </w:t>
      </w:r>
      <w:r>
        <w:rPr>
          <w:w w:val="90"/>
        </w:rPr>
        <w:t>foreign</w:t>
      </w:r>
      <w:r>
        <w:rPr>
          <w:spacing w:val="-30"/>
          <w:w w:val="90"/>
        </w:rPr>
        <w:t xml:space="preserve"> </w:t>
      </w:r>
      <w:r>
        <w:rPr>
          <w:w w:val="90"/>
        </w:rPr>
        <w:t>institutions</w:t>
      </w:r>
      <w:r>
        <w:rPr>
          <w:spacing w:val="-30"/>
          <w:w w:val="90"/>
        </w:rPr>
        <w:t xml:space="preserve"> </w:t>
      </w:r>
      <w:r>
        <w:rPr>
          <w:w w:val="90"/>
        </w:rPr>
        <w:t>of</w:t>
      </w:r>
      <w:r>
        <w:rPr>
          <w:spacing w:val="-30"/>
          <w:w w:val="90"/>
        </w:rPr>
        <w:t xml:space="preserve"> </w:t>
      </w:r>
      <w:r>
        <w:rPr>
          <w:w w:val="90"/>
        </w:rPr>
        <w:t>the</w:t>
      </w:r>
      <w:r>
        <w:rPr>
          <w:spacing w:val="-31"/>
          <w:w w:val="90"/>
        </w:rPr>
        <w:t xml:space="preserve"> </w:t>
      </w:r>
      <w:r>
        <w:rPr>
          <w:w w:val="90"/>
        </w:rPr>
        <w:t>higher</w:t>
      </w:r>
      <w:r>
        <w:rPr>
          <w:spacing w:val="-30"/>
          <w:w w:val="90"/>
        </w:rPr>
        <w:t xml:space="preserve"> </w:t>
      </w:r>
      <w:r>
        <w:rPr>
          <w:w w:val="90"/>
        </w:rPr>
        <w:t>education</w:t>
      </w:r>
      <w:r>
        <w:rPr>
          <w:spacing w:val="-30"/>
          <w:w w:val="90"/>
        </w:rPr>
        <w:t xml:space="preserve"> </w:t>
      </w:r>
      <w:r>
        <w:rPr>
          <w:w w:val="90"/>
        </w:rPr>
        <w:t>and</w:t>
      </w:r>
      <w:r>
        <w:rPr>
          <w:spacing w:val="-31"/>
          <w:w w:val="90"/>
        </w:rPr>
        <w:t xml:space="preserve"> </w:t>
      </w:r>
      <w:r>
        <w:rPr>
          <w:w w:val="90"/>
        </w:rPr>
        <w:t>science</w:t>
      </w:r>
      <w:r>
        <w:rPr>
          <w:spacing w:val="-31"/>
          <w:w w:val="90"/>
        </w:rPr>
        <w:t xml:space="preserve"> </w:t>
      </w:r>
      <w:r>
        <w:rPr>
          <w:w w:val="90"/>
        </w:rPr>
        <w:t>system.</w:t>
      </w:r>
      <w:r>
        <w:rPr>
          <w:spacing w:val="-31"/>
          <w:w w:val="90"/>
        </w:rPr>
        <w:t xml:space="preserve"> </w:t>
      </w:r>
      <w:r>
        <w:rPr>
          <w:w w:val="90"/>
        </w:rPr>
        <w:t>The</w:t>
      </w:r>
      <w:r>
        <w:rPr>
          <w:spacing w:val="-29"/>
          <w:w w:val="90"/>
        </w:rPr>
        <w:t xml:space="preserve"> </w:t>
      </w:r>
      <w:r>
        <w:rPr>
          <w:w w:val="90"/>
        </w:rPr>
        <w:t>offer</w:t>
      </w:r>
      <w:r>
        <w:rPr>
          <w:spacing w:val="-31"/>
          <w:w w:val="90"/>
        </w:rPr>
        <w:t xml:space="preserve"> </w:t>
      </w:r>
      <w:r>
        <w:rPr>
          <w:w w:val="90"/>
        </w:rPr>
        <w:t>for incoming</w:t>
      </w:r>
      <w:r>
        <w:rPr>
          <w:spacing w:val="-33"/>
          <w:w w:val="90"/>
        </w:rPr>
        <w:t xml:space="preserve"> </w:t>
      </w:r>
      <w:r>
        <w:rPr>
          <w:w w:val="90"/>
        </w:rPr>
        <w:t>students</w:t>
      </w:r>
      <w:r>
        <w:rPr>
          <w:spacing w:val="-31"/>
          <w:w w:val="90"/>
        </w:rPr>
        <w:t xml:space="preserve"> </w:t>
      </w:r>
      <w:r>
        <w:rPr>
          <w:w w:val="90"/>
        </w:rPr>
        <w:t>and</w:t>
      </w:r>
      <w:r>
        <w:rPr>
          <w:spacing w:val="-32"/>
          <w:w w:val="90"/>
        </w:rPr>
        <w:t xml:space="preserve"> </w:t>
      </w:r>
      <w:r>
        <w:rPr>
          <w:w w:val="90"/>
        </w:rPr>
        <w:t>scientists</w:t>
      </w:r>
      <w:r>
        <w:rPr>
          <w:spacing w:val="-30"/>
          <w:w w:val="90"/>
        </w:rPr>
        <w:t xml:space="preserve"> </w:t>
      </w:r>
      <w:r>
        <w:rPr>
          <w:w w:val="90"/>
        </w:rPr>
        <w:t>as</w:t>
      </w:r>
      <w:r>
        <w:rPr>
          <w:spacing w:val="-29"/>
          <w:w w:val="90"/>
        </w:rPr>
        <w:t xml:space="preserve"> </w:t>
      </w:r>
      <w:r>
        <w:rPr>
          <w:w w:val="90"/>
        </w:rPr>
        <w:t>part</w:t>
      </w:r>
      <w:r>
        <w:rPr>
          <w:spacing w:val="-32"/>
          <w:w w:val="90"/>
        </w:rPr>
        <w:t xml:space="preserve"> </w:t>
      </w:r>
      <w:r>
        <w:rPr>
          <w:w w:val="90"/>
        </w:rPr>
        <w:t>of</w:t>
      </w:r>
      <w:r>
        <w:rPr>
          <w:spacing w:val="-30"/>
          <w:w w:val="90"/>
        </w:rPr>
        <w:t xml:space="preserve"> </w:t>
      </w:r>
      <w:r>
        <w:rPr>
          <w:w w:val="90"/>
        </w:rPr>
        <w:t>the</w:t>
      </w:r>
      <w:r>
        <w:rPr>
          <w:spacing w:val="-32"/>
          <w:w w:val="90"/>
        </w:rPr>
        <w:t xml:space="preserve"> </w:t>
      </w:r>
      <w:r>
        <w:rPr>
          <w:w w:val="90"/>
        </w:rPr>
        <w:t>Programme</w:t>
      </w:r>
      <w:r>
        <w:rPr>
          <w:spacing w:val="-32"/>
          <w:w w:val="90"/>
        </w:rPr>
        <w:t xml:space="preserve"> </w:t>
      </w:r>
      <w:r>
        <w:rPr>
          <w:w w:val="90"/>
        </w:rPr>
        <w:t>will</w:t>
      </w:r>
      <w:r>
        <w:rPr>
          <w:spacing w:val="-30"/>
          <w:w w:val="90"/>
        </w:rPr>
        <w:t xml:space="preserve"> </w:t>
      </w:r>
      <w:r>
        <w:rPr>
          <w:w w:val="90"/>
        </w:rPr>
        <w:t>allow</w:t>
      </w:r>
      <w:r>
        <w:rPr>
          <w:spacing w:val="-32"/>
          <w:w w:val="90"/>
        </w:rPr>
        <w:t xml:space="preserve"> </w:t>
      </w:r>
      <w:r>
        <w:rPr>
          <w:w w:val="90"/>
        </w:rPr>
        <w:t>to</w:t>
      </w:r>
      <w:r>
        <w:rPr>
          <w:spacing w:val="-31"/>
          <w:w w:val="90"/>
        </w:rPr>
        <w:t xml:space="preserve"> </w:t>
      </w:r>
      <w:r>
        <w:rPr>
          <w:w w:val="90"/>
        </w:rPr>
        <w:t>increase</w:t>
      </w:r>
      <w:r>
        <w:rPr>
          <w:spacing w:val="-32"/>
          <w:w w:val="90"/>
        </w:rPr>
        <w:t xml:space="preserve"> </w:t>
      </w:r>
      <w:r>
        <w:rPr>
          <w:w w:val="90"/>
        </w:rPr>
        <w:t>the</w:t>
      </w:r>
      <w:r>
        <w:rPr>
          <w:spacing w:val="-30"/>
          <w:w w:val="90"/>
        </w:rPr>
        <w:t xml:space="preserve"> </w:t>
      </w:r>
      <w:r>
        <w:rPr>
          <w:w w:val="90"/>
        </w:rPr>
        <w:t>number</w:t>
      </w:r>
      <w:r>
        <w:rPr>
          <w:spacing w:val="-31"/>
          <w:w w:val="90"/>
        </w:rPr>
        <w:t xml:space="preserve"> </w:t>
      </w:r>
      <w:r>
        <w:rPr>
          <w:w w:val="90"/>
        </w:rPr>
        <w:t>of foreign</w:t>
      </w:r>
      <w:r>
        <w:rPr>
          <w:spacing w:val="-45"/>
          <w:w w:val="90"/>
        </w:rPr>
        <w:t xml:space="preserve"> </w:t>
      </w:r>
      <w:r>
        <w:rPr>
          <w:w w:val="90"/>
        </w:rPr>
        <w:t>students</w:t>
      </w:r>
      <w:r>
        <w:rPr>
          <w:spacing w:val="-44"/>
          <w:w w:val="90"/>
        </w:rPr>
        <w:t xml:space="preserve"> </w:t>
      </w:r>
      <w:r>
        <w:rPr>
          <w:w w:val="90"/>
        </w:rPr>
        <w:t>and</w:t>
      </w:r>
      <w:r>
        <w:rPr>
          <w:spacing w:val="-44"/>
          <w:w w:val="90"/>
        </w:rPr>
        <w:t xml:space="preserve"> </w:t>
      </w:r>
      <w:r>
        <w:rPr>
          <w:w w:val="90"/>
        </w:rPr>
        <w:t>academic</w:t>
      </w:r>
      <w:r>
        <w:rPr>
          <w:spacing w:val="-44"/>
          <w:w w:val="90"/>
        </w:rPr>
        <w:t xml:space="preserve"> </w:t>
      </w:r>
      <w:r>
        <w:rPr>
          <w:w w:val="90"/>
        </w:rPr>
        <w:t>staff</w:t>
      </w:r>
      <w:r>
        <w:rPr>
          <w:spacing w:val="-44"/>
          <w:w w:val="90"/>
        </w:rPr>
        <w:t xml:space="preserve"> </w:t>
      </w:r>
      <w:r>
        <w:rPr>
          <w:w w:val="90"/>
        </w:rPr>
        <w:t>in</w:t>
      </w:r>
      <w:r>
        <w:rPr>
          <w:spacing w:val="-44"/>
          <w:w w:val="90"/>
        </w:rPr>
        <w:t xml:space="preserve"> </w:t>
      </w:r>
      <w:r>
        <w:rPr>
          <w:w w:val="90"/>
        </w:rPr>
        <w:t>Polish</w:t>
      </w:r>
      <w:r>
        <w:rPr>
          <w:spacing w:val="-45"/>
          <w:w w:val="90"/>
        </w:rPr>
        <w:t xml:space="preserve"> </w:t>
      </w:r>
      <w:r>
        <w:rPr>
          <w:w w:val="90"/>
        </w:rPr>
        <w:t>universities</w:t>
      </w:r>
      <w:r>
        <w:rPr>
          <w:spacing w:val="-43"/>
          <w:w w:val="90"/>
        </w:rPr>
        <w:t xml:space="preserve"> </w:t>
      </w:r>
      <w:r>
        <w:rPr>
          <w:w w:val="90"/>
        </w:rPr>
        <w:t>and</w:t>
      </w:r>
      <w:r>
        <w:rPr>
          <w:spacing w:val="-45"/>
          <w:w w:val="90"/>
        </w:rPr>
        <w:t xml:space="preserve"> </w:t>
      </w:r>
      <w:r>
        <w:rPr>
          <w:w w:val="90"/>
        </w:rPr>
        <w:t>will</w:t>
      </w:r>
      <w:r>
        <w:rPr>
          <w:spacing w:val="-44"/>
          <w:w w:val="90"/>
        </w:rPr>
        <w:t xml:space="preserve"> </w:t>
      </w:r>
      <w:r>
        <w:rPr>
          <w:w w:val="90"/>
        </w:rPr>
        <w:t>positively</w:t>
      </w:r>
      <w:r>
        <w:rPr>
          <w:spacing w:val="-44"/>
          <w:w w:val="90"/>
        </w:rPr>
        <w:t xml:space="preserve"> </w:t>
      </w:r>
      <w:r>
        <w:rPr>
          <w:w w:val="90"/>
        </w:rPr>
        <w:t>affect</w:t>
      </w:r>
      <w:r>
        <w:rPr>
          <w:spacing w:val="-45"/>
          <w:w w:val="90"/>
        </w:rPr>
        <w:t xml:space="preserve"> </w:t>
      </w:r>
      <w:r>
        <w:rPr>
          <w:w w:val="90"/>
        </w:rPr>
        <w:t>the</w:t>
      </w:r>
      <w:r>
        <w:rPr>
          <w:spacing w:val="-44"/>
          <w:w w:val="90"/>
        </w:rPr>
        <w:t xml:space="preserve"> </w:t>
      </w:r>
      <w:r>
        <w:rPr>
          <w:w w:val="90"/>
        </w:rPr>
        <w:t>increase</w:t>
      </w:r>
      <w:r>
        <w:rPr>
          <w:spacing w:val="-44"/>
          <w:w w:val="90"/>
        </w:rPr>
        <w:t xml:space="preserve"> </w:t>
      </w:r>
      <w:r>
        <w:rPr>
          <w:w w:val="90"/>
        </w:rPr>
        <w:t>in the</w:t>
      </w:r>
      <w:r>
        <w:rPr>
          <w:spacing w:val="-34"/>
          <w:w w:val="90"/>
        </w:rPr>
        <w:t xml:space="preserve"> </w:t>
      </w:r>
      <w:r>
        <w:rPr>
          <w:w w:val="90"/>
        </w:rPr>
        <w:t>level</w:t>
      </w:r>
      <w:r>
        <w:rPr>
          <w:spacing w:val="-34"/>
          <w:w w:val="90"/>
        </w:rPr>
        <w:t xml:space="preserve"> </w:t>
      </w:r>
      <w:r>
        <w:rPr>
          <w:w w:val="90"/>
        </w:rPr>
        <w:t>of</w:t>
      </w:r>
      <w:r>
        <w:rPr>
          <w:spacing w:val="-33"/>
          <w:w w:val="90"/>
        </w:rPr>
        <w:t xml:space="preserve"> </w:t>
      </w:r>
      <w:r>
        <w:rPr>
          <w:w w:val="90"/>
        </w:rPr>
        <w:t>education</w:t>
      </w:r>
      <w:r>
        <w:rPr>
          <w:spacing w:val="-33"/>
          <w:w w:val="90"/>
        </w:rPr>
        <w:t xml:space="preserve"> </w:t>
      </w:r>
      <w:r>
        <w:rPr>
          <w:w w:val="90"/>
        </w:rPr>
        <w:t>and</w:t>
      </w:r>
      <w:r>
        <w:rPr>
          <w:spacing w:val="-33"/>
          <w:w w:val="90"/>
        </w:rPr>
        <w:t xml:space="preserve"> </w:t>
      </w:r>
      <w:r>
        <w:rPr>
          <w:w w:val="90"/>
        </w:rPr>
        <w:t>specialist</w:t>
      </w:r>
      <w:r>
        <w:rPr>
          <w:spacing w:val="-33"/>
          <w:w w:val="90"/>
        </w:rPr>
        <w:t xml:space="preserve"> </w:t>
      </w:r>
      <w:r>
        <w:rPr>
          <w:w w:val="90"/>
        </w:rPr>
        <w:t>competence</w:t>
      </w:r>
      <w:r>
        <w:rPr>
          <w:spacing w:val="-35"/>
          <w:w w:val="90"/>
        </w:rPr>
        <w:t xml:space="preserve"> </w:t>
      </w:r>
      <w:r>
        <w:rPr>
          <w:w w:val="90"/>
        </w:rPr>
        <w:t>in</w:t>
      </w:r>
      <w:r>
        <w:rPr>
          <w:spacing w:val="-33"/>
          <w:w w:val="90"/>
        </w:rPr>
        <w:t xml:space="preserve"> </w:t>
      </w:r>
      <w:r>
        <w:rPr>
          <w:w w:val="90"/>
        </w:rPr>
        <w:t>developing</w:t>
      </w:r>
      <w:r>
        <w:rPr>
          <w:spacing w:val="-36"/>
          <w:w w:val="90"/>
        </w:rPr>
        <w:t xml:space="preserve"> </w:t>
      </w:r>
      <w:r>
        <w:rPr>
          <w:w w:val="90"/>
        </w:rPr>
        <w:t>countries</w:t>
      </w:r>
      <w:r>
        <w:rPr>
          <w:spacing w:val="-33"/>
          <w:w w:val="90"/>
        </w:rPr>
        <w:t xml:space="preserve"> </w:t>
      </w:r>
      <w:r>
        <w:rPr>
          <w:w w:val="90"/>
        </w:rPr>
        <w:t>with</w:t>
      </w:r>
      <w:r>
        <w:rPr>
          <w:spacing w:val="-33"/>
          <w:w w:val="90"/>
        </w:rPr>
        <w:t xml:space="preserve"> </w:t>
      </w:r>
      <w:r>
        <w:rPr>
          <w:w w:val="90"/>
        </w:rPr>
        <w:t>which</w:t>
      </w:r>
      <w:r>
        <w:rPr>
          <w:spacing w:val="-33"/>
          <w:w w:val="90"/>
        </w:rPr>
        <w:t xml:space="preserve"> </w:t>
      </w:r>
      <w:r>
        <w:rPr>
          <w:w w:val="90"/>
        </w:rPr>
        <w:t>Poland</w:t>
      </w:r>
      <w:r>
        <w:rPr>
          <w:spacing w:val="-34"/>
          <w:w w:val="90"/>
        </w:rPr>
        <w:t xml:space="preserve"> </w:t>
      </w:r>
      <w:r>
        <w:rPr>
          <w:w w:val="90"/>
        </w:rPr>
        <w:t xml:space="preserve">has </w:t>
      </w:r>
      <w:r>
        <w:rPr>
          <w:w w:val="95"/>
        </w:rPr>
        <w:t>signed</w:t>
      </w:r>
      <w:r>
        <w:rPr>
          <w:spacing w:val="-31"/>
          <w:w w:val="95"/>
        </w:rPr>
        <w:t xml:space="preserve"> </w:t>
      </w:r>
      <w:r>
        <w:rPr>
          <w:w w:val="95"/>
        </w:rPr>
        <w:t>appropriate</w:t>
      </w:r>
      <w:r>
        <w:rPr>
          <w:spacing w:val="-30"/>
          <w:w w:val="95"/>
        </w:rPr>
        <w:t xml:space="preserve"> </w:t>
      </w:r>
      <w:r>
        <w:rPr>
          <w:w w:val="95"/>
        </w:rPr>
        <w:t>agreements.</w:t>
      </w:r>
      <w:r>
        <w:rPr>
          <w:spacing w:val="-30"/>
          <w:w w:val="95"/>
        </w:rPr>
        <w:t xml:space="preserve"> </w:t>
      </w:r>
      <w:r>
        <w:rPr>
          <w:w w:val="95"/>
        </w:rPr>
        <w:t>Thanks</w:t>
      </w:r>
      <w:r>
        <w:rPr>
          <w:spacing w:val="-30"/>
          <w:w w:val="95"/>
        </w:rPr>
        <w:t xml:space="preserve"> </w:t>
      </w:r>
      <w:r>
        <w:rPr>
          <w:w w:val="95"/>
        </w:rPr>
        <w:t>to</w:t>
      </w:r>
      <w:r>
        <w:rPr>
          <w:spacing w:val="-31"/>
          <w:w w:val="95"/>
        </w:rPr>
        <w:t xml:space="preserve"> </w:t>
      </w:r>
      <w:r>
        <w:rPr>
          <w:w w:val="95"/>
        </w:rPr>
        <w:t>the</w:t>
      </w:r>
      <w:r>
        <w:rPr>
          <w:spacing w:val="-31"/>
          <w:w w:val="95"/>
        </w:rPr>
        <w:t xml:space="preserve"> </w:t>
      </w:r>
      <w:r>
        <w:rPr>
          <w:w w:val="95"/>
        </w:rPr>
        <w:t>exchange</w:t>
      </w:r>
      <w:r>
        <w:rPr>
          <w:spacing w:val="-32"/>
          <w:w w:val="95"/>
        </w:rPr>
        <w:t xml:space="preserve"> </w:t>
      </w:r>
      <w:r>
        <w:rPr>
          <w:w w:val="95"/>
        </w:rPr>
        <w:t>of</w:t>
      </w:r>
      <w:r>
        <w:rPr>
          <w:spacing w:val="-30"/>
          <w:w w:val="95"/>
        </w:rPr>
        <w:t xml:space="preserve"> </w:t>
      </w:r>
      <w:r>
        <w:rPr>
          <w:w w:val="95"/>
        </w:rPr>
        <w:t>students</w:t>
      </w:r>
      <w:r>
        <w:rPr>
          <w:spacing w:val="-30"/>
          <w:w w:val="95"/>
        </w:rPr>
        <w:t xml:space="preserve"> </w:t>
      </w:r>
      <w:r>
        <w:rPr>
          <w:w w:val="95"/>
        </w:rPr>
        <w:t>and</w:t>
      </w:r>
      <w:r>
        <w:rPr>
          <w:spacing w:val="-30"/>
          <w:w w:val="95"/>
        </w:rPr>
        <w:t xml:space="preserve"> </w:t>
      </w:r>
      <w:r>
        <w:rPr>
          <w:w w:val="95"/>
        </w:rPr>
        <w:t>scientists</w:t>
      </w:r>
      <w:r>
        <w:rPr>
          <w:spacing w:val="-30"/>
          <w:w w:val="95"/>
        </w:rPr>
        <w:t xml:space="preserve"> </w:t>
      </w:r>
      <w:r>
        <w:rPr>
          <w:w w:val="95"/>
        </w:rPr>
        <w:t xml:space="preserve">under </w:t>
      </w:r>
      <w:r>
        <w:rPr>
          <w:w w:val="90"/>
        </w:rPr>
        <w:t>international</w:t>
      </w:r>
      <w:r>
        <w:rPr>
          <w:spacing w:val="-19"/>
          <w:w w:val="90"/>
        </w:rPr>
        <w:t xml:space="preserve"> </w:t>
      </w:r>
      <w:r>
        <w:rPr>
          <w:w w:val="90"/>
        </w:rPr>
        <w:t>agreements,</w:t>
      </w:r>
      <w:r>
        <w:rPr>
          <w:spacing w:val="-19"/>
          <w:w w:val="90"/>
        </w:rPr>
        <w:t xml:space="preserve"> </w:t>
      </w:r>
      <w:r>
        <w:rPr>
          <w:w w:val="90"/>
        </w:rPr>
        <w:t>relationships</w:t>
      </w:r>
      <w:r>
        <w:rPr>
          <w:spacing w:val="-19"/>
          <w:w w:val="90"/>
        </w:rPr>
        <w:t xml:space="preserve"> </w:t>
      </w:r>
      <w:r>
        <w:rPr>
          <w:w w:val="90"/>
        </w:rPr>
        <w:t>between</w:t>
      </w:r>
      <w:r>
        <w:rPr>
          <w:spacing w:val="-18"/>
          <w:w w:val="90"/>
        </w:rPr>
        <w:t xml:space="preserve"> </w:t>
      </w:r>
      <w:r>
        <w:rPr>
          <w:w w:val="90"/>
        </w:rPr>
        <w:t>partner</w:t>
      </w:r>
      <w:r>
        <w:rPr>
          <w:spacing w:val="-19"/>
          <w:w w:val="90"/>
        </w:rPr>
        <w:t xml:space="preserve"> </w:t>
      </w:r>
      <w:r>
        <w:rPr>
          <w:w w:val="90"/>
        </w:rPr>
        <w:t>countries</w:t>
      </w:r>
      <w:r>
        <w:rPr>
          <w:spacing w:val="-20"/>
          <w:w w:val="90"/>
        </w:rPr>
        <w:t xml:space="preserve"> </w:t>
      </w:r>
      <w:r>
        <w:rPr>
          <w:w w:val="90"/>
        </w:rPr>
        <w:t>will</w:t>
      </w:r>
      <w:r>
        <w:rPr>
          <w:spacing w:val="-19"/>
          <w:w w:val="90"/>
        </w:rPr>
        <w:t xml:space="preserve"> </w:t>
      </w:r>
      <w:r>
        <w:rPr>
          <w:w w:val="90"/>
        </w:rPr>
        <w:t>be</w:t>
      </w:r>
      <w:r>
        <w:rPr>
          <w:spacing w:val="-21"/>
          <w:w w:val="90"/>
        </w:rPr>
        <w:t xml:space="preserve"> </w:t>
      </w:r>
      <w:r>
        <w:rPr>
          <w:w w:val="90"/>
        </w:rPr>
        <w:t>developed,</w:t>
      </w:r>
      <w:r>
        <w:rPr>
          <w:spacing w:val="-21"/>
          <w:w w:val="90"/>
        </w:rPr>
        <w:t xml:space="preserve"> </w:t>
      </w:r>
      <w:r>
        <w:rPr>
          <w:w w:val="90"/>
        </w:rPr>
        <w:t xml:space="preserve">mutual </w:t>
      </w:r>
      <w:r>
        <w:rPr>
          <w:w w:val="85"/>
        </w:rPr>
        <w:t>understanding,</w:t>
      </w:r>
      <w:r>
        <w:rPr>
          <w:spacing w:val="-23"/>
          <w:w w:val="85"/>
        </w:rPr>
        <w:t xml:space="preserve"> </w:t>
      </w:r>
      <w:r>
        <w:rPr>
          <w:w w:val="85"/>
        </w:rPr>
        <w:t>trust</w:t>
      </w:r>
      <w:r>
        <w:rPr>
          <w:spacing w:val="-23"/>
          <w:w w:val="85"/>
        </w:rPr>
        <w:t xml:space="preserve"> </w:t>
      </w:r>
      <w:r>
        <w:rPr>
          <w:w w:val="85"/>
        </w:rPr>
        <w:t>and</w:t>
      </w:r>
      <w:r>
        <w:rPr>
          <w:spacing w:val="-24"/>
          <w:w w:val="85"/>
        </w:rPr>
        <w:t xml:space="preserve"> </w:t>
      </w:r>
      <w:r>
        <w:rPr>
          <w:w w:val="85"/>
        </w:rPr>
        <w:t>respect</w:t>
      </w:r>
      <w:r>
        <w:rPr>
          <w:spacing w:val="-24"/>
          <w:w w:val="85"/>
        </w:rPr>
        <w:t xml:space="preserve"> </w:t>
      </w:r>
      <w:r>
        <w:rPr>
          <w:w w:val="85"/>
        </w:rPr>
        <w:t>will</w:t>
      </w:r>
      <w:r>
        <w:rPr>
          <w:spacing w:val="-23"/>
          <w:w w:val="85"/>
        </w:rPr>
        <w:t xml:space="preserve"> </w:t>
      </w:r>
      <w:r>
        <w:rPr>
          <w:w w:val="85"/>
        </w:rPr>
        <w:t>be</w:t>
      </w:r>
      <w:r>
        <w:rPr>
          <w:spacing w:val="-25"/>
          <w:w w:val="85"/>
        </w:rPr>
        <w:t xml:space="preserve"> </w:t>
      </w:r>
      <w:r>
        <w:rPr>
          <w:w w:val="85"/>
        </w:rPr>
        <w:t>strengthened.</w:t>
      </w:r>
      <w:r>
        <w:rPr>
          <w:spacing w:val="-23"/>
          <w:w w:val="85"/>
        </w:rPr>
        <w:t xml:space="preserve"> </w:t>
      </w:r>
      <w:r>
        <w:rPr>
          <w:w w:val="85"/>
        </w:rPr>
        <w:t>The</w:t>
      </w:r>
      <w:r>
        <w:rPr>
          <w:spacing w:val="-26"/>
          <w:w w:val="85"/>
        </w:rPr>
        <w:t xml:space="preserve"> </w:t>
      </w:r>
      <w:r>
        <w:rPr>
          <w:w w:val="85"/>
        </w:rPr>
        <w:t>Programme</w:t>
      </w:r>
      <w:r>
        <w:rPr>
          <w:spacing w:val="-24"/>
          <w:w w:val="85"/>
        </w:rPr>
        <w:t xml:space="preserve"> </w:t>
      </w:r>
      <w:r>
        <w:rPr>
          <w:w w:val="85"/>
        </w:rPr>
        <w:t>will</w:t>
      </w:r>
      <w:r>
        <w:rPr>
          <w:spacing w:val="-23"/>
          <w:w w:val="85"/>
        </w:rPr>
        <w:t xml:space="preserve"> </w:t>
      </w:r>
      <w:r>
        <w:rPr>
          <w:w w:val="85"/>
        </w:rPr>
        <w:t>allow</w:t>
      </w:r>
      <w:r>
        <w:rPr>
          <w:spacing w:val="-21"/>
          <w:w w:val="85"/>
        </w:rPr>
        <w:t xml:space="preserve"> </w:t>
      </w:r>
      <w:r>
        <w:rPr>
          <w:w w:val="85"/>
        </w:rPr>
        <w:t>to</w:t>
      </w:r>
      <w:r>
        <w:rPr>
          <w:spacing w:val="-22"/>
          <w:w w:val="85"/>
        </w:rPr>
        <w:t xml:space="preserve"> </w:t>
      </w:r>
      <w:r>
        <w:rPr>
          <w:w w:val="85"/>
        </w:rPr>
        <w:t>strengthen</w:t>
      </w:r>
      <w:r>
        <w:rPr>
          <w:spacing w:val="-23"/>
          <w:w w:val="85"/>
        </w:rPr>
        <w:t xml:space="preserve"> </w:t>
      </w:r>
      <w:r>
        <w:rPr>
          <w:w w:val="85"/>
        </w:rPr>
        <w:t xml:space="preserve">the </w:t>
      </w:r>
      <w:r>
        <w:rPr>
          <w:w w:val="90"/>
        </w:rPr>
        <w:t>positive</w:t>
      </w:r>
      <w:r>
        <w:rPr>
          <w:spacing w:val="-34"/>
          <w:w w:val="90"/>
        </w:rPr>
        <w:t xml:space="preserve"> </w:t>
      </w:r>
      <w:r>
        <w:rPr>
          <w:w w:val="90"/>
        </w:rPr>
        <w:t>image</w:t>
      </w:r>
      <w:r>
        <w:rPr>
          <w:spacing w:val="-34"/>
          <w:w w:val="90"/>
        </w:rPr>
        <w:t xml:space="preserve"> </w:t>
      </w:r>
      <w:r>
        <w:rPr>
          <w:w w:val="90"/>
        </w:rPr>
        <w:t>of</w:t>
      </w:r>
      <w:r>
        <w:rPr>
          <w:spacing w:val="-34"/>
          <w:w w:val="90"/>
        </w:rPr>
        <w:t xml:space="preserve"> </w:t>
      </w:r>
      <w:r>
        <w:rPr>
          <w:w w:val="90"/>
        </w:rPr>
        <w:t>Poland</w:t>
      </w:r>
      <w:r>
        <w:rPr>
          <w:spacing w:val="-35"/>
          <w:w w:val="90"/>
        </w:rPr>
        <w:t xml:space="preserve"> </w:t>
      </w:r>
      <w:r>
        <w:rPr>
          <w:w w:val="90"/>
        </w:rPr>
        <w:t>as</w:t>
      </w:r>
      <w:r>
        <w:rPr>
          <w:spacing w:val="-33"/>
          <w:w w:val="90"/>
        </w:rPr>
        <w:t xml:space="preserve"> </w:t>
      </w:r>
      <w:r>
        <w:rPr>
          <w:w w:val="90"/>
        </w:rPr>
        <w:t>a</w:t>
      </w:r>
      <w:r>
        <w:rPr>
          <w:spacing w:val="-32"/>
          <w:w w:val="90"/>
        </w:rPr>
        <w:t xml:space="preserve"> </w:t>
      </w:r>
      <w:r>
        <w:rPr>
          <w:w w:val="90"/>
        </w:rPr>
        <w:t>country</w:t>
      </w:r>
      <w:r>
        <w:rPr>
          <w:spacing w:val="-34"/>
          <w:w w:val="90"/>
        </w:rPr>
        <w:t xml:space="preserve"> </w:t>
      </w:r>
      <w:r>
        <w:rPr>
          <w:w w:val="90"/>
        </w:rPr>
        <w:t>with</w:t>
      </w:r>
      <w:r>
        <w:rPr>
          <w:spacing w:val="-34"/>
          <w:w w:val="90"/>
        </w:rPr>
        <w:t xml:space="preserve"> </w:t>
      </w:r>
      <w:r>
        <w:rPr>
          <w:w w:val="90"/>
        </w:rPr>
        <w:t>attractive</w:t>
      </w:r>
      <w:r>
        <w:rPr>
          <w:spacing w:val="-32"/>
          <w:w w:val="90"/>
        </w:rPr>
        <w:t xml:space="preserve"> </w:t>
      </w:r>
      <w:r>
        <w:rPr>
          <w:w w:val="90"/>
        </w:rPr>
        <w:t>and</w:t>
      </w:r>
      <w:r>
        <w:rPr>
          <w:spacing w:val="-33"/>
          <w:w w:val="90"/>
        </w:rPr>
        <w:t xml:space="preserve"> </w:t>
      </w:r>
      <w:r>
        <w:rPr>
          <w:w w:val="90"/>
        </w:rPr>
        <w:t>competitive</w:t>
      </w:r>
      <w:r>
        <w:rPr>
          <w:spacing w:val="-33"/>
          <w:w w:val="90"/>
        </w:rPr>
        <w:t xml:space="preserve"> </w:t>
      </w:r>
      <w:r>
        <w:rPr>
          <w:w w:val="90"/>
        </w:rPr>
        <w:t>educational</w:t>
      </w:r>
      <w:r>
        <w:rPr>
          <w:spacing w:val="-34"/>
          <w:w w:val="90"/>
        </w:rPr>
        <w:t xml:space="preserve"> </w:t>
      </w:r>
      <w:r>
        <w:rPr>
          <w:w w:val="90"/>
        </w:rPr>
        <w:t>and</w:t>
      </w:r>
      <w:r>
        <w:rPr>
          <w:spacing w:val="-34"/>
          <w:w w:val="90"/>
        </w:rPr>
        <w:t xml:space="preserve"> </w:t>
      </w:r>
      <w:r>
        <w:rPr>
          <w:w w:val="90"/>
        </w:rPr>
        <w:t>scientific opportunities.</w:t>
      </w:r>
      <w:r>
        <w:rPr>
          <w:spacing w:val="-40"/>
          <w:w w:val="90"/>
        </w:rPr>
        <w:t xml:space="preserve"> </w:t>
      </w:r>
      <w:r>
        <w:rPr>
          <w:w w:val="90"/>
        </w:rPr>
        <w:t>Moreover,</w:t>
      </w:r>
      <w:r>
        <w:rPr>
          <w:spacing w:val="-39"/>
          <w:w w:val="90"/>
        </w:rPr>
        <w:t xml:space="preserve"> </w:t>
      </w:r>
      <w:r>
        <w:rPr>
          <w:w w:val="90"/>
        </w:rPr>
        <w:t>it</w:t>
      </w:r>
      <w:r>
        <w:rPr>
          <w:spacing w:val="-38"/>
          <w:w w:val="90"/>
        </w:rPr>
        <w:t xml:space="preserve"> </w:t>
      </w:r>
      <w:r>
        <w:rPr>
          <w:w w:val="90"/>
        </w:rPr>
        <w:t>will</w:t>
      </w:r>
      <w:r>
        <w:rPr>
          <w:spacing w:val="-37"/>
          <w:w w:val="90"/>
        </w:rPr>
        <w:t xml:space="preserve"> </w:t>
      </w:r>
      <w:r>
        <w:rPr>
          <w:w w:val="90"/>
        </w:rPr>
        <w:t>contribute</w:t>
      </w:r>
      <w:r>
        <w:rPr>
          <w:spacing w:val="-38"/>
          <w:w w:val="90"/>
        </w:rPr>
        <w:t xml:space="preserve"> </w:t>
      </w:r>
      <w:r>
        <w:rPr>
          <w:w w:val="90"/>
        </w:rPr>
        <w:t>to</w:t>
      </w:r>
      <w:r>
        <w:rPr>
          <w:spacing w:val="-38"/>
          <w:w w:val="90"/>
        </w:rPr>
        <w:t xml:space="preserve"> </w:t>
      </w:r>
      <w:r>
        <w:rPr>
          <w:w w:val="90"/>
        </w:rPr>
        <w:t>popularising</w:t>
      </w:r>
      <w:r>
        <w:rPr>
          <w:spacing w:val="-39"/>
          <w:w w:val="90"/>
        </w:rPr>
        <w:t xml:space="preserve"> </w:t>
      </w:r>
      <w:r>
        <w:rPr>
          <w:w w:val="90"/>
        </w:rPr>
        <w:t>the</w:t>
      </w:r>
      <w:r>
        <w:rPr>
          <w:spacing w:val="-38"/>
          <w:w w:val="90"/>
        </w:rPr>
        <w:t xml:space="preserve"> </w:t>
      </w:r>
      <w:r>
        <w:rPr>
          <w:w w:val="90"/>
        </w:rPr>
        <w:t>knowledge</w:t>
      </w:r>
      <w:r>
        <w:rPr>
          <w:spacing w:val="-38"/>
          <w:w w:val="90"/>
        </w:rPr>
        <w:t xml:space="preserve"> </w:t>
      </w:r>
      <w:r>
        <w:rPr>
          <w:w w:val="90"/>
        </w:rPr>
        <w:t>of</w:t>
      </w:r>
      <w:r>
        <w:rPr>
          <w:spacing w:val="-39"/>
          <w:w w:val="90"/>
        </w:rPr>
        <w:t xml:space="preserve"> </w:t>
      </w:r>
      <w:r>
        <w:rPr>
          <w:w w:val="90"/>
        </w:rPr>
        <w:t>Polish</w:t>
      </w:r>
      <w:r>
        <w:rPr>
          <w:spacing w:val="-39"/>
          <w:w w:val="90"/>
        </w:rPr>
        <w:t xml:space="preserve"> </w:t>
      </w:r>
      <w:r>
        <w:rPr>
          <w:w w:val="90"/>
        </w:rPr>
        <w:t>language</w:t>
      </w:r>
      <w:r>
        <w:rPr>
          <w:spacing w:val="-39"/>
          <w:w w:val="90"/>
        </w:rPr>
        <w:t xml:space="preserve"> </w:t>
      </w:r>
      <w:r>
        <w:rPr>
          <w:w w:val="90"/>
        </w:rPr>
        <w:t xml:space="preserve">and </w:t>
      </w:r>
      <w:r>
        <w:rPr>
          <w:w w:val="95"/>
        </w:rPr>
        <w:t>Polish</w:t>
      </w:r>
      <w:r>
        <w:rPr>
          <w:spacing w:val="-36"/>
          <w:w w:val="95"/>
        </w:rPr>
        <w:t xml:space="preserve"> </w:t>
      </w:r>
      <w:r>
        <w:rPr>
          <w:w w:val="95"/>
        </w:rPr>
        <w:t>culture</w:t>
      </w:r>
      <w:r>
        <w:rPr>
          <w:spacing w:val="-35"/>
          <w:w w:val="95"/>
        </w:rPr>
        <w:t xml:space="preserve"> </w:t>
      </w:r>
      <w:r>
        <w:rPr>
          <w:w w:val="95"/>
        </w:rPr>
        <w:t>in</w:t>
      </w:r>
      <w:r>
        <w:rPr>
          <w:spacing w:val="-32"/>
          <w:w w:val="95"/>
        </w:rPr>
        <w:t xml:space="preserve"> </w:t>
      </w:r>
      <w:r>
        <w:rPr>
          <w:w w:val="95"/>
        </w:rPr>
        <w:t>partner</w:t>
      </w:r>
      <w:r>
        <w:rPr>
          <w:spacing w:val="-32"/>
          <w:w w:val="95"/>
        </w:rPr>
        <w:t xml:space="preserve"> </w:t>
      </w:r>
      <w:r>
        <w:rPr>
          <w:w w:val="95"/>
        </w:rPr>
        <w:t>countries.</w:t>
      </w:r>
    </w:p>
    <w:p>
      <w:pPr>
        <w:pStyle w:val="2"/>
        <w:spacing w:before="11"/>
        <w:rPr>
          <w:sz w:val="32"/>
        </w:rPr>
      </w:pPr>
    </w:p>
    <w:p>
      <w:pPr>
        <w:pStyle w:val="2"/>
        <w:spacing w:line="355" w:lineRule="auto"/>
        <w:ind w:left="116" w:right="116"/>
        <w:jc w:val="both"/>
      </w:pPr>
      <w:r>
        <w:rPr>
          <w:w w:val="90"/>
        </w:rPr>
        <w:t>The</w:t>
      </w:r>
      <w:r>
        <w:rPr>
          <w:spacing w:val="-44"/>
          <w:w w:val="90"/>
        </w:rPr>
        <w:t xml:space="preserve"> </w:t>
      </w:r>
      <w:r>
        <w:rPr>
          <w:w w:val="90"/>
        </w:rPr>
        <w:t>offer</w:t>
      </w:r>
      <w:r>
        <w:rPr>
          <w:spacing w:val="-44"/>
          <w:w w:val="90"/>
        </w:rPr>
        <w:t xml:space="preserve"> </w:t>
      </w:r>
      <w:r>
        <w:rPr>
          <w:w w:val="90"/>
        </w:rPr>
        <w:t>for</w:t>
      </w:r>
      <w:r>
        <w:rPr>
          <w:spacing w:val="-43"/>
          <w:w w:val="90"/>
        </w:rPr>
        <w:t xml:space="preserve"> </w:t>
      </w:r>
      <w:r>
        <w:rPr>
          <w:w w:val="90"/>
        </w:rPr>
        <w:t>incoming</w:t>
      </w:r>
      <w:r>
        <w:rPr>
          <w:spacing w:val="-44"/>
          <w:w w:val="90"/>
        </w:rPr>
        <w:t xml:space="preserve"> </w:t>
      </w:r>
      <w:r>
        <w:rPr>
          <w:w w:val="90"/>
        </w:rPr>
        <w:t>students</w:t>
      </w:r>
      <w:r>
        <w:rPr>
          <w:spacing w:val="-43"/>
          <w:w w:val="90"/>
        </w:rPr>
        <w:t xml:space="preserve"> </w:t>
      </w:r>
      <w:r>
        <w:rPr>
          <w:w w:val="90"/>
        </w:rPr>
        <w:t>and</w:t>
      </w:r>
      <w:r>
        <w:rPr>
          <w:spacing w:val="-43"/>
          <w:w w:val="90"/>
        </w:rPr>
        <w:t xml:space="preserve"> </w:t>
      </w:r>
      <w:r>
        <w:rPr>
          <w:w w:val="90"/>
        </w:rPr>
        <w:t>scientists</w:t>
      </w:r>
      <w:r>
        <w:rPr>
          <w:spacing w:val="-43"/>
          <w:w w:val="90"/>
        </w:rPr>
        <w:t xml:space="preserve"> </w:t>
      </w:r>
      <w:r>
        <w:rPr>
          <w:w w:val="90"/>
        </w:rPr>
        <w:t>as</w:t>
      </w:r>
      <w:r>
        <w:rPr>
          <w:spacing w:val="-43"/>
          <w:w w:val="90"/>
        </w:rPr>
        <w:t xml:space="preserve"> </w:t>
      </w:r>
      <w:r>
        <w:rPr>
          <w:w w:val="90"/>
        </w:rPr>
        <w:t>part</w:t>
      </w:r>
      <w:r>
        <w:rPr>
          <w:spacing w:val="-44"/>
          <w:w w:val="90"/>
        </w:rPr>
        <w:t xml:space="preserve"> </w:t>
      </w:r>
      <w:r>
        <w:rPr>
          <w:w w:val="90"/>
        </w:rPr>
        <w:t>of</w:t>
      </w:r>
      <w:r>
        <w:rPr>
          <w:spacing w:val="-42"/>
          <w:w w:val="90"/>
        </w:rPr>
        <w:t xml:space="preserve"> </w:t>
      </w:r>
      <w:r>
        <w:rPr>
          <w:w w:val="90"/>
        </w:rPr>
        <w:t>the</w:t>
      </w:r>
      <w:r>
        <w:rPr>
          <w:spacing w:val="-44"/>
          <w:w w:val="90"/>
        </w:rPr>
        <w:t xml:space="preserve"> </w:t>
      </w:r>
      <w:r>
        <w:rPr>
          <w:w w:val="90"/>
        </w:rPr>
        <w:t>Programme</w:t>
      </w:r>
      <w:r>
        <w:rPr>
          <w:spacing w:val="-44"/>
          <w:w w:val="90"/>
        </w:rPr>
        <w:t xml:space="preserve"> </w:t>
      </w:r>
      <w:r>
        <w:rPr>
          <w:w w:val="90"/>
        </w:rPr>
        <w:t>is</w:t>
      </w:r>
      <w:r>
        <w:rPr>
          <w:spacing w:val="-43"/>
          <w:w w:val="90"/>
        </w:rPr>
        <w:t xml:space="preserve"> </w:t>
      </w:r>
      <w:r>
        <w:rPr>
          <w:w w:val="90"/>
        </w:rPr>
        <w:t>the</w:t>
      </w:r>
      <w:r>
        <w:rPr>
          <w:spacing w:val="-42"/>
          <w:w w:val="90"/>
        </w:rPr>
        <w:t xml:space="preserve"> </w:t>
      </w:r>
      <w:r>
        <w:rPr>
          <w:w w:val="90"/>
        </w:rPr>
        <w:t>implementation</w:t>
      </w:r>
      <w:r>
        <w:rPr>
          <w:spacing w:val="-43"/>
          <w:w w:val="90"/>
        </w:rPr>
        <w:t xml:space="preserve"> </w:t>
      </w:r>
      <w:r>
        <w:rPr>
          <w:w w:val="90"/>
        </w:rPr>
        <w:t xml:space="preserve">of </w:t>
      </w:r>
      <w:r>
        <w:rPr>
          <w:w w:val="85"/>
        </w:rPr>
        <w:t>international</w:t>
      </w:r>
      <w:r>
        <w:rPr>
          <w:spacing w:val="-7"/>
          <w:w w:val="85"/>
        </w:rPr>
        <w:t xml:space="preserve"> </w:t>
      </w:r>
      <w:r>
        <w:rPr>
          <w:w w:val="85"/>
        </w:rPr>
        <w:t>agreements,</w:t>
      </w:r>
      <w:r>
        <w:rPr>
          <w:spacing w:val="-10"/>
          <w:w w:val="85"/>
        </w:rPr>
        <w:t xml:space="preserve"> </w:t>
      </w:r>
      <w:r>
        <w:rPr>
          <w:w w:val="85"/>
        </w:rPr>
        <w:t>interdepartmental</w:t>
      </w:r>
      <w:r>
        <w:rPr>
          <w:spacing w:val="-7"/>
          <w:w w:val="85"/>
        </w:rPr>
        <w:t xml:space="preserve"> </w:t>
      </w:r>
      <w:r>
        <w:rPr>
          <w:w w:val="85"/>
        </w:rPr>
        <w:t>programmes</w:t>
      </w:r>
      <w:r>
        <w:rPr>
          <w:spacing w:val="-8"/>
          <w:w w:val="85"/>
        </w:rPr>
        <w:t xml:space="preserve"> </w:t>
      </w:r>
      <w:r>
        <w:rPr>
          <w:w w:val="85"/>
        </w:rPr>
        <w:t>and</w:t>
      </w:r>
      <w:r>
        <w:rPr>
          <w:spacing w:val="-8"/>
          <w:w w:val="85"/>
        </w:rPr>
        <w:t xml:space="preserve"> </w:t>
      </w:r>
      <w:r>
        <w:rPr>
          <w:w w:val="85"/>
        </w:rPr>
        <w:t>bilateral</w:t>
      </w:r>
      <w:r>
        <w:rPr>
          <w:spacing w:val="-7"/>
          <w:w w:val="85"/>
        </w:rPr>
        <w:t xml:space="preserve"> </w:t>
      </w:r>
      <w:r>
        <w:rPr>
          <w:w w:val="85"/>
        </w:rPr>
        <w:t>cooperation</w:t>
      </w:r>
      <w:r>
        <w:rPr>
          <w:spacing w:val="-6"/>
          <w:w w:val="85"/>
        </w:rPr>
        <w:t xml:space="preserve"> </w:t>
      </w:r>
      <w:r>
        <w:rPr>
          <w:w w:val="85"/>
        </w:rPr>
        <w:t>and</w:t>
      </w:r>
      <w:r>
        <w:rPr>
          <w:spacing w:val="-8"/>
          <w:w w:val="85"/>
        </w:rPr>
        <w:t xml:space="preserve"> </w:t>
      </w:r>
      <w:r>
        <w:rPr>
          <w:w w:val="85"/>
        </w:rPr>
        <w:t xml:space="preserve">includes </w:t>
      </w:r>
      <w:r>
        <w:rPr>
          <w:w w:val="90"/>
        </w:rPr>
        <w:t>the</w:t>
      </w:r>
      <w:r>
        <w:rPr>
          <w:spacing w:val="-39"/>
          <w:w w:val="90"/>
        </w:rPr>
        <w:t xml:space="preserve"> </w:t>
      </w:r>
      <w:r>
        <w:rPr>
          <w:w w:val="90"/>
        </w:rPr>
        <w:t>exchange</w:t>
      </w:r>
      <w:r>
        <w:rPr>
          <w:spacing w:val="-39"/>
          <w:w w:val="90"/>
        </w:rPr>
        <w:t xml:space="preserve"> </w:t>
      </w:r>
      <w:r>
        <w:rPr>
          <w:w w:val="90"/>
        </w:rPr>
        <w:t>of</w:t>
      </w:r>
      <w:r>
        <w:rPr>
          <w:spacing w:val="-39"/>
          <w:w w:val="90"/>
        </w:rPr>
        <w:t xml:space="preserve"> </w:t>
      </w:r>
      <w:r>
        <w:rPr>
          <w:w w:val="90"/>
        </w:rPr>
        <w:t>students</w:t>
      </w:r>
      <w:r>
        <w:rPr>
          <w:spacing w:val="-39"/>
          <w:w w:val="90"/>
        </w:rPr>
        <w:t xml:space="preserve"> </w:t>
      </w:r>
      <w:r>
        <w:rPr>
          <w:w w:val="90"/>
        </w:rPr>
        <w:t>and</w:t>
      </w:r>
      <w:r>
        <w:rPr>
          <w:spacing w:val="-38"/>
          <w:w w:val="90"/>
        </w:rPr>
        <w:t xml:space="preserve"> </w:t>
      </w:r>
      <w:r>
        <w:rPr>
          <w:w w:val="90"/>
        </w:rPr>
        <w:t>scientists</w:t>
      </w:r>
      <w:r>
        <w:rPr>
          <w:spacing w:val="-37"/>
          <w:w w:val="90"/>
        </w:rPr>
        <w:t xml:space="preserve"> </w:t>
      </w:r>
      <w:r>
        <w:rPr>
          <w:w w:val="90"/>
        </w:rPr>
        <w:t>based</w:t>
      </w:r>
      <w:r>
        <w:rPr>
          <w:spacing w:val="-39"/>
          <w:w w:val="90"/>
        </w:rPr>
        <w:t xml:space="preserve"> </w:t>
      </w:r>
      <w:r>
        <w:rPr>
          <w:w w:val="90"/>
        </w:rPr>
        <w:t>on</w:t>
      </w:r>
      <w:r>
        <w:rPr>
          <w:spacing w:val="-38"/>
          <w:w w:val="90"/>
        </w:rPr>
        <w:t xml:space="preserve"> </w:t>
      </w:r>
      <w:r>
        <w:rPr>
          <w:w w:val="90"/>
        </w:rPr>
        <w:t>these</w:t>
      </w:r>
      <w:r>
        <w:rPr>
          <w:spacing w:val="-39"/>
          <w:w w:val="90"/>
        </w:rPr>
        <w:t xml:space="preserve"> </w:t>
      </w:r>
      <w:r>
        <w:rPr>
          <w:w w:val="90"/>
        </w:rPr>
        <w:t>agreements.</w:t>
      </w:r>
      <w:r>
        <w:rPr>
          <w:spacing w:val="-38"/>
          <w:w w:val="90"/>
        </w:rPr>
        <w:t xml:space="preserve"> </w:t>
      </w:r>
      <w:r>
        <w:rPr>
          <w:w w:val="90"/>
        </w:rPr>
        <w:t>The</w:t>
      </w:r>
      <w:r>
        <w:rPr>
          <w:spacing w:val="-38"/>
          <w:w w:val="90"/>
        </w:rPr>
        <w:t xml:space="preserve"> </w:t>
      </w:r>
      <w:r>
        <w:rPr>
          <w:w w:val="90"/>
        </w:rPr>
        <w:t>action</w:t>
      </w:r>
      <w:r>
        <w:rPr>
          <w:spacing w:val="-38"/>
          <w:w w:val="90"/>
        </w:rPr>
        <w:t xml:space="preserve"> </w:t>
      </w:r>
      <w:r>
        <w:rPr>
          <w:w w:val="90"/>
        </w:rPr>
        <w:t>is</w:t>
      </w:r>
      <w:r>
        <w:rPr>
          <w:spacing w:val="-38"/>
          <w:w w:val="90"/>
        </w:rPr>
        <w:t xml:space="preserve"> </w:t>
      </w:r>
      <w:r>
        <w:rPr>
          <w:w w:val="90"/>
        </w:rPr>
        <w:t>implemented pursuant</w:t>
      </w:r>
      <w:r>
        <w:rPr>
          <w:spacing w:val="-31"/>
          <w:w w:val="90"/>
        </w:rPr>
        <w:t xml:space="preserve"> </w:t>
      </w:r>
      <w:r>
        <w:rPr>
          <w:w w:val="90"/>
        </w:rPr>
        <w:t>to</w:t>
      </w:r>
      <w:r>
        <w:rPr>
          <w:spacing w:val="-30"/>
          <w:w w:val="90"/>
        </w:rPr>
        <w:t xml:space="preserve"> </w:t>
      </w:r>
      <w:r>
        <w:rPr>
          <w:w w:val="90"/>
        </w:rPr>
        <w:t>Article</w:t>
      </w:r>
      <w:r>
        <w:rPr>
          <w:spacing w:val="-30"/>
          <w:w w:val="90"/>
        </w:rPr>
        <w:t xml:space="preserve"> </w:t>
      </w:r>
      <w:r>
        <w:rPr>
          <w:w w:val="90"/>
        </w:rPr>
        <w:t>2(3)(1)</w:t>
      </w:r>
      <w:r>
        <w:rPr>
          <w:spacing w:val="-30"/>
          <w:w w:val="90"/>
        </w:rPr>
        <w:t xml:space="preserve"> </w:t>
      </w:r>
      <w:r>
        <w:rPr>
          <w:w w:val="90"/>
        </w:rPr>
        <w:t>of</w:t>
      </w:r>
      <w:r>
        <w:rPr>
          <w:spacing w:val="-31"/>
          <w:w w:val="90"/>
        </w:rPr>
        <w:t xml:space="preserve"> </w:t>
      </w:r>
      <w:r>
        <w:rPr>
          <w:w w:val="90"/>
        </w:rPr>
        <w:t>the</w:t>
      </w:r>
      <w:r>
        <w:rPr>
          <w:spacing w:val="-33"/>
          <w:w w:val="90"/>
        </w:rPr>
        <w:t xml:space="preserve"> </w:t>
      </w:r>
      <w:r>
        <w:rPr>
          <w:w w:val="90"/>
        </w:rPr>
        <w:t>Act</w:t>
      </w:r>
      <w:r>
        <w:rPr>
          <w:spacing w:val="-32"/>
          <w:w w:val="90"/>
        </w:rPr>
        <w:t xml:space="preserve"> </w:t>
      </w:r>
      <w:r>
        <w:rPr>
          <w:w w:val="90"/>
        </w:rPr>
        <w:t>of</w:t>
      </w:r>
      <w:r>
        <w:rPr>
          <w:spacing w:val="-30"/>
          <w:w w:val="90"/>
        </w:rPr>
        <w:t xml:space="preserve"> </w:t>
      </w:r>
      <w:r>
        <w:rPr>
          <w:w w:val="90"/>
        </w:rPr>
        <w:t>7</w:t>
      </w:r>
      <w:r>
        <w:rPr>
          <w:spacing w:val="-31"/>
          <w:w w:val="90"/>
        </w:rPr>
        <w:t xml:space="preserve"> </w:t>
      </w:r>
      <w:r>
        <w:rPr>
          <w:w w:val="90"/>
        </w:rPr>
        <w:t>July</w:t>
      </w:r>
      <w:r>
        <w:rPr>
          <w:spacing w:val="-33"/>
          <w:w w:val="90"/>
        </w:rPr>
        <w:t xml:space="preserve"> </w:t>
      </w:r>
      <w:r>
        <w:rPr>
          <w:w w:val="90"/>
        </w:rPr>
        <w:t>2017</w:t>
      </w:r>
      <w:r>
        <w:rPr>
          <w:spacing w:val="-31"/>
          <w:w w:val="90"/>
        </w:rPr>
        <w:t xml:space="preserve"> </w:t>
      </w:r>
      <w:r>
        <w:rPr>
          <w:w w:val="90"/>
        </w:rPr>
        <w:t>on</w:t>
      </w:r>
      <w:r>
        <w:rPr>
          <w:spacing w:val="-30"/>
          <w:w w:val="90"/>
        </w:rPr>
        <w:t xml:space="preserve"> </w:t>
      </w:r>
      <w:r>
        <w:rPr>
          <w:w w:val="90"/>
        </w:rPr>
        <w:t>the</w:t>
      </w:r>
      <w:r>
        <w:rPr>
          <w:spacing w:val="-30"/>
          <w:w w:val="90"/>
        </w:rPr>
        <w:t xml:space="preserve"> </w:t>
      </w:r>
      <w:r>
        <w:rPr>
          <w:w w:val="90"/>
        </w:rPr>
        <w:t>Polish</w:t>
      </w:r>
      <w:r>
        <w:rPr>
          <w:spacing w:val="-32"/>
          <w:w w:val="90"/>
        </w:rPr>
        <w:t xml:space="preserve"> </w:t>
      </w:r>
      <w:r>
        <w:rPr>
          <w:w w:val="90"/>
        </w:rPr>
        <w:t>National</w:t>
      </w:r>
      <w:r>
        <w:rPr>
          <w:spacing w:val="-34"/>
          <w:w w:val="90"/>
        </w:rPr>
        <w:t xml:space="preserve"> </w:t>
      </w:r>
      <w:r>
        <w:rPr>
          <w:w w:val="90"/>
        </w:rPr>
        <w:t>Agency</w:t>
      </w:r>
      <w:r>
        <w:rPr>
          <w:spacing w:val="-30"/>
          <w:w w:val="90"/>
        </w:rPr>
        <w:t xml:space="preserve"> </w:t>
      </w:r>
      <w:r>
        <w:rPr>
          <w:w w:val="90"/>
        </w:rPr>
        <w:t>for</w:t>
      </w:r>
      <w:r>
        <w:rPr>
          <w:spacing w:val="-32"/>
          <w:w w:val="90"/>
        </w:rPr>
        <w:t xml:space="preserve"> </w:t>
      </w:r>
      <w:r>
        <w:rPr>
          <w:w w:val="90"/>
        </w:rPr>
        <w:t xml:space="preserve">Academic </w:t>
      </w:r>
      <w:r>
        <w:rPr>
          <w:w w:val="95"/>
        </w:rPr>
        <w:t>Exchange.</w:t>
      </w:r>
    </w:p>
    <w:p>
      <w:pPr>
        <w:pStyle w:val="2"/>
        <w:spacing w:before="9"/>
        <w:rPr>
          <w:sz w:val="32"/>
        </w:rPr>
      </w:pPr>
    </w:p>
    <w:p>
      <w:pPr>
        <w:pStyle w:val="2"/>
        <w:spacing w:line="355" w:lineRule="auto"/>
        <w:ind w:left="116" w:right="110"/>
        <w:jc w:val="both"/>
      </w:pPr>
      <w:r>
        <w:rPr>
          <w:w w:val="90"/>
        </w:rPr>
        <w:t>The</w:t>
      </w:r>
      <w:r>
        <w:rPr>
          <w:spacing w:val="-28"/>
          <w:w w:val="90"/>
        </w:rPr>
        <w:t xml:space="preserve"> </w:t>
      </w:r>
      <w:r>
        <w:rPr>
          <w:w w:val="90"/>
        </w:rPr>
        <w:t>visits</w:t>
      </w:r>
      <w:r>
        <w:rPr>
          <w:spacing w:val="-27"/>
          <w:w w:val="90"/>
        </w:rPr>
        <w:t xml:space="preserve"> </w:t>
      </w:r>
      <w:r>
        <w:rPr>
          <w:w w:val="90"/>
        </w:rPr>
        <w:t>under</w:t>
      </w:r>
      <w:r>
        <w:rPr>
          <w:spacing w:val="-27"/>
          <w:w w:val="90"/>
        </w:rPr>
        <w:t xml:space="preserve"> </w:t>
      </w:r>
      <w:r>
        <w:rPr>
          <w:w w:val="90"/>
        </w:rPr>
        <w:t>the</w:t>
      </w:r>
      <w:r>
        <w:rPr>
          <w:spacing w:val="-28"/>
          <w:w w:val="90"/>
        </w:rPr>
        <w:t xml:space="preserve"> </w:t>
      </w:r>
      <w:r>
        <w:rPr>
          <w:w w:val="90"/>
        </w:rPr>
        <w:t>Programme</w:t>
      </w:r>
      <w:r>
        <w:rPr>
          <w:spacing w:val="-28"/>
          <w:w w:val="90"/>
        </w:rPr>
        <w:t xml:space="preserve"> </w:t>
      </w:r>
      <w:r>
        <w:rPr>
          <w:w w:val="90"/>
        </w:rPr>
        <w:t>may</w:t>
      </w:r>
      <w:r>
        <w:rPr>
          <w:spacing w:val="-28"/>
          <w:w w:val="90"/>
        </w:rPr>
        <w:t xml:space="preserve"> </w:t>
      </w:r>
      <w:r>
        <w:rPr>
          <w:w w:val="90"/>
        </w:rPr>
        <w:t>last</w:t>
      </w:r>
      <w:r>
        <w:rPr>
          <w:spacing w:val="-28"/>
          <w:w w:val="90"/>
        </w:rPr>
        <w:t xml:space="preserve"> </w:t>
      </w:r>
      <w:r>
        <w:rPr>
          <w:w w:val="90"/>
        </w:rPr>
        <w:t>from</w:t>
      </w:r>
      <w:r>
        <w:rPr>
          <w:spacing w:val="-27"/>
          <w:w w:val="90"/>
        </w:rPr>
        <w:t xml:space="preserve"> </w:t>
      </w:r>
      <w:r>
        <w:rPr>
          <w:w w:val="90"/>
        </w:rPr>
        <w:t>3</w:t>
      </w:r>
      <w:r>
        <w:rPr>
          <w:spacing w:val="-29"/>
          <w:w w:val="90"/>
        </w:rPr>
        <w:t xml:space="preserve"> </w:t>
      </w:r>
      <w:r>
        <w:rPr>
          <w:w w:val="90"/>
        </w:rPr>
        <w:t>days</w:t>
      </w:r>
      <w:r>
        <w:rPr>
          <w:spacing w:val="-27"/>
          <w:w w:val="90"/>
        </w:rPr>
        <w:t xml:space="preserve"> </w:t>
      </w:r>
      <w:r>
        <w:rPr>
          <w:w w:val="90"/>
        </w:rPr>
        <w:t>to</w:t>
      </w:r>
      <w:r>
        <w:rPr>
          <w:spacing w:val="-22"/>
          <w:w w:val="90"/>
        </w:rPr>
        <w:t xml:space="preserve"> </w:t>
      </w:r>
      <w:r>
        <w:rPr>
          <w:w w:val="90"/>
        </w:rPr>
        <w:t>12</w:t>
      </w:r>
      <w:r>
        <w:rPr>
          <w:spacing w:val="-28"/>
          <w:w w:val="90"/>
        </w:rPr>
        <w:t xml:space="preserve"> </w:t>
      </w:r>
      <w:r>
        <w:rPr>
          <w:w w:val="90"/>
        </w:rPr>
        <w:t>months</w:t>
      </w:r>
      <w:r>
        <w:rPr>
          <w:spacing w:val="-27"/>
          <w:w w:val="90"/>
        </w:rPr>
        <w:t xml:space="preserve"> </w:t>
      </w:r>
      <w:r>
        <w:rPr>
          <w:w w:val="90"/>
        </w:rPr>
        <w:t>in</w:t>
      </w:r>
      <w:r>
        <w:rPr>
          <w:spacing w:val="-27"/>
          <w:w w:val="90"/>
        </w:rPr>
        <w:t xml:space="preserve"> </w:t>
      </w:r>
      <w:r>
        <w:rPr>
          <w:w w:val="90"/>
        </w:rPr>
        <w:t>a</w:t>
      </w:r>
      <w:r>
        <w:rPr>
          <w:spacing w:val="-28"/>
          <w:w w:val="90"/>
        </w:rPr>
        <w:t xml:space="preserve"> </w:t>
      </w:r>
      <w:r>
        <w:rPr>
          <w:w w:val="90"/>
        </w:rPr>
        <w:t>given</w:t>
      </w:r>
      <w:r>
        <w:rPr>
          <w:spacing w:val="-28"/>
          <w:w w:val="90"/>
        </w:rPr>
        <w:t xml:space="preserve"> </w:t>
      </w:r>
      <w:r>
        <w:rPr>
          <w:w w:val="90"/>
        </w:rPr>
        <w:t>academic</w:t>
      </w:r>
      <w:r>
        <w:rPr>
          <w:spacing w:val="-27"/>
          <w:w w:val="90"/>
        </w:rPr>
        <w:t xml:space="preserve"> </w:t>
      </w:r>
      <w:r>
        <w:rPr>
          <w:w w:val="90"/>
        </w:rPr>
        <w:t>year</w:t>
      </w:r>
      <w:r>
        <w:rPr>
          <w:spacing w:val="-25"/>
          <w:w w:val="90"/>
        </w:rPr>
        <w:t xml:space="preserve"> </w:t>
      </w:r>
      <w:r>
        <w:rPr>
          <w:w w:val="90"/>
        </w:rPr>
        <w:t>– depending</w:t>
      </w:r>
      <w:r>
        <w:rPr>
          <w:spacing w:val="-42"/>
          <w:w w:val="90"/>
        </w:rPr>
        <w:t xml:space="preserve"> </w:t>
      </w:r>
      <w:r>
        <w:rPr>
          <w:w w:val="90"/>
        </w:rPr>
        <w:t>on</w:t>
      </w:r>
      <w:r>
        <w:rPr>
          <w:spacing w:val="-40"/>
          <w:w w:val="90"/>
        </w:rPr>
        <w:t xml:space="preserve"> </w:t>
      </w:r>
      <w:r>
        <w:rPr>
          <w:w w:val="90"/>
        </w:rPr>
        <w:t>the</w:t>
      </w:r>
      <w:r>
        <w:rPr>
          <w:spacing w:val="-40"/>
          <w:w w:val="90"/>
        </w:rPr>
        <w:t xml:space="preserve"> </w:t>
      </w:r>
      <w:r>
        <w:rPr>
          <w:w w:val="90"/>
        </w:rPr>
        <w:t>provisions</w:t>
      </w:r>
      <w:r>
        <w:rPr>
          <w:spacing w:val="-41"/>
          <w:w w:val="90"/>
        </w:rPr>
        <w:t xml:space="preserve"> </w:t>
      </w:r>
      <w:r>
        <w:rPr>
          <w:w w:val="90"/>
        </w:rPr>
        <w:t>of</w:t>
      </w:r>
      <w:r>
        <w:rPr>
          <w:spacing w:val="-41"/>
          <w:w w:val="90"/>
        </w:rPr>
        <w:t xml:space="preserve"> </w:t>
      </w:r>
      <w:r>
        <w:rPr>
          <w:w w:val="90"/>
        </w:rPr>
        <w:t>the</w:t>
      </w:r>
      <w:r>
        <w:rPr>
          <w:spacing w:val="-41"/>
          <w:w w:val="90"/>
        </w:rPr>
        <w:t xml:space="preserve"> </w:t>
      </w:r>
      <w:r>
        <w:rPr>
          <w:w w:val="90"/>
        </w:rPr>
        <w:t>agreement</w:t>
      </w:r>
      <w:r>
        <w:rPr>
          <w:spacing w:val="-41"/>
          <w:w w:val="90"/>
        </w:rPr>
        <w:t xml:space="preserve"> </w:t>
      </w:r>
      <w:r>
        <w:rPr>
          <w:w w:val="90"/>
        </w:rPr>
        <w:t>on</w:t>
      </w:r>
      <w:r>
        <w:rPr>
          <w:spacing w:val="-41"/>
          <w:w w:val="90"/>
        </w:rPr>
        <w:t xml:space="preserve"> </w:t>
      </w:r>
      <w:r>
        <w:rPr>
          <w:w w:val="90"/>
        </w:rPr>
        <w:t>a</w:t>
      </w:r>
      <w:r>
        <w:rPr>
          <w:spacing w:val="-42"/>
          <w:w w:val="90"/>
        </w:rPr>
        <w:t xml:space="preserve"> </w:t>
      </w:r>
      <w:r>
        <w:rPr>
          <w:w w:val="90"/>
        </w:rPr>
        <w:t>basis</w:t>
      </w:r>
      <w:r>
        <w:rPr>
          <w:spacing w:val="-40"/>
          <w:w w:val="90"/>
        </w:rPr>
        <w:t xml:space="preserve"> </w:t>
      </w:r>
      <w:r>
        <w:rPr>
          <w:w w:val="90"/>
        </w:rPr>
        <w:t>of</w:t>
      </w:r>
      <w:r>
        <w:rPr>
          <w:spacing w:val="-39"/>
          <w:w w:val="90"/>
        </w:rPr>
        <w:t xml:space="preserve"> </w:t>
      </w:r>
      <w:r>
        <w:rPr>
          <w:w w:val="90"/>
        </w:rPr>
        <w:t>which</w:t>
      </w:r>
      <w:r>
        <w:rPr>
          <w:spacing w:val="-40"/>
          <w:w w:val="90"/>
        </w:rPr>
        <w:t xml:space="preserve"> </w:t>
      </w:r>
      <w:r>
        <w:rPr>
          <w:w w:val="90"/>
        </w:rPr>
        <w:t>cooperation</w:t>
      </w:r>
      <w:r>
        <w:rPr>
          <w:spacing w:val="-40"/>
          <w:w w:val="90"/>
        </w:rPr>
        <w:t xml:space="preserve"> </w:t>
      </w:r>
      <w:r>
        <w:rPr>
          <w:w w:val="90"/>
        </w:rPr>
        <w:t>is</w:t>
      </w:r>
      <w:r>
        <w:rPr>
          <w:spacing w:val="-41"/>
          <w:w w:val="90"/>
        </w:rPr>
        <w:t xml:space="preserve"> </w:t>
      </w:r>
      <w:r>
        <w:rPr>
          <w:w w:val="90"/>
        </w:rPr>
        <w:t>executed.</w:t>
      </w:r>
      <w:r>
        <w:rPr>
          <w:spacing w:val="-40"/>
          <w:w w:val="90"/>
        </w:rPr>
        <w:t xml:space="preserve"> </w:t>
      </w:r>
      <w:r>
        <w:rPr>
          <w:w w:val="90"/>
        </w:rPr>
        <w:t>If</w:t>
      </w:r>
      <w:r>
        <w:rPr>
          <w:spacing w:val="-40"/>
          <w:w w:val="90"/>
        </w:rPr>
        <w:t xml:space="preserve"> </w:t>
      </w:r>
      <w:r>
        <w:rPr>
          <w:w w:val="90"/>
        </w:rPr>
        <w:t>the international</w:t>
      </w:r>
      <w:r>
        <w:rPr>
          <w:spacing w:val="-16"/>
          <w:w w:val="90"/>
        </w:rPr>
        <w:t xml:space="preserve"> </w:t>
      </w:r>
      <w:r>
        <w:rPr>
          <w:w w:val="90"/>
        </w:rPr>
        <w:t>agreement</w:t>
      </w:r>
      <w:r>
        <w:rPr>
          <w:spacing w:val="-17"/>
          <w:w w:val="90"/>
        </w:rPr>
        <w:t xml:space="preserve"> </w:t>
      </w:r>
      <w:r>
        <w:rPr>
          <w:w w:val="90"/>
        </w:rPr>
        <w:t>provides</w:t>
      </w:r>
      <w:r>
        <w:rPr>
          <w:spacing w:val="-16"/>
          <w:w w:val="90"/>
        </w:rPr>
        <w:t xml:space="preserve"> </w:t>
      </w:r>
      <w:r>
        <w:rPr>
          <w:w w:val="90"/>
        </w:rPr>
        <w:t>for</w:t>
      </w:r>
      <w:r>
        <w:rPr>
          <w:spacing w:val="-13"/>
          <w:w w:val="90"/>
        </w:rPr>
        <w:t xml:space="preserve"> </w:t>
      </w:r>
      <w:r>
        <w:rPr>
          <w:w w:val="90"/>
        </w:rPr>
        <w:t>paying</w:t>
      </w:r>
      <w:r>
        <w:rPr>
          <w:spacing w:val="-17"/>
          <w:w w:val="90"/>
        </w:rPr>
        <w:t xml:space="preserve"> </w:t>
      </w:r>
      <w:r>
        <w:rPr>
          <w:w w:val="90"/>
        </w:rPr>
        <w:t>a</w:t>
      </w:r>
      <w:r>
        <w:rPr>
          <w:spacing w:val="-15"/>
          <w:w w:val="90"/>
        </w:rPr>
        <w:t xml:space="preserve"> </w:t>
      </w:r>
      <w:r>
        <w:rPr>
          <w:w w:val="90"/>
        </w:rPr>
        <w:t>scholarship</w:t>
      </w:r>
      <w:r>
        <w:rPr>
          <w:spacing w:val="-16"/>
          <w:w w:val="90"/>
        </w:rPr>
        <w:t xml:space="preserve"> </w:t>
      </w:r>
      <w:r>
        <w:rPr>
          <w:w w:val="90"/>
        </w:rPr>
        <w:t>by</w:t>
      </w:r>
      <w:r>
        <w:rPr>
          <w:spacing w:val="-16"/>
          <w:w w:val="90"/>
        </w:rPr>
        <w:t xml:space="preserve"> </w:t>
      </w:r>
      <w:r>
        <w:rPr>
          <w:w w:val="90"/>
        </w:rPr>
        <w:t>the</w:t>
      </w:r>
      <w:r>
        <w:rPr>
          <w:spacing w:val="-16"/>
          <w:w w:val="90"/>
        </w:rPr>
        <w:t xml:space="preserve"> </w:t>
      </w:r>
      <w:r>
        <w:rPr>
          <w:w w:val="90"/>
        </w:rPr>
        <w:t>host</w:t>
      </w:r>
      <w:r>
        <w:rPr>
          <w:spacing w:val="-15"/>
          <w:w w:val="90"/>
        </w:rPr>
        <w:t xml:space="preserve"> </w:t>
      </w:r>
      <w:r>
        <w:rPr>
          <w:w w:val="90"/>
        </w:rPr>
        <w:t>party,</w:t>
      </w:r>
      <w:r>
        <w:rPr>
          <w:spacing w:val="-16"/>
          <w:w w:val="90"/>
        </w:rPr>
        <w:t xml:space="preserve"> </w:t>
      </w:r>
      <w:r>
        <w:rPr>
          <w:w w:val="90"/>
        </w:rPr>
        <w:t>the</w:t>
      </w:r>
      <w:r>
        <w:rPr>
          <w:spacing w:val="-16"/>
          <w:w w:val="90"/>
        </w:rPr>
        <w:t xml:space="preserve"> </w:t>
      </w:r>
      <w:r>
        <w:rPr>
          <w:w w:val="90"/>
        </w:rPr>
        <w:t>Programme provides</w:t>
      </w:r>
      <w:r>
        <w:rPr>
          <w:spacing w:val="-22"/>
          <w:w w:val="90"/>
        </w:rPr>
        <w:t xml:space="preserve"> </w:t>
      </w:r>
      <w:r>
        <w:rPr>
          <w:w w:val="90"/>
        </w:rPr>
        <w:t>financing</w:t>
      </w:r>
      <w:r>
        <w:rPr>
          <w:spacing w:val="-24"/>
          <w:w w:val="90"/>
        </w:rPr>
        <w:t xml:space="preserve"> </w:t>
      </w:r>
      <w:r>
        <w:rPr>
          <w:w w:val="90"/>
        </w:rPr>
        <w:t>of</w:t>
      </w:r>
      <w:r>
        <w:rPr>
          <w:spacing w:val="-22"/>
          <w:w w:val="90"/>
        </w:rPr>
        <w:t xml:space="preserve"> </w:t>
      </w:r>
      <w:r>
        <w:rPr>
          <w:w w:val="90"/>
        </w:rPr>
        <w:t>this</w:t>
      </w:r>
      <w:r>
        <w:rPr>
          <w:spacing w:val="-22"/>
          <w:w w:val="90"/>
        </w:rPr>
        <w:t xml:space="preserve"> </w:t>
      </w:r>
      <w:r>
        <w:rPr>
          <w:w w:val="90"/>
        </w:rPr>
        <w:t>scholarship</w:t>
      </w:r>
      <w:r>
        <w:rPr>
          <w:spacing w:val="-23"/>
          <w:w w:val="90"/>
        </w:rPr>
        <w:t xml:space="preserve"> </w:t>
      </w:r>
      <w:r>
        <w:rPr>
          <w:w w:val="90"/>
        </w:rPr>
        <w:t>to</w:t>
      </w:r>
      <w:r>
        <w:rPr>
          <w:spacing w:val="-21"/>
          <w:w w:val="90"/>
        </w:rPr>
        <w:t xml:space="preserve"> </w:t>
      </w:r>
      <w:r>
        <w:rPr>
          <w:w w:val="90"/>
        </w:rPr>
        <w:t>cover</w:t>
      </w:r>
      <w:r>
        <w:rPr>
          <w:spacing w:val="-20"/>
          <w:w w:val="90"/>
        </w:rPr>
        <w:t xml:space="preserve"> </w:t>
      </w:r>
      <w:r>
        <w:rPr>
          <w:w w:val="90"/>
        </w:rPr>
        <w:t>the</w:t>
      </w:r>
      <w:r>
        <w:rPr>
          <w:spacing w:val="-23"/>
          <w:w w:val="90"/>
        </w:rPr>
        <w:t xml:space="preserve"> </w:t>
      </w:r>
      <w:r>
        <w:rPr>
          <w:w w:val="90"/>
        </w:rPr>
        <w:t>maintenance</w:t>
      </w:r>
      <w:r>
        <w:rPr>
          <w:spacing w:val="-21"/>
          <w:w w:val="90"/>
        </w:rPr>
        <w:t xml:space="preserve"> </w:t>
      </w:r>
      <w:r>
        <w:rPr>
          <w:w w:val="90"/>
        </w:rPr>
        <w:t>costs</w:t>
      </w:r>
      <w:r>
        <w:rPr>
          <w:spacing w:val="-21"/>
          <w:w w:val="90"/>
        </w:rPr>
        <w:t xml:space="preserve"> </w:t>
      </w:r>
      <w:r>
        <w:rPr>
          <w:w w:val="90"/>
        </w:rPr>
        <w:t>of</w:t>
      </w:r>
      <w:r>
        <w:rPr>
          <w:spacing w:val="-22"/>
          <w:w w:val="90"/>
        </w:rPr>
        <w:t xml:space="preserve"> </w:t>
      </w:r>
      <w:r>
        <w:rPr>
          <w:w w:val="90"/>
        </w:rPr>
        <w:t>the</w:t>
      </w:r>
      <w:r>
        <w:rPr>
          <w:spacing w:val="-22"/>
          <w:w w:val="90"/>
        </w:rPr>
        <w:t xml:space="preserve"> </w:t>
      </w:r>
      <w:r>
        <w:rPr>
          <w:w w:val="90"/>
        </w:rPr>
        <w:t>Beneficiary</w:t>
      </w:r>
      <w:r>
        <w:rPr>
          <w:spacing w:val="-22"/>
          <w:w w:val="90"/>
        </w:rPr>
        <w:t xml:space="preserve"> </w:t>
      </w:r>
      <w:r>
        <w:rPr>
          <w:w w:val="90"/>
        </w:rPr>
        <w:t>at</w:t>
      </w:r>
      <w:r>
        <w:rPr>
          <w:spacing w:val="-22"/>
          <w:w w:val="90"/>
        </w:rPr>
        <w:t xml:space="preserve"> </w:t>
      </w:r>
      <w:r>
        <w:rPr>
          <w:w w:val="90"/>
        </w:rPr>
        <w:t>the Polish</w:t>
      </w:r>
      <w:r>
        <w:rPr>
          <w:spacing w:val="-35"/>
          <w:w w:val="90"/>
        </w:rPr>
        <w:t xml:space="preserve"> </w:t>
      </w:r>
      <w:r>
        <w:rPr>
          <w:w w:val="90"/>
        </w:rPr>
        <w:t>academic</w:t>
      </w:r>
      <w:r>
        <w:rPr>
          <w:spacing w:val="-34"/>
          <w:w w:val="90"/>
        </w:rPr>
        <w:t xml:space="preserve"> </w:t>
      </w:r>
      <w:r>
        <w:rPr>
          <w:w w:val="90"/>
        </w:rPr>
        <w:t>centre.</w:t>
      </w:r>
      <w:r>
        <w:rPr>
          <w:spacing w:val="-34"/>
          <w:w w:val="90"/>
        </w:rPr>
        <w:t xml:space="preserve"> </w:t>
      </w:r>
      <w:r>
        <w:rPr>
          <w:w w:val="90"/>
        </w:rPr>
        <w:t>If</w:t>
      </w:r>
      <w:r>
        <w:rPr>
          <w:spacing w:val="-34"/>
          <w:w w:val="90"/>
        </w:rPr>
        <w:t xml:space="preserve"> </w:t>
      </w:r>
      <w:r>
        <w:rPr>
          <w:w w:val="90"/>
        </w:rPr>
        <w:t>the</w:t>
      </w:r>
      <w:r>
        <w:rPr>
          <w:spacing w:val="-35"/>
          <w:w w:val="90"/>
        </w:rPr>
        <w:t xml:space="preserve"> </w:t>
      </w:r>
      <w:r>
        <w:rPr>
          <w:w w:val="90"/>
        </w:rPr>
        <w:t>international</w:t>
      </w:r>
      <w:r>
        <w:rPr>
          <w:spacing w:val="-34"/>
          <w:w w:val="90"/>
        </w:rPr>
        <w:t xml:space="preserve"> </w:t>
      </w:r>
      <w:r>
        <w:rPr>
          <w:w w:val="90"/>
        </w:rPr>
        <w:t>agreement</w:t>
      </w:r>
      <w:r>
        <w:rPr>
          <w:spacing w:val="-33"/>
          <w:w w:val="90"/>
        </w:rPr>
        <w:t xml:space="preserve"> </w:t>
      </w:r>
      <w:r>
        <w:rPr>
          <w:w w:val="90"/>
        </w:rPr>
        <w:t>provides</w:t>
      </w:r>
      <w:r>
        <w:rPr>
          <w:spacing w:val="-35"/>
          <w:w w:val="90"/>
        </w:rPr>
        <w:t xml:space="preserve"> </w:t>
      </w:r>
      <w:r>
        <w:rPr>
          <w:w w:val="90"/>
        </w:rPr>
        <w:t>for</w:t>
      </w:r>
      <w:r>
        <w:rPr>
          <w:spacing w:val="-33"/>
          <w:w w:val="90"/>
        </w:rPr>
        <w:t xml:space="preserve"> </w:t>
      </w:r>
      <w:r>
        <w:rPr>
          <w:w w:val="90"/>
        </w:rPr>
        <w:t>paying</w:t>
      </w:r>
      <w:r>
        <w:rPr>
          <w:spacing w:val="-34"/>
          <w:w w:val="90"/>
        </w:rPr>
        <w:t xml:space="preserve"> </w:t>
      </w:r>
      <w:r>
        <w:rPr>
          <w:w w:val="90"/>
        </w:rPr>
        <w:t>a</w:t>
      </w:r>
      <w:r>
        <w:rPr>
          <w:spacing w:val="-34"/>
          <w:w w:val="90"/>
        </w:rPr>
        <w:t xml:space="preserve"> </w:t>
      </w:r>
      <w:r>
        <w:rPr>
          <w:w w:val="90"/>
        </w:rPr>
        <w:t>scholarship</w:t>
      </w:r>
      <w:r>
        <w:rPr>
          <w:spacing w:val="-35"/>
          <w:w w:val="90"/>
        </w:rPr>
        <w:t xml:space="preserve"> </w:t>
      </w:r>
      <w:r>
        <w:rPr>
          <w:w w:val="90"/>
        </w:rPr>
        <w:t>by</w:t>
      </w:r>
      <w:r>
        <w:rPr>
          <w:spacing w:val="-34"/>
          <w:w w:val="90"/>
        </w:rPr>
        <w:t xml:space="preserve"> </w:t>
      </w:r>
      <w:r>
        <w:rPr>
          <w:w w:val="90"/>
        </w:rPr>
        <w:t xml:space="preserve">the </w:t>
      </w:r>
      <w:r>
        <w:rPr>
          <w:w w:val="85"/>
        </w:rPr>
        <w:t>sending</w:t>
      </w:r>
      <w:r>
        <w:rPr>
          <w:spacing w:val="-27"/>
          <w:w w:val="85"/>
        </w:rPr>
        <w:t xml:space="preserve"> </w:t>
      </w:r>
      <w:r>
        <w:rPr>
          <w:w w:val="85"/>
        </w:rPr>
        <w:t>party,</w:t>
      </w:r>
      <w:r>
        <w:rPr>
          <w:spacing w:val="-26"/>
          <w:w w:val="85"/>
        </w:rPr>
        <w:t xml:space="preserve"> </w:t>
      </w:r>
      <w:r>
        <w:rPr>
          <w:w w:val="85"/>
        </w:rPr>
        <w:t>the</w:t>
      </w:r>
      <w:r>
        <w:rPr>
          <w:spacing w:val="-28"/>
          <w:w w:val="85"/>
        </w:rPr>
        <w:t xml:space="preserve"> </w:t>
      </w:r>
      <w:r>
        <w:rPr>
          <w:w w:val="85"/>
        </w:rPr>
        <w:t>scholarship</w:t>
      </w:r>
      <w:r>
        <w:rPr>
          <w:spacing w:val="-29"/>
          <w:w w:val="85"/>
        </w:rPr>
        <w:t xml:space="preserve"> </w:t>
      </w:r>
      <w:r>
        <w:rPr>
          <w:w w:val="85"/>
        </w:rPr>
        <w:t>is</w:t>
      </w:r>
      <w:r>
        <w:rPr>
          <w:spacing w:val="-25"/>
          <w:w w:val="85"/>
        </w:rPr>
        <w:t xml:space="preserve"> </w:t>
      </w:r>
      <w:r>
        <w:rPr>
          <w:w w:val="85"/>
        </w:rPr>
        <w:t>paid</w:t>
      </w:r>
      <w:r>
        <w:rPr>
          <w:spacing w:val="-26"/>
          <w:w w:val="85"/>
        </w:rPr>
        <w:t xml:space="preserve"> </w:t>
      </w:r>
      <w:r>
        <w:rPr>
          <w:w w:val="85"/>
        </w:rPr>
        <w:t>by</w:t>
      </w:r>
      <w:r>
        <w:rPr>
          <w:spacing w:val="-28"/>
          <w:w w:val="85"/>
        </w:rPr>
        <w:t xml:space="preserve"> </w:t>
      </w:r>
      <w:r>
        <w:rPr>
          <w:w w:val="85"/>
        </w:rPr>
        <w:t>the</w:t>
      </w:r>
      <w:r>
        <w:rPr>
          <w:spacing w:val="-28"/>
          <w:w w:val="85"/>
        </w:rPr>
        <w:t xml:space="preserve"> </w:t>
      </w:r>
      <w:r>
        <w:rPr>
          <w:w w:val="85"/>
        </w:rPr>
        <w:t>sending</w:t>
      </w:r>
      <w:r>
        <w:rPr>
          <w:spacing w:val="-32"/>
          <w:w w:val="85"/>
        </w:rPr>
        <w:t xml:space="preserve"> </w:t>
      </w:r>
      <w:r>
        <w:rPr>
          <w:w w:val="85"/>
        </w:rPr>
        <w:t>party,</w:t>
      </w:r>
      <w:r>
        <w:rPr>
          <w:spacing w:val="-26"/>
          <w:w w:val="85"/>
        </w:rPr>
        <w:t xml:space="preserve"> </w:t>
      </w:r>
      <w:r>
        <w:rPr>
          <w:w w:val="85"/>
        </w:rPr>
        <w:t>in</w:t>
      </w:r>
      <w:r>
        <w:rPr>
          <w:spacing w:val="-28"/>
          <w:w w:val="85"/>
        </w:rPr>
        <w:t xml:space="preserve"> </w:t>
      </w:r>
      <w:r>
        <w:rPr>
          <w:w w:val="85"/>
        </w:rPr>
        <w:t>a</w:t>
      </w:r>
      <w:r>
        <w:rPr>
          <w:spacing w:val="-25"/>
          <w:w w:val="85"/>
        </w:rPr>
        <w:t xml:space="preserve"> </w:t>
      </w:r>
      <w:r>
        <w:rPr>
          <w:w w:val="85"/>
        </w:rPr>
        <w:t>manner</w:t>
      </w:r>
      <w:r>
        <w:rPr>
          <w:spacing w:val="-27"/>
          <w:w w:val="85"/>
        </w:rPr>
        <w:t xml:space="preserve"> </w:t>
      </w:r>
      <w:r>
        <w:rPr>
          <w:w w:val="85"/>
        </w:rPr>
        <w:t>and</w:t>
      </w:r>
      <w:r>
        <w:rPr>
          <w:spacing w:val="-28"/>
          <w:w w:val="85"/>
        </w:rPr>
        <w:t xml:space="preserve"> </w:t>
      </w:r>
      <w:r>
        <w:rPr>
          <w:w w:val="85"/>
        </w:rPr>
        <w:t>amount</w:t>
      </w:r>
      <w:r>
        <w:rPr>
          <w:spacing w:val="-26"/>
          <w:w w:val="85"/>
        </w:rPr>
        <w:t xml:space="preserve"> </w:t>
      </w:r>
      <w:r>
        <w:rPr>
          <w:w w:val="85"/>
        </w:rPr>
        <w:t>provided</w:t>
      </w:r>
      <w:r>
        <w:rPr>
          <w:spacing w:val="-29"/>
          <w:w w:val="85"/>
        </w:rPr>
        <w:t xml:space="preserve"> </w:t>
      </w:r>
      <w:r>
        <w:rPr>
          <w:w w:val="85"/>
        </w:rPr>
        <w:t>for</w:t>
      </w:r>
      <w:r>
        <w:rPr>
          <w:spacing w:val="-25"/>
          <w:w w:val="85"/>
        </w:rPr>
        <w:t xml:space="preserve"> </w:t>
      </w:r>
      <w:r>
        <w:rPr>
          <w:w w:val="85"/>
        </w:rPr>
        <w:t xml:space="preserve">by </w:t>
      </w:r>
      <w:r>
        <w:rPr>
          <w:w w:val="95"/>
        </w:rPr>
        <w:t>the</w:t>
      </w:r>
      <w:r>
        <w:rPr>
          <w:spacing w:val="-34"/>
          <w:w w:val="95"/>
        </w:rPr>
        <w:t xml:space="preserve"> </w:t>
      </w:r>
      <w:r>
        <w:rPr>
          <w:w w:val="95"/>
        </w:rPr>
        <w:t>legislation</w:t>
      </w:r>
      <w:r>
        <w:rPr>
          <w:spacing w:val="-35"/>
          <w:w w:val="95"/>
        </w:rPr>
        <w:t xml:space="preserve"> </w:t>
      </w:r>
      <w:r>
        <w:rPr>
          <w:w w:val="95"/>
        </w:rPr>
        <w:t>of</w:t>
      </w:r>
      <w:r>
        <w:rPr>
          <w:spacing w:val="-35"/>
          <w:w w:val="95"/>
        </w:rPr>
        <w:t xml:space="preserve"> </w:t>
      </w:r>
      <w:r>
        <w:rPr>
          <w:w w:val="95"/>
        </w:rPr>
        <w:t>the</w:t>
      </w:r>
      <w:r>
        <w:rPr>
          <w:spacing w:val="-34"/>
          <w:w w:val="95"/>
        </w:rPr>
        <w:t xml:space="preserve"> </w:t>
      </w:r>
      <w:r>
        <w:rPr>
          <w:w w:val="95"/>
        </w:rPr>
        <w:t>sending</w:t>
      </w:r>
      <w:r>
        <w:rPr>
          <w:spacing w:val="-34"/>
          <w:w w:val="95"/>
        </w:rPr>
        <w:t xml:space="preserve"> </w:t>
      </w:r>
      <w:r>
        <w:rPr>
          <w:w w:val="95"/>
        </w:rPr>
        <w:t>country.</w:t>
      </w:r>
    </w:p>
    <w:p>
      <w:pPr>
        <w:spacing w:after="0" w:line="355" w:lineRule="auto"/>
        <w:jc w:val="both"/>
        <w:sectPr>
          <w:pgSz w:w="11900" w:h="16850"/>
          <w:pgMar w:top="1820" w:right="1300" w:bottom="940" w:left="1300" w:header="887" w:footer="750" w:gutter="0"/>
        </w:sectPr>
      </w:pPr>
    </w:p>
    <w:p>
      <w:pPr>
        <w:pStyle w:val="2"/>
        <w:spacing w:before="159" w:line="355" w:lineRule="auto"/>
        <w:ind w:left="116" w:right="113"/>
      </w:pPr>
      <w:r>
        <w:rPr>
          <w:w w:val="95"/>
        </w:rPr>
        <w:t>The</w:t>
      </w:r>
      <w:r>
        <w:rPr>
          <w:spacing w:val="-34"/>
          <w:w w:val="95"/>
        </w:rPr>
        <w:t xml:space="preserve"> </w:t>
      </w:r>
      <w:r>
        <w:rPr>
          <w:w w:val="95"/>
        </w:rPr>
        <w:t>offer</w:t>
      </w:r>
      <w:r>
        <w:rPr>
          <w:spacing w:val="-33"/>
          <w:w w:val="95"/>
        </w:rPr>
        <w:t xml:space="preserve"> </w:t>
      </w:r>
      <w:r>
        <w:rPr>
          <w:w w:val="95"/>
        </w:rPr>
        <w:t>as</w:t>
      </w:r>
      <w:r>
        <w:rPr>
          <w:spacing w:val="-33"/>
          <w:w w:val="95"/>
        </w:rPr>
        <w:t xml:space="preserve"> </w:t>
      </w:r>
      <w:r>
        <w:rPr>
          <w:w w:val="95"/>
        </w:rPr>
        <w:t>part</w:t>
      </w:r>
      <w:r>
        <w:rPr>
          <w:spacing w:val="-34"/>
          <w:w w:val="95"/>
        </w:rPr>
        <w:t xml:space="preserve"> </w:t>
      </w:r>
      <w:r>
        <w:rPr>
          <w:w w:val="95"/>
        </w:rPr>
        <w:t>of</w:t>
      </w:r>
      <w:r>
        <w:rPr>
          <w:spacing w:val="-33"/>
          <w:w w:val="95"/>
        </w:rPr>
        <w:t xml:space="preserve"> </w:t>
      </w:r>
      <w:r>
        <w:rPr>
          <w:w w:val="95"/>
        </w:rPr>
        <w:t>the</w:t>
      </w:r>
      <w:r>
        <w:rPr>
          <w:spacing w:val="-34"/>
          <w:w w:val="95"/>
        </w:rPr>
        <w:t xml:space="preserve"> </w:t>
      </w:r>
      <w:r>
        <w:rPr>
          <w:w w:val="95"/>
        </w:rPr>
        <w:t>programme</w:t>
      </w:r>
      <w:r>
        <w:rPr>
          <w:spacing w:val="-34"/>
          <w:w w:val="95"/>
        </w:rPr>
        <w:t xml:space="preserve"> </w:t>
      </w:r>
      <w:r>
        <w:rPr>
          <w:w w:val="95"/>
        </w:rPr>
        <w:t>applies</w:t>
      </w:r>
      <w:r>
        <w:rPr>
          <w:spacing w:val="-34"/>
          <w:w w:val="95"/>
        </w:rPr>
        <w:t xml:space="preserve"> </w:t>
      </w:r>
      <w:r>
        <w:rPr>
          <w:w w:val="95"/>
        </w:rPr>
        <w:t>to</w:t>
      </w:r>
      <w:r>
        <w:rPr>
          <w:spacing w:val="-33"/>
          <w:w w:val="95"/>
        </w:rPr>
        <w:t xml:space="preserve"> </w:t>
      </w:r>
      <w:r>
        <w:rPr>
          <w:w w:val="95"/>
        </w:rPr>
        <w:t>visits</w:t>
      </w:r>
      <w:r>
        <w:rPr>
          <w:spacing w:val="-33"/>
          <w:w w:val="95"/>
        </w:rPr>
        <w:t xml:space="preserve"> </w:t>
      </w:r>
      <w:r>
        <w:rPr>
          <w:w w:val="95"/>
        </w:rPr>
        <w:t>which</w:t>
      </w:r>
      <w:r>
        <w:rPr>
          <w:spacing w:val="-34"/>
          <w:w w:val="95"/>
        </w:rPr>
        <w:t xml:space="preserve"> </w:t>
      </w:r>
      <w:r>
        <w:rPr>
          <w:w w:val="95"/>
        </w:rPr>
        <w:t>will</w:t>
      </w:r>
      <w:r>
        <w:rPr>
          <w:spacing w:val="-33"/>
          <w:w w:val="95"/>
        </w:rPr>
        <w:t xml:space="preserve"> </w:t>
      </w:r>
      <w:r>
        <w:rPr>
          <w:w w:val="95"/>
        </w:rPr>
        <w:t>take</w:t>
      </w:r>
      <w:r>
        <w:rPr>
          <w:spacing w:val="-33"/>
          <w:w w:val="95"/>
        </w:rPr>
        <w:t xml:space="preserve"> </w:t>
      </w:r>
      <w:r>
        <w:rPr>
          <w:w w:val="95"/>
        </w:rPr>
        <w:t>place</w:t>
      </w:r>
      <w:r>
        <w:rPr>
          <w:spacing w:val="-35"/>
          <w:w w:val="95"/>
        </w:rPr>
        <w:t xml:space="preserve"> </w:t>
      </w:r>
      <w:r>
        <w:rPr>
          <w:w w:val="95"/>
        </w:rPr>
        <w:t>in</w:t>
      </w:r>
      <w:r>
        <w:rPr>
          <w:spacing w:val="-33"/>
          <w:w w:val="95"/>
        </w:rPr>
        <w:t xml:space="preserve"> </w:t>
      </w:r>
      <w:r>
        <w:rPr>
          <w:w w:val="95"/>
        </w:rPr>
        <w:t>the</w:t>
      </w:r>
      <w:r>
        <w:rPr>
          <w:spacing w:val="-34"/>
          <w:w w:val="95"/>
        </w:rPr>
        <w:t xml:space="preserve"> </w:t>
      </w:r>
      <w:r>
        <w:rPr>
          <w:w w:val="95"/>
        </w:rPr>
        <w:t>2019/2020 academic</w:t>
      </w:r>
      <w:r>
        <w:rPr>
          <w:spacing w:val="-33"/>
          <w:w w:val="95"/>
        </w:rPr>
        <w:t xml:space="preserve"> </w:t>
      </w:r>
      <w:r>
        <w:rPr>
          <w:w w:val="95"/>
        </w:rPr>
        <w:t>year</w:t>
      </w:r>
      <w:r>
        <w:rPr>
          <w:w w:val="95"/>
          <w:position w:val="8"/>
          <w:sz w:val="14"/>
        </w:rPr>
        <w:t>1</w:t>
      </w:r>
      <w:r>
        <w:rPr>
          <w:w w:val="95"/>
        </w:rPr>
        <w:t>.</w:t>
      </w:r>
    </w:p>
    <w:p>
      <w:pPr>
        <w:pStyle w:val="2"/>
        <w:spacing w:before="8"/>
        <w:rPr>
          <w:sz w:val="32"/>
        </w:rPr>
      </w:pPr>
    </w:p>
    <w:p>
      <w:pPr>
        <w:pStyle w:val="2"/>
        <w:spacing w:line="355" w:lineRule="auto"/>
        <w:ind w:left="116" w:right="110"/>
        <w:jc w:val="both"/>
      </w:pPr>
      <w:r>
        <w:rPr>
          <w:w w:val="85"/>
        </w:rPr>
        <w:t>Applicants</w:t>
      </w:r>
      <w:r>
        <w:rPr>
          <w:spacing w:val="-23"/>
          <w:w w:val="85"/>
        </w:rPr>
        <w:t xml:space="preserve"> </w:t>
      </w:r>
      <w:r>
        <w:rPr>
          <w:w w:val="85"/>
        </w:rPr>
        <w:t>in</w:t>
      </w:r>
      <w:r>
        <w:rPr>
          <w:spacing w:val="-23"/>
          <w:w w:val="85"/>
        </w:rPr>
        <w:t xml:space="preserve"> </w:t>
      </w:r>
      <w:r>
        <w:rPr>
          <w:w w:val="85"/>
        </w:rPr>
        <w:t>the</w:t>
      </w:r>
      <w:r>
        <w:rPr>
          <w:spacing w:val="-23"/>
          <w:w w:val="85"/>
        </w:rPr>
        <w:t xml:space="preserve"> </w:t>
      </w:r>
      <w:r>
        <w:rPr>
          <w:w w:val="85"/>
        </w:rPr>
        <w:t>Programme</w:t>
      </w:r>
      <w:r>
        <w:rPr>
          <w:spacing w:val="-22"/>
          <w:w w:val="85"/>
        </w:rPr>
        <w:t xml:space="preserve"> </w:t>
      </w:r>
      <w:r>
        <w:rPr>
          <w:w w:val="85"/>
        </w:rPr>
        <w:t>may</w:t>
      </w:r>
      <w:r>
        <w:rPr>
          <w:spacing w:val="-21"/>
          <w:w w:val="85"/>
        </w:rPr>
        <w:t xml:space="preserve"> </w:t>
      </w:r>
      <w:r>
        <w:rPr>
          <w:w w:val="85"/>
        </w:rPr>
        <w:t>be</w:t>
      </w:r>
      <w:r>
        <w:rPr>
          <w:spacing w:val="-25"/>
          <w:w w:val="85"/>
        </w:rPr>
        <w:t xml:space="preserve"> </w:t>
      </w:r>
      <w:r>
        <w:rPr>
          <w:w w:val="85"/>
        </w:rPr>
        <w:t>individuals</w:t>
      </w:r>
      <w:r>
        <w:rPr>
          <w:spacing w:val="-20"/>
          <w:w w:val="85"/>
        </w:rPr>
        <w:t xml:space="preserve"> </w:t>
      </w:r>
      <w:r>
        <w:rPr>
          <w:w w:val="85"/>
        </w:rPr>
        <w:t>meeting</w:t>
      </w:r>
      <w:r>
        <w:rPr>
          <w:spacing w:val="-25"/>
          <w:w w:val="85"/>
        </w:rPr>
        <w:t xml:space="preserve"> </w:t>
      </w:r>
      <w:r>
        <w:rPr>
          <w:w w:val="85"/>
        </w:rPr>
        <w:t>the</w:t>
      </w:r>
      <w:r>
        <w:rPr>
          <w:spacing w:val="-24"/>
          <w:w w:val="85"/>
        </w:rPr>
        <w:t xml:space="preserve"> </w:t>
      </w:r>
      <w:r>
        <w:rPr>
          <w:w w:val="85"/>
        </w:rPr>
        <w:t>requirements</w:t>
      </w:r>
      <w:r>
        <w:rPr>
          <w:spacing w:val="-26"/>
          <w:w w:val="85"/>
        </w:rPr>
        <w:t xml:space="preserve"> </w:t>
      </w:r>
      <w:r>
        <w:rPr>
          <w:w w:val="85"/>
        </w:rPr>
        <w:t>referred</w:t>
      </w:r>
      <w:r>
        <w:rPr>
          <w:spacing w:val="-22"/>
          <w:w w:val="85"/>
        </w:rPr>
        <w:t xml:space="preserve"> </w:t>
      </w:r>
      <w:r>
        <w:rPr>
          <w:w w:val="85"/>
        </w:rPr>
        <w:t>to</w:t>
      </w:r>
      <w:r>
        <w:rPr>
          <w:spacing w:val="-22"/>
          <w:w w:val="85"/>
        </w:rPr>
        <w:t xml:space="preserve"> </w:t>
      </w:r>
      <w:r>
        <w:rPr>
          <w:w w:val="85"/>
        </w:rPr>
        <w:t>in</w:t>
      </w:r>
      <w:r>
        <w:rPr>
          <w:spacing w:val="-21"/>
          <w:w w:val="85"/>
        </w:rPr>
        <w:t xml:space="preserve"> </w:t>
      </w:r>
      <w:r>
        <w:rPr>
          <w:w w:val="85"/>
        </w:rPr>
        <w:t>point</w:t>
      </w:r>
      <w:r>
        <w:rPr>
          <w:spacing w:val="-22"/>
          <w:w w:val="85"/>
        </w:rPr>
        <w:t xml:space="preserve"> </w:t>
      </w:r>
      <w:r>
        <w:rPr>
          <w:w w:val="85"/>
        </w:rPr>
        <w:t xml:space="preserve">2.1. </w:t>
      </w:r>
      <w:r>
        <w:rPr>
          <w:w w:val="90"/>
        </w:rPr>
        <w:t>of</w:t>
      </w:r>
      <w:r>
        <w:rPr>
          <w:spacing w:val="-50"/>
          <w:w w:val="90"/>
        </w:rPr>
        <w:t xml:space="preserve"> </w:t>
      </w:r>
      <w:r>
        <w:rPr>
          <w:w w:val="90"/>
        </w:rPr>
        <w:t>the</w:t>
      </w:r>
      <w:r>
        <w:rPr>
          <w:spacing w:val="-49"/>
          <w:w w:val="90"/>
        </w:rPr>
        <w:t xml:space="preserve"> </w:t>
      </w:r>
      <w:r>
        <w:rPr>
          <w:w w:val="90"/>
        </w:rPr>
        <w:t>Regulations,</w:t>
      </w:r>
      <w:r>
        <w:rPr>
          <w:spacing w:val="-51"/>
          <w:w w:val="90"/>
        </w:rPr>
        <w:t xml:space="preserve"> </w:t>
      </w:r>
      <w:r>
        <w:rPr>
          <w:w w:val="90"/>
        </w:rPr>
        <w:t>whereby</w:t>
      </w:r>
      <w:r>
        <w:rPr>
          <w:spacing w:val="-50"/>
          <w:w w:val="90"/>
        </w:rPr>
        <w:t xml:space="preserve"> </w:t>
      </w:r>
      <w:r>
        <w:rPr>
          <w:w w:val="90"/>
        </w:rPr>
        <w:t>it</w:t>
      </w:r>
      <w:r>
        <w:rPr>
          <w:spacing w:val="-50"/>
          <w:w w:val="90"/>
        </w:rPr>
        <w:t xml:space="preserve"> </w:t>
      </w:r>
      <w:r>
        <w:rPr>
          <w:w w:val="90"/>
        </w:rPr>
        <w:t>is</w:t>
      </w:r>
      <w:r>
        <w:rPr>
          <w:spacing w:val="-50"/>
          <w:w w:val="90"/>
        </w:rPr>
        <w:t xml:space="preserve"> </w:t>
      </w:r>
      <w:r>
        <w:rPr>
          <w:w w:val="90"/>
        </w:rPr>
        <w:t>necessary</w:t>
      </w:r>
      <w:r>
        <w:rPr>
          <w:spacing w:val="-50"/>
          <w:w w:val="90"/>
        </w:rPr>
        <w:t xml:space="preserve"> </w:t>
      </w:r>
      <w:r>
        <w:rPr>
          <w:w w:val="90"/>
        </w:rPr>
        <w:t>for</w:t>
      </w:r>
      <w:r>
        <w:rPr>
          <w:spacing w:val="-50"/>
          <w:w w:val="90"/>
        </w:rPr>
        <w:t xml:space="preserve"> </w:t>
      </w:r>
      <w:r>
        <w:rPr>
          <w:w w:val="90"/>
        </w:rPr>
        <w:t>the</w:t>
      </w:r>
      <w:r>
        <w:rPr>
          <w:spacing w:val="-50"/>
          <w:w w:val="90"/>
        </w:rPr>
        <w:t xml:space="preserve"> </w:t>
      </w:r>
      <w:r>
        <w:rPr>
          <w:w w:val="90"/>
        </w:rPr>
        <w:t>Applicant</w:t>
      </w:r>
      <w:r>
        <w:rPr>
          <w:spacing w:val="-51"/>
          <w:w w:val="90"/>
        </w:rPr>
        <w:t xml:space="preserve"> </w:t>
      </w:r>
      <w:r>
        <w:rPr>
          <w:w w:val="90"/>
        </w:rPr>
        <w:t>to</w:t>
      </w:r>
      <w:r>
        <w:rPr>
          <w:spacing w:val="-49"/>
          <w:w w:val="90"/>
        </w:rPr>
        <w:t xml:space="preserve"> </w:t>
      </w:r>
      <w:r>
        <w:rPr>
          <w:w w:val="90"/>
        </w:rPr>
        <w:t>be</w:t>
      </w:r>
      <w:r>
        <w:rPr>
          <w:spacing w:val="-52"/>
          <w:w w:val="90"/>
        </w:rPr>
        <w:t xml:space="preserve"> </w:t>
      </w:r>
      <w:r>
        <w:rPr>
          <w:w w:val="90"/>
        </w:rPr>
        <w:t>officially</w:t>
      </w:r>
      <w:r>
        <w:rPr>
          <w:spacing w:val="-50"/>
          <w:w w:val="90"/>
        </w:rPr>
        <w:t xml:space="preserve"> </w:t>
      </w:r>
      <w:r>
        <w:rPr>
          <w:w w:val="90"/>
        </w:rPr>
        <w:t>nominated</w:t>
      </w:r>
      <w:r>
        <w:rPr>
          <w:spacing w:val="-49"/>
          <w:w w:val="90"/>
        </w:rPr>
        <w:t xml:space="preserve"> </w:t>
      </w:r>
      <w:r>
        <w:rPr>
          <w:w w:val="90"/>
        </w:rPr>
        <w:t>by</w:t>
      </w:r>
      <w:r>
        <w:rPr>
          <w:spacing w:val="-50"/>
          <w:w w:val="90"/>
        </w:rPr>
        <w:t xml:space="preserve"> </w:t>
      </w:r>
      <w:r>
        <w:rPr>
          <w:w w:val="90"/>
        </w:rPr>
        <w:t>a</w:t>
      </w:r>
      <w:r>
        <w:rPr>
          <w:spacing w:val="-51"/>
          <w:w w:val="90"/>
        </w:rPr>
        <w:t xml:space="preserve"> </w:t>
      </w:r>
      <w:r>
        <w:rPr>
          <w:w w:val="90"/>
        </w:rPr>
        <w:t>foreign partner</w:t>
      </w:r>
      <w:r>
        <w:rPr>
          <w:spacing w:val="-37"/>
          <w:w w:val="90"/>
        </w:rPr>
        <w:t xml:space="preserve"> </w:t>
      </w:r>
      <w:r>
        <w:rPr>
          <w:w w:val="90"/>
        </w:rPr>
        <w:t>institution</w:t>
      </w:r>
      <w:r>
        <w:rPr>
          <w:spacing w:val="-34"/>
          <w:w w:val="90"/>
        </w:rPr>
        <w:t xml:space="preserve"> </w:t>
      </w:r>
      <w:r>
        <w:rPr>
          <w:w w:val="90"/>
        </w:rPr>
        <w:t>as</w:t>
      </w:r>
      <w:r>
        <w:rPr>
          <w:spacing w:val="-35"/>
          <w:w w:val="90"/>
        </w:rPr>
        <w:t xml:space="preserve"> </w:t>
      </w:r>
      <w:r>
        <w:rPr>
          <w:w w:val="90"/>
        </w:rPr>
        <w:t>part</w:t>
      </w:r>
      <w:r>
        <w:rPr>
          <w:spacing w:val="-35"/>
          <w:w w:val="90"/>
        </w:rPr>
        <w:t xml:space="preserve"> </w:t>
      </w:r>
      <w:r>
        <w:rPr>
          <w:w w:val="90"/>
        </w:rPr>
        <w:t>of</w:t>
      </w:r>
      <w:r>
        <w:rPr>
          <w:spacing w:val="-36"/>
          <w:w w:val="90"/>
        </w:rPr>
        <w:t xml:space="preserve"> </w:t>
      </w:r>
      <w:r>
        <w:rPr>
          <w:w w:val="90"/>
        </w:rPr>
        <w:t>the</w:t>
      </w:r>
      <w:r>
        <w:rPr>
          <w:spacing w:val="-35"/>
          <w:w w:val="90"/>
        </w:rPr>
        <w:t xml:space="preserve"> </w:t>
      </w:r>
      <w:r>
        <w:rPr>
          <w:w w:val="90"/>
        </w:rPr>
        <w:t>valid</w:t>
      </w:r>
      <w:r>
        <w:rPr>
          <w:spacing w:val="-37"/>
          <w:w w:val="90"/>
        </w:rPr>
        <w:t xml:space="preserve"> </w:t>
      </w:r>
      <w:r>
        <w:rPr>
          <w:w w:val="90"/>
        </w:rPr>
        <w:t>international</w:t>
      </w:r>
      <w:r>
        <w:rPr>
          <w:spacing w:val="-35"/>
          <w:w w:val="90"/>
        </w:rPr>
        <w:t xml:space="preserve"> </w:t>
      </w:r>
      <w:r>
        <w:rPr>
          <w:w w:val="90"/>
        </w:rPr>
        <w:t>agreement</w:t>
      </w:r>
      <w:r>
        <w:rPr>
          <w:spacing w:val="-35"/>
          <w:w w:val="90"/>
        </w:rPr>
        <w:t xml:space="preserve"> </w:t>
      </w:r>
      <w:r>
        <w:rPr>
          <w:w w:val="90"/>
        </w:rPr>
        <w:t>or</w:t>
      </w:r>
      <w:r>
        <w:rPr>
          <w:spacing w:val="-35"/>
          <w:w w:val="90"/>
        </w:rPr>
        <w:t xml:space="preserve"> </w:t>
      </w:r>
      <w:r>
        <w:rPr>
          <w:w w:val="90"/>
        </w:rPr>
        <w:t>bilateral</w:t>
      </w:r>
      <w:r>
        <w:rPr>
          <w:spacing w:val="-35"/>
          <w:w w:val="90"/>
        </w:rPr>
        <w:t xml:space="preserve"> </w:t>
      </w:r>
      <w:r>
        <w:rPr>
          <w:w w:val="90"/>
        </w:rPr>
        <w:t>cooperation.</w:t>
      </w:r>
      <w:r>
        <w:rPr>
          <w:spacing w:val="-34"/>
          <w:w w:val="90"/>
        </w:rPr>
        <w:t xml:space="preserve"> </w:t>
      </w:r>
      <w:r>
        <w:rPr>
          <w:w w:val="90"/>
        </w:rPr>
        <w:t xml:space="preserve">Partner </w:t>
      </w:r>
      <w:r>
        <w:rPr>
          <w:w w:val="95"/>
        </w:rPr>
        <w:t>institutions</w:t>
      </w:r>
      <w:r>
        <w:rPr>
          <w:spacing w:val="-39"/>
          <w:w w:val="95"/>
        </w:rPr>
        <w:t xml:space="preserve"> </w:t>
      </w:r>
      <w:r>
        <w:rPr>
          <w:w w:val="95"/>
        </w:rPr>
        <w:t>accept</w:t>
      </w:r>
      <w:r>
        <w:rPr>
          <w:spacing w:val="-40"/>
          <w:w w:val="95"/>
        </w:rPr>
        <w:t xml:space="preserve"> </w:t>
      </w:r>
      <w:r>
        <w:rPr>
          <w:w w:val="95"/>
        </w:rPr>
        <w:t>applications</w:t>
      </w:r>
      <w:r>
        <w:rPr>
          <w:spacing w:val="-37"/>
          <w:w w:val="95"/>
        </w:rPr>
        <w:t xml:space="preserve"> </w:t>
      </w:r>
      <w:r>
        <w:rPr>
          <w:w w:val="95"/>
        </w:rPr>
        <w:t>within</w:t>
      </w:r>
      <w:r>
        <w:rPr>
          <w:spacing w:val="-38"/>
          <w:w w:val="95"/>
        </w:rPr>
        <w:t xml:space="preserve"> </w:t>
      </w:r>
      <w:r>
        <w:rPr>
          <w:w w:val="95"/>
        </w:rPr>
        <w:t>time-limits</w:t>
      </w:r>
      <w:r>
        <w:rPr>
          <w:spacing w:val="-40"/>
          <w:w w:val="95"/>
        </w:rPr>
        <w:t xml:space="preserve"> </w:t>
      </w:r>
      <w:r>
        <w:rPr>
          <w:w w:val="95"/>
        </w:rPr>
        <w:t>they</w:t>
      </w:r>
      <w:r>
        <w:rPr>
          <w:spacing w:val="-38"/>
          <w:w w:val="95"/>
        </w:rPr>
        <w:t xml:space="preserve"> </w:t>
      </w:r>
      <w:r>
        <w:rPr>
          <w:w w:val="95"/>
        </w:rPr>
        <w:t>indicate.</w:t>
      </w:r>
    </w:p>
    <w:p>
      <w:pPr>
        <w:pStyle w:val="2"/>
        <w:spacing w:before="1" w:line="355" w:lineRule="auto"/>
        <w:ind w:left="116"/>
      </w:pPr>
      <w:r>
        <w:rPr>
          <w:w w:val="90"/>
        </w:rPr>
        <w:t>In</w:t>
      </w:r>
      <w:r>
        <w:rPr>
          <w:spacing w:val="-28"/>
          <w:w w:val="90"/>
        </w:rPr>
        <w:t xml:space="preserve"> </w:t>
      </w:r>
      <w:r>
        <w:rPr>
          <w:w w:val="90"/>
        </w:rPr>
        <w:t>the</w:t>
      </w:r>
      <w:r>
        <w:rPr>
          <w:spacing w:val="-28"/>
          <w:w w:val="90"/>
        </w:rPr>
        <w:t xml:space="preserve"> </w:t>
      </w:r>
      <w:r>
        <w:rPr>
          <w:w w:val="90"/>
        </w:rPr>
        <w:t>case</w:t>
      </w:r>
      <w:r>
        <w:rPr>
          <w:spacing w:val="-28"/>
          <w:w w:val="90"/>
        </w:rPr>
        <w:t xml:space="preserve"> </w:t>
      </w:r>
      <w:r>
        <w:rPr>
          <w:w w:val="90"/>
        </w:rPr>
        <w:t>of</w:t>
      </w:r>
      <w:r>
        <w:rPr>
          <w:spacing w:val="-26"/>
          <w:w w:val="90"/>
        </w:rPr>
        <w:t xml:space="preserve"> </w:t>
      </w:r>
      <w:r>
        <w:rPr>
          <w:w w:val="90"/>
        </w:rPr>
        <w:t>internships,</w:t>
      </w:r>
      <w:r>
        <w:rPr>
          <w:spacing w:val="-27"/>
          <w:w w:val="90"/>
        </w:rPr>
        <w:t xml:space="preserve"> </w:t>
      </w:r>
      <w:r>
        <w:rPr>
          <w:w w:val="90"/>
        </w:rPr>
        <w:t>part-time</w:t>
      </w:r>
      <w:r>
        <w:rPr>
          <w:spacing w:val="-28"/>
          <w:w w:val="90"/>
        </w:rPr>
        <w:t xml:space="preserve"> </w:t>
      </w:r>
      <w:r>
        <w:rPr>
          <w:w w:val="90"/>
        </w:rPr>
        <w:t>studies</w:t>
      </w:r>
      <w:r>
        <w:rPr>
          <w:spacing w:val="-27"/>
          <w:w w:val="90"/>
        </w:rPr>
        <w:t xml:space="preserve"> </w:t>
      </w:r>
      <w:r>
        <w:rPr>
          <w:w w:val="90"/>
        </w:rPr>
        <w:t>or</w:t>
      </w:r>
      <w:r>
        <w:rPr>
          <w:spacing w:val="-27"/>
          <w:w w:val="90"/>
        </w:rPr>
        <w:t xml:space="preserve"> </w:t>
      </w:r>
      <w:r>
        <w:rPr>
          <w:w w:val="90"/>
        </w:rPr>
        <w:t>study</w:t>
      </w:r>
      <w:r>
        <w:rPr>
          <w:spacing w:val="-27"/>
          <w:w w:val="90"/>
        </w:rPr>
        <w:t xml:space="preserve"> </w:t>
      </w:r>
      <w:r>
        <w:rPr>
          <w:w w:val="90"/>
        </w:rPr>
        <w:t>visits,</w:t>
      </w:r>
      <w:r>
        <w:rPr>
          <w:spacing w:val="-28"/>
          <w:w w:val="90"/>
        </w:rPr>
        <w:t xml:space="preserve"> </w:t>
      </w:r>
      <w:r>
        <w:rPr>
          <w:w w:val="90"/>
        </w:rPr>
        <w:t>holding</w:t>
      </w:r>
      <w:r>
        <w:rPr>
          <w:spacing w:val="-29"/>
          <w:w w:val="90"/>
        </w:rPr>
        <w:t xml:space="preserve"> </w:t>
      </w:r>
      <w:r>
        <w:rPr>
          <w:w w:val="90"/>
        </w:rPr>
        <w:t>an</w:t>
      </w:r>
      <w:r>
        <w:rPr>
          <w:spacing w:val="-27"/>
          <w:w w:val="90"/>
        </w:rPr>
        <w:t xml:space="preserve"> </w:t>
      </w:r>
      <w:r>
        <w:rPr>
          <w:w w:val="90"/>
        </w:rPr>
        <w:t>invitation</w:t>
      </w:r>
      <w:r>
        <w:rPr>
          <w:spacing w:val="-27"/>
          <w:w w:val="90"/>
        </w:rPr>
        <w:t xml:space="preserve"> </w:t>
      </w:r>
      <w:r>
        <w:rPr>
          <w:w w:val="90"/>
        </w:rPr>
        <w:t>from</w:t>
      </w:r>
      <w:r>
        <w:rPr>
          <w:spacing w:val="-28"/>
          <w:w w:val="90"/>
        </w:rPr>
        <w:t xml:space="preserve"> </w:t>
      </w:r>
      <w:r>
        <w:rPr>
          <w:w w:val="90"/>
        </w:rPr>
        <w:t>the</w:t>
      </w:r>
      <w:r>
        <w:rPr>
          <w:spacing w:val="-28"/>
          <w:w w:val="90"/>
        </w:rPr>
        <w:t xml:space="preserve"> </w:t>
      </w:r>
      <w:r>
        <w:rPr>
          <w:w w:val="90"/>
        </w:rPr>
        <w:t xml:space="preserve">host </w:t>
      </w:r>
      <w:r>
        <w:rPr>
          <w:w w:val="95"/>
        </w:rPr>
        <w:t>centre</w:t>
      </w:r>
      <w:r>
        <w:rPr>
          <w:spacing w:val="-53"/>
          <w:w w:val="95"/>
        </w:rPr>
        <w:t xml:space="preserve"> </w:t>
      </w:r>
      <w:r>
        <w:rPr>
          <w:w w:val="95"/>
        </w:rPr>
        <w:t>or</w:t>
      </w:r>
      <w:r>
        <w:rPr>
          <w:spacing w:val="-52"/>
          <w:w w:val="95"/>
        </w:rPr>
        <w:t xml:space="preserve"> </w:t>
      </w:r>
      <w:r>
        <w:rPr>
          <w:w w:val="95"/>
        </w:rPr>
        <w:t>confirmation</w:t>
      </w:r>
      <w:r>
        <w:rPr>
          <w:spacing w:val="-52"/>
          <w:w w:val="95"/>
        </w:rPr>
        <w:t xml:space="preserve"> </w:t>
      </w:r>
      <w:r>
        <w:rPr>
          <w:w w:val="95"/>
        </w:rPr>
        <w:t>of</w:t>
      </w:r>
      <w:r>
        <w:rPr>
          <w:spacing w:val="-52"/>
          <w:w w:val="95"/>
        </w:rPr>
        <w:t xml:space="preserve"> </w:t>
      </w:r>
      <w:r>
        <w:rPr>
          <w:w w:val="95"/>
        </w:rPr>
        <w:t>existing</w:t>
      </w:r>
      <w:r>
        <w:rPr>
          <w:spacing w:val="-52"/>
          <w:w w:val="95"/>
        </w:rPr>
        <w:t xml:space="preserve"> </w:t>
      </w:r>
      <w:r>
        <w:rPr>
          <w:w w:val="95"/>
        </w:rPr>
        <w:t>cooperation</w:t>
      </w:r>
      <w:r>
        <w:rPr>
          <w:spacing w:val="-52"/>
          <w:w w:val="95"/>
        </w:rPr>
        <w:t xml:space="preserve"> </w:t>
      </w:r>
      <w:r>
        <w:rPr>
          <w:w w:val="95"/>
        </w:rPr>
        <w:t>is</w:t>
      </w:r>
      <w:r>
        <w:rPr>
          <w:spacing w:val="-53"/>
          <w:w w:val="95"/>
        </w:rPr>
        <w:t xml:space="preserve"> </w:t>
      </w:r>
      <w:r>
        <w:rPr>
          <w:w w:val="95"/>
        </w:rPr>
        <w:t>a</w:t>
      </w:r>
      <w:r>
        <w:rPr>
          <w:spacing w:val="-50"/>
          <w:w w:val="95"/>
        </w:rPr>
        <w:t xml:space="preserve"> </w:t>
      </w:r>
      <w:r>
        <w:rPr>
          <w:w w:val="95"/>
        </w:rPr>
        <w:t>prerequisite</w:t>
      </w:r>
      <w:r>
        <w:rPr>
          <w:spacing w:val="-53"/>
          <w:w w:val="95"/>
        </w:rPr>
        <w:t xml:space="preserve"> </w:t>
      </w:r>
      <w:r>
        <w:rPr>
          <w:w w:val="95"/>
        </w:rPr>
        <w:t>to</w:t>
      </w:r>
      <w:r>
        <w:rPr>
          <w:spacing w:val="-52"/>
          <w:w w:val="95"/>
        </w:rPr>
        <w:t xml:space="preserve"> </w:t>
      </w:r>
      <w:r>
        <w:rPr>
          <w:w w:val="95"/>
        </w:rPr>
        <w:t>obtain</w:t>
      </w:r>
      <w:r>
        <w:rPr>
          <w:spacing w:val="-53"/>
          <w:w w:val="95"/>
        </w:rPr>
        <w:t xml:space="preserve"> </w:t>
      </w:r>
      <w:r>
        <w:rPr>
          <w:w w:val="95"/>
        </w:rPr>
        <w:t>a</w:t>
      </w:r>
      <w:r>
        <w:rPr>
          <w:spacing w:val="-52"/>
          <w:w w:val="95"/>
        </w:rPr>
        <w:t xml:space="preserve"> </w:t>
      </w:r>
      <w:r>
        <w:rPr>
          <w:w w:val="95"/>
        </w:rPr>
        <w:t>scholarship.</w:t>
      </w:r>
    </w:p>
    <w:p>
      <w:pPr>
        <w:pStyle w:val="2"/>
        <w:spacing w:before="8"/>
        <w:rPr>
          <w:sz w:val="32"/>
        </w:rPr>
      </w:pPr>
    </w:p>
    <w:p>
      <w:pPr>
        <w:pStyle w:val="6"/>
        <w:numPr>
          <w:ilvl w:val="1"/>
          <w:numId w:val="3"/>
        </w:numPr>
        <w:tabs>
          <w:tab w:val="left" w:pos="683"/>
        </w:tabs>
        <w:spacing w:before="1" w:after="0" w:line="240" w:lineRule="auto"/>
        <w:ind w:left="682" w:right="0" w:hanging="566"/>
        <w:jc w:val="both"/>
        <w:rPr>
          <w:sz w:val="22"/>
        </w:rPr>
      </w:pPr>
      <w:bookmarkStart w:id="4" w:name="_bookmark2"/>
      <w:bookmarkEnd w:id="4"/>
      <w:bookmarkStart w:id="5" w:name="_bookmark2"/>
      <w:bookmarkEnd w:id="5"/>
      <w:r>
        <w:rPr>
          <w:color w:val="2E5395"/>
          <w:w w:val="95"/>
          <w:sz w:val="22"/>
        </w:rPr>
        <w:t>Specific</w:t>
      </w:r>
      <w:r>
        <w:rPr>
          <w:color w:val="2E5395"/>
          <w:spacing w:val="-33"/>
          <w:w w:val="95"/>
          <w:sz w:val="22"/>
        </w:rPr>
        <w:t xml:space="preserve"> </w:t>
      </w:r>
      <w:r>
        <w:rPr>
          <w:color w:val="2E5395"/>
          <w:w w:val="95"/>
          <w:sz w:val="22"/>
        </w:rPr>
        <w:t>objectives</w:t>
      </w:r>
    </w:p>
    <w:p>
      <w:pPr>
        <w:pStyle w:val="2"/>
        <w:rPr>
          <w:sz w:val="26"/>
        </w:rPr>
      </w:pPr>
    </w:p>
    <w:p>
      <w:pPr>
        <w:pStyle w:val="2"/>
        <w:spacing w:before="208"/>
        <w:ind w:left="116"/>
        <w:jc w:val="both"/>
      </w:pPr>
      <w:r>
        <w:rPr>
          <w:w w:val="95"/>
        </w:rPr>
        <w:t>As part of the Programme, authorised visits are those which objectives may be:</w:t>
      </w:r>
    </w:p>
    <w:p>
      <w:pPr>
        <w:pStyle w:val="6"/>
        <w:numPr>
          <w:ilvl w:val="0"/>
          <w:numId w:val="4"/>
        </w:numPr>
        <w:tabs>
          <w:tab w:val="left" w:pos="683"/>
        </w:tabs>
        <w:spacing w:before="129" w:after="0" w:line="240" w:lineRule="auto"/>
        <w:ind w:left="682" w:right="0" w:hanging="566"/>
        <w:jc w:val="both"/>
        <w:rPr>
          <w:sz w:val="22"/>
        </w:rPr>
      </w:pPr>
      <w:r>
        <w:rPr>
          <w:w w:val="95"/>
          <w:sz w:val="22"/>
        </w:rPr>
        <w:t>participation</w:t>
      </w:r>
      <w:r>
        <w:rPr>
          <w:spacing w:val="-34"/>
          <w:w w:val="95"/>
          <w:sz w:val="22"/>
        </w:rPr>
        <w:t xml:space="preserve"> </w:t>
      </w:r>
      <w:r>
        <w:rPr>
          <w:w w:val="95"/>
          <w:sz w:val="22"/>
        </w:rPr>
        <w:t>in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scientific</w:t>
      </w:r>
      <w:r>
        <w:rPr>
          <w:spacing w:val="-33"/>
          <w:w w:val="95"/>
          <w:sz w:val="22"/>
        </w:rPr>
        <w:t xml:space="preserve"> </w:t>
      </w:r>
      <w:r>
        <w:rPr>
          <w:w w:val="95"/>
          <w:sz w:val="22"/>
        </w:rPr>
        <w:t>internship;</w:t>
      </w:r>
    </w:p>
    <w:p>
      <w:pPr>
        <w:pStyle w:val="6"/>
        <w:numPr>
          <w:ilvl w:val="0"/>
          <w:numId w:val="4"/>
        </w:numPr>
        <w:tabs>
          <w:tab w:val="left" w:pos="683"/>
        </w:tabs>
        <w:spacing w:before="128" w:after="0" w:line="240" w:lineRule="auto"/>
        <w:ind w:left="682" w:right="0" w:hanging="566"/>
        <w:jc w:val="both"/>
        <w:rPr>
          <w:sz w:val="22"/>
        </w:rPr>
      </w:pPr>
      <w:r>
        <w:rPr>
          <w:w w:val="95"/>
          <w:sz w:val="22"/>
        </w:rPr>
        <w:t>completion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of</w:t>
      </w:r>
      <w:r>
        <w:rPr>
          <w:spacing w:val="-34"/>
          <w:w w:val="95"/>
          <w:sz w:val="22"/>
        </w:rPr>
        <w:t xml:space="preserve"> </w:t>
      </w:r>
      <w:r>
        <w:rPr>
          <w:w w:val="95"/>
          <w:sz w:val="22"/>
        </w:rPr>
        <w:t>part-time</w:t>
      </w:r>
      <w:r>
        <w:rPr>
          <w:spacing w:val="-33"/>
          <w:w w:val="95"/>
          <w:sz w:val="22"/>
        </w:rPr>
        <w:t xml:space="preserve"> </w:t>
      </w:r>
      <w:r>
        <w:rPr>
          <w:w w:val="95"/>
          <w:sz w:val="22"/>
        </w:rPr>
        <w:t>studies;</w:t>
      </w:r>
    </w:p>
    <w:p>
      <w:pPr>
        <w:pStyle w:val="6"/>
        <w:numPr>
          <w:ilvl w:val="0"/>
          <w:numId w:val="4"/>
        </w:numPr>
        <w:tabs>
          <w:tab w:val="left" w:pos="683"/>
        </w:tabs>
        <w:spacing w:before="129" w:after="0" w:line="355" w:lineRule="auto"/>
        <w:ind w:left="682" w:right="112" w:hanging="566"/>
        <w:jc w:val="both"/>
        <w:rPr>
          <w:sz w:val="22"/>
        </w:rPr>
      </w:pPr>
      <w:r>
        <w:rPr>
          <w:w w:val="85"/>
          <w:sz w:val="22"/>
        </w:rPr>
        <w:t>completion</w:t>
      </w:r>
      <w:r>
        <w:rPr>
          <w:spacing w:val="-23"/>
          <w:w w:val="85"/>
          <w:sz w:val="22"/>
        </w:rPr>
        <w:t xml:space="preserve"> </w:t>
      </w:r>
      <w:r>
        <w:rPr>
          <w:w w:val="85"/>
          <w:sz w:val="22"/>
        </w:rPr>
        <w:t>of</w:t>
      </w:r>
      <w:r>
        <w:rPr>
          <w:spacing w:val="-19"/>
          <w:w w:val="85"/>
          <w:sz w:val="22"/>
        </w:rPr>
        <w:t xml:space="preserve"> </w:t>
      </w:r>
      <w:r>
        <w:rPr>
          <w:w w:val="85"/>
          <w:sz w:val="22"/>
        </w:rPr>
        <w:t>university</w:t>
      </w:r>
      <w:r>
        <w:rPr>
          <w:spacing w:val="-20"/>
          <w:w w:val="85"/>
          <w:sz w:val="22"/>
        </w:rPr>
        <w:t xml:space="preserve"> </w:t>
      </w:r>
      <w:r>
        <w:rPr>
          <w:w w:val="85"/>
          <w:sz w:val="22"/>
        </w:rPr>
        <w:t>studies</w:t>
      </w:r>
      <w:r>
        <w:rPr>
          <w:spacing w:val="-20"/>
          <w:w w:val="85"/>
          <w:sz w:val="22"/>
        </w:rPr>
        <w:t xml:space="preserve"> </w:t>
      </w:r>
      <w:r>
        <w:rPr>
          <w:w w:val="85"/>
          <w:sz w:val="22"/>
        </w:rPr>
        <w:t>(first-cycle</w:t>
      </w:r>
      <w:r>
        <w:rPr>
          <w:spacing w:val="-20"/>
          <w:w w:val="85"/>
          <w:sz w:val="22"/>
        </w:rPr>
        <w:t xml:space="preserve"> </w:t>
      </w:r>
      <w:r>
        <w:rPr>
          <w:w w:val="85"/>
          <w:sz w:val="22"/>
        </w:rPr>
        <w:t>programme,</w:t>
      </w:r>
      <w:r>
        <w:rPr>
          <w:spacing w:val="-21"/>
          <w:w w:val="85"/>
          <w:sz w:val="22"/>
        </w:rPr>
        <w:t xml:space="preserve"> </w:t>
      </w:r>
      <w:r>
        <w:rPr>
          <w:w w:val="85"/>
          <w:sz w:val="22"/>
        </w:rPr>
        <w:t>second-cycle</w:t>
      </w:r>
      <w:r>
        <w:rPr>
          <w:spacing w:val="-18"/>
          <w:w w:val="85"/>
          <w:sz w:val="22"/>
        </w:rPr>
        <w:t xml:space="preserve"> </w:t>
      </w:r>
      <w:r>
        <w:rPr>
          <w:w w:val="85"/>
          <w:sz w:val="22"/>
        </w:rPr>
        <w:t>programme,</w:t>
      </w:r>
      <w:r>
        <w:rPr>
          <w:spacing w:val="-22"/>
          <w:w w:val="85"/>
          <w:sz w:val="22"/>
        </w:rPr>
        <w:t xml:space="preserve"> </w:t>
      </w:r>
      <w:r>
        <w:rPr>
          <w:w w:val="85"/>
          <w:sz w:val="22"/>
        </w:rPr>
        <w:t xml:space="preserve">Master’s </w:t>
      </w:r>
      <w:r>
        <w:rPr>
          <w:w w:val="90"/>
          <w:sz w:val="22"/>
        </w:rPr>
        <w:t>degree</w:t>
      </w:r>
      <w:r>
        <w:rPr>
          <w:spacing w:val="-37"/>
          <w:w w:val="90"/>
          <w:sz w:val="22"/>
        </w:rPr>
        <w:t xml:space="preserve"> </w:t>
      </w:r>
      <w:r>
        <w:rPr>
          <w:w w:val="90"/>
          <w:sz w:val="22"/>
        </w:rPr>
        <w:t>studies</w:t>
      </w:r>
      <w:r>
        <w:rPr>
          <w:spacing w:val="-35"/>
          <w:w w:val="90"/>
          <w:sz w:val="22"/>
        </w:rPr>
        <w:t xml:space="preserve"> </w:t>
      </w:r>
      <w:r>
        <w:rPr>
          <w:w w:val="90"/>
          <w:sz w:val="22"/>
        </w:rPr>
        <w:t>or</w:t>
      </w:r>
      <w:r>
        <w:rPr>
          <w:spacing w:val="-34"/>
          <w:w w:val="90"/>
          <w:sz w:val="22"/>
        </w:rPr>
        <w:t xml:space="preserve"> </w:t>
      </w:r>
      <w:r>
        <w:rPr>
          <w:w w:val="90"/>
          <w:sz w:val="22"/>
        </w:rPr>
        <w:t>doctoral</w:t>
      </w:r>
      <w:r>
        <w:rPr>
          <w:spacing w:val="-36"/>
          <w:w w:val="90"/>
          <w:sz w:val="22"/>
        </w:rPr>
        <w:t xml:space="preserve"> </w:t>
      </w:r>
      <w:r>
        <w:rPr>
          <w:w w:val="90"/>
          <w:sz w:val="22"/>
        </w:rPr>
        <w:t>studies);</w:t>
      </w:r>
      <w:r>
        <w:rPr>
          <w:spacing w:val="-36"/>
          <w:w w:val="90"/>
          <w:sz w:val="22"/>
        </w:rPr>
        <w:t xml:space="preserve"> </w:t>
      </w:r>
      <w:r>
        <w:rPr>
          <w:w w:val="90"/>
          <w:sz w:val="22"/>
        </w:rPr>
        <w:t>university</w:t>
      </w:r>
      <w:r>
        <w:rPr>
          <w:spacing w:val="-35"/>
          <w:w w:val="90"/>
          <w:sz w:val="22"/>
        </w:rPr>
        <w:t xml:space="preserve"> </w:t>
      </w:r>
      <w:r>
        <w:rPr>
          <w:w w:val="90"/>
          <w:sz w:val="22"/>
        </w:rPr>
        <w:t>studies</w:t>
      </w:r>
      <w:r>
        <w:rPr>
          <w:spacing w:val="-35"/>
          <w:w w:val="90"/>
          <w:sz w:val="22"/>
        </w:rPr>
        <w:t xml:space="preserve"> </w:t>
      </w:r>
      <w:r>
        <w:rPr>
          <w:w w:val="90"/>
          <w:sz w:val="22"/>
        </w:rPr>
        <w:t>may</w:t>
      </w:r>
      <w:r>
        <w:rPr>
          <w:spacing w:val="-35"/>
          <w:w w:val="90"/>
          <w:sz w:val="22"/>
        </w:rPr>
        <w:t xml:space="preserve"> </w:t>
      </w:r>
      <w:r>
        <w:rPr>
          <w:w w:val="90"/>
          <w:sz w:val="22"/>
        </w:rPr>
        <w:t>be</w:t>
      </w:r>
      <w:r>
        <w:rPr>
          <w:spacing w:val="-35"/>
          <w:w w:val="90"/>
          <w:sz w:val="22"/>
        </w:rPr>
        <w:t xml:space="preserve"> </w:t>
      </w:r>
      <w:r>
        <w:rPr>
          <w:w w:val="90"/>
          <w:sz w:val="22"/>
        </w:rPr>
        <w:t>preceded</w:t>
      </w:r>
      <w:r>
        <w:rPr>
          <w:spacing w:val="-36"/>
          <w:w w:val="90"/>
          <w:sz w:val="22"/>
        </w:rPr>
        <w:t xml:space="preserve"> </w:t>
      </w:r>
      <w:r>
        <w:rPr>
          <w:w w:val="90"/>
          <w:sz w:val="22"/>
        </w:rPr>
        <w:t>by</w:t>
      </w:r>
      <w:r>
        <w:rPr>
          <w:spacing w:val="-37"/>
          <w:w w:val="90"/>
          <w:sz w:val="22"/>
        </w:rPr>
        <w:t xml:space="preserve"> </w:t>
      </w:r>
      <w:r>
        <w:rPr>
          <w:w w:val="90"/>
          <w:sz w:val="22"/>
        </w:rPr>
        <w:t>a</w:t>
      </w:r>
      <w:r>
        <w:rPr>
          <w:spacing w:val="-34"/>
          <w:w w:val="90"/>
          <w:sz w:val="22"/>
        </w:rPr>
        <w:t xml:space="preserve"> </w:t>
      </w:r>
      <w:r>
        <w:rPr>
          <w:w w:val="90"/>
          <w:sz w:val="22"/>
        </w:rPr>
        <w:t xml:space="preserve">preparatory </w:t>
      </w:r>
      <w:r>
        <w:rPr>
          <w:w w:val="95"/>
          <w:sz w:val="22"/>
        </w:rPr>
        <w:t>course;</w:t>
      </w:r>
    </w:p>
    <w:p>
      <w:pPr>
        <w:pStyle w:val="6"/>
        <w:numPr>
          <w:ilvl w:val="0"/>
          <w:numId w:val="4"/>
        </w:numPr>
        <w:tabs>
          <w:tab w:val="left" w:pos="682"/>
          <w:tab w:val="left" w:pos="683"/>
        </w:tabs>
        <w:spacing w:before="1" w:after="0" w:line="240" w:lineRule="auto"/>
        <w:ind w:left="682" w:right="0" w:hanging="566"/>
        <w:jc w:val="left"/>
        <w:rPr>
          <w:sz w:val="22"/>
        </w:rPr>
      </w:pPr>
      <w:r>
        <w:rPr>
          <w:w w:val="95"/>
          <w:sz w:val="22"/>
        </w:rPr>
        <w:t>study</w:t>
      </w:r>
      <w:r>
        <w:rPr>
          <w:spacing w:val="-31"/>
          <w:w w:val="95"/>
          <w:sz w:val="22"/>
        </w:rPr>
        <w:t xml:space="preserve"> </w:t>
      </w:r>
      <w:r>
        <w:rPr>
          <w:w w:val="95"/>
          <w:sz w:val="22"/>
        </w:rPr>
        <w:t>visit;</w:t>
      </w:r>
    </w:p>
    <w:p>
      <w:pPr>
        <w:pStyle w:val="6"/>
        <w:numPr>
          <w:ilvl w:val="0"/>
          <w:numId w:val="4"/>
        </w:numPr>
        <w:tabs>
          <w:tab w:val="left" w:pos="682"/>
          <w:tab w:val="left" w:pos="683"/>
        </w:tabs>
        <w:spacing w:before="129" w:after="0" w:line="240" w:lineRule="auto"/>
        <w:ind w:left="682" w:right="0" w:hanging="566"/>
        <w:jc w:val="left"/>
        <w:rPr>
          <w:sz w:val="22"/>
        </w:rPr>
      </w:pPr>
      <w:r>
        <w:rPr>
          <w:w w:val="95"/>
          <w:sz w:val="22"/>
        </w:rPr>
        <w:t>obtaining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materials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for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scientific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work;</w:t>
      </w:r>
    </w:p>
    <w:p>
      <w:pPr>
        <w:pStyle w:val="6"/>
        <w:numPr>
          <w:ilvl w:val="0"/>
          <w:numId w:val="4"/>
        </w:numPr>
        <w:tabs>
          <w:tab w:val="left" w:pos="682"/>
          <w:tab w:val="left" w:pos="683"/>
        </w:tabs>
        <w:spacing w:before="129" w:after="0" w:line="240" w:lineRule="auto"/>
        <w:ind w:left="682" w:right="0" w:hanging="566"/>
        <w:jc w:val="left"/>
        <w:rPr>
          <w:sz w:val="22"/>
        </w:rPr>
      </w:pPr>
      <w:r>
        <w:rPr>
          <w:w w:val="95"/>
          <w:sz w:val="22"/>
        </w:rPr>
        <w:t>conducting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teaching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activities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at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a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host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centre;</w:t>
      </w:r>
    </w:p>
    <w:p>
      <w:pPr>
        <w:pStyle w:val="6"/>
        <w:numPr>
          <w:ilvl w:val="0"/>
          <w:numId w:val="4"/>
        </w:numPr>
        <w:tabs>
          <w:tab w:val="left" w:pos="682"/>
          <w:tab w:val="left" w:pos="683"/>
        </w:tabs>
        <w:spacing w:before="128" w:after="0" w:line="355" w:lineRule="auto"/>
        <w:ind w:left="682" w:right="119" w:hanging="566"/>
        <w:jc w:val="left"/>
        <w:rPr>
          <w:sz w:val="22"/>
        </w:rPr>
      </w:pPr>
      <w:r>
        <w:rPr>
          <w:w w:val="95"/>
          <w:sz w:val="22"/>
        </w:rPr>
        <w:t>other</w:t>
      </w:r>
      <w:r>
        <w:rPr>
          <w:spacing w:val="-40"/>
          <w:w w:val="95"/>
          <w:sz w:val="22"/>
        </w:rPr>
        <w:t xml:space="preserve"> </w:t>
      </w:r>
      <w:r>
        <w:rPr>
          <w:w w:val="95"/>
          <w:sz w:val="22"/>
        </w:rPr>
        <w:t>form</w:t>
      </w:r>
      <w:r>
        <w:rPr>
          <w:spacing w:val="-42"/>
          <w:w w:val="95"/>
          <w:sz w:val="22"/>
        </w:rPr>
        <w:t xml:space="preserve"> </w:t>
      </w:r>
      <w:r>
        <w:rPr>
          <w:w w:val="95"/>
          <w:sz w:val="22"/>
        </w:rPr>
        <w:t>or</w:t>
      </w:r>
      <w:r>
        <w:rPr>
          <w:spacing w:val="-41"/>
          <w:w w:val="95"/>
          <w:sz w:val="22"/>
        </w:rPr>
        <w:t xml:space="preserve"> </w:t>
      </w:r>
      <w:r>
        <w:rPr>
          <w:w w:val="95"/>
          <w:sz w:val="22"/>
        </w:rPr>
        <w:t>forms</w:t>
      </w:r>
      <w:r>
        <w:rPr>
          <w:spacing w:val="-40"/>
          <w:w w:val="95"/>
          <w:sz w:val="22"/>
        </w:rPr>
        <w:t xml:space="preserve"> </w:t>
      </w:r>
      <w:r>
        <w:rPr>
          <w:w w:val="95"/>
          <w:sz w:val="22"/>
        </w:rPr>
        <w:t>of</w:t>
      </w:r>
      <w:r>
        <w:rPr>
          <w:spacing w:val="-40"/>
          <w:w w:val="95"/>
          <w:sz w:val="22"/>
        </w:rPr>
        <w:t xml:space="preserve"> </w:t>
      </w:r>
      <w:r>
        <w:rPr>
          <w:w w:val="95"/>
          <w:sz w:val="22"/>
        </w:rPr>
        <w:t>scientific</w:t>
      </w:r>
      <w:r>
        <w:rPr>
          <w:spacing w:val="-41"/>
          <w:w w:val="95"/>
          <w:sz w:val="22"/>
        </w:rPr>
        <w:t xml:space="preserve"> </w:t>
      </w:r>
      <w:r>
        <w:rPr>
          <w:w w:val="95"/>
          <w:sz w:val="22"/>
        </w:rPr>
        <w:t>or</w:t>
      </w:r>
      <w:r>
        <w:rPr>
          <w:spacing w:val="-40"/>
          <w:w w:val="95"/>
          <w:sz w:val="22"/>
        </w:rPr>
        <w:t xml:space="preserve"> </w:t>
      </w:r>
      <w:r>
        <w:rPr>
          <w:w w:val="95"/>
          <w:sz w:val="22"/>
        </w:rPr>
        <w:t>academic</w:t>
      </w:r>
      <w:r>
        <w:rPr>
          <w:spacing w:val="-41"/>
          <w:w w:val="95"/>
          <w:sz w:val="22"/>
        </w:rPr>
        <w:t xml:space="preserve"> </w:t>
      </w:r>
      <w:r>
        <w:rPr>
          <w:w w:val="95"/>
          <w:sz w:val="22"/>
        </w:rPr>
        <w:t>activity</w:t>
      </w:r>
      <w:r>
        <w:rPr>
          <w:spacing w:val="-41"/>
          <w:w w:val="95"/>
          <w:sz w:val="22"/>
        </w:rPr>
        <w:t xml:space="preserve"> </w:t>
      </w:r>
      <w:r>
        <w:rPr>
          <w:w w:val="95"/>
          <w:sz w:val="22"/>
        </w:rPr>
        <w:t>related</w:t>
      </w:r>
      <w:r>
        <w:rPr>
          <w:spacing w:val="-40"/>
          <w:w w:val="95"/>
          <w:sz w:val="22"/>
        </w:rPr>
        <w:t xml:space="preserve"> </w:t>
      </w:r>
      <w:r>
        <w:rPr>
          <w:w w:val="95"/>
          <w:sz w:val="22"/>
        </w:rPr>
        <w:t>to</w:t>
      </w:r>
      <w:r>
        <w:rPr>
          <w:spacing w:val="-41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40"/>
          <w:w w:val="95"/>
          <w:sz w:val="22"/>
        </w:rPr>
        <w:t xml:space="preserve"> </w:t>
      </w:r>
      <w:r>
        <w:rPr>
          <w:w w:val="95"/>
          <w:sz w:val="22"/>
        </w:rPr>
        <w:t>implementation</w:t>
      </w:r>
      <w:r>
        <w:rPr>
          <w:spacing w:val="-40"/>
          <w:w w:val="95"/>
          <w:sz w:val="22"/>
        </w:rPr>
        <w:t xml:space="preserve"> </w:t>
      </w:r>
      <w:r>
        <w:rPr>
          <w:w w:val="95"/>
          <w:sz w:val="22"/>
        </w:rPr>
        <w:t>of studies,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doctoral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thesis</w:t>
      </w:r>
      <w:r>
        <w:rPr>
          <w:spacing w:val="-34"/>
          <w:w w:val="95"/>
          <w:sz w:val="22"/>
        </w:rPr>
        <w:t xml:space="preserve"> </w:t>
      </w:r>
      <w:r>
        <w:rPr>
          <w:w w:val="95"/>
          <w:sz w:val="22"/>
        </w:rPr>
        <w:t>or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academic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work.</w:t>
      </w:r>
    </w:p>
    <w:p>
      <w:pPr>
        <w:pStyle w:val="2"/>
        <w:spacing w:before="8"/>
        <w:rPr>
          <w:sz w:val="32"/>
        </w:rPr>
      </w:pPr>
    </w:p>
    <w:p>
      <w:pPr>
        <w:pStyle w:val="2"/>
        <w:spacing w:line="355" w:lineRule="auto"/>
        <w:ind w:left="116" w:right="111"/>
        <w:jc w:val="both"/>
      </w:pPr>
      <w:r>
        <w:rPr>
          <w:w w:val="90"/>
        </w:rPr>
        <w:t>In</w:t>
      </w:r>
      <w:r>
        <w:rPr>
          <w:spacing w:val="-30"/>
          <w:w w:val="90"/>
        </w:rPr>
        <w:t xml:space="preserve"> </w:t>
      </w:r>
      <w:r>
        <w:rPr>
          <w:w w:val="90"/>
        </w:rPr>
        <w:t>the</w:t>
      </w:r>
      <w:r>
        <w:rPr>
          <w:spacing w:val="-30"/>
          <w:w w:val="90"/>
        </w:rPr>
        <w:t xml:space="preserve"> </w:t>
      </w:r>
      <w:r>
        <w:rPr>
          <w:w w:val="90"/>
        </w:rPr>
        <w:t>application,</w:t>
      </w:r>
      <w:r>
        <w:rPr>
          <w:spacing w:val="-30"/>
          <w:w w:val="90"/>
        </w:rPr>
        <w:t xml:space="preserve"> </w:t>
      </w:r>
      <w:r>
        <w:rPr>
          <w:w w:val="90"/>
        </w:rPr>
        <w:t>the</w:t>
      </w:r>
      <w:r>
        <w:rPr>
          <w:spacing w:val="-30"/>
          <w:w w:val="90"/>
        </w:rPr>
        <w:t xml:space="preserve"> </w:t>
      </w:r>
      <w:r>
        <w:rPr>
          <w:w w:val="90"/>
        </w:rPr>
        <w:t>Applicant</w:t>
      </w:r>
      <w:r>
        <w:rPr>
          <w:spacing w:val="-29"/>
          <w:w w:val="90"/>
        </w:rPr>
        <w:t xml:space="preserve"> </w:t>
      </w:r>
      <w:r>
        <w:rPr>
          <w:w w:val="90"/>
        </w:rPr>
        <w:t>points</w:t>
      </w:r>
      <w:r>
        <w:rPr>
          <w:spacing w:val="-30"/>
          <w:w w:val="90"/>
        </w:rPr>
        <w:t xml:space="preserve"> </w:t>
      </w:r>
      <w:r>
        <w:rPr>
          <w:w w:val="90"/>
        </w:rPr>
        <w:t>to</w:t>
      </w:r>
      <w:r>
        <w:rPr>
          <w:spacing w:val="-29"/>
          <w:w w:val="90"/>
        </w:rPr>
        <w:t xml:space="preserve"> </w:t>
      </w:r>
      <w:r>
        <w:rPr>
          <w:w w:val="90"/>
        </w:rPr>
        <w:t>one</w:t>
      </w:r>
      <w:r>
        <w:rPr>
          <w:spacing w:val="-30"/>
          <w:w w:val="90"/>
        </w:rPr>
        <w:t xml:space="preserve"> </w:t>
      </w:r>
      <w:r>
        <w:rPr>
          <w:w w:val="90"/>
        </w:rPr>
        <w:t>or</w:t>
      </w:r>
      <w:r>
        <w:rPr>
          <w:spacing w:val="-31"/>
          <w:w w:val="90"/>
        </w:rPr>
        <w:t xml:space="preserve"> </w:t>
      </w:r>
      <w:r>
        <w:rPr>
          <w:w w:val="90"/>
        </w:rPr>
        <w:t>more</w:t>
      </w:r>
      <w:r>
        <w:rPr>
          <w:spacing w:val="-30"/>
          <w:w w:val="90"/>
        </w:rPr>
        <w:t xml:space="preserve"> </w:t>
      </w:r>
      <w:r>
        <w:rPr>
          <w:w w:val="90"/>
        </w:rPr>
        <w:t>of</w:t>
      </w:r>
      <w:r>
        <w:rPr>
          <w:spacing w:val="-30"/>
          <w:w w:val="90"/>
        </w:rPr>
        <w:t xml:space="preserve"> </w:t>
      </w:r>
      <w:r>
        <w:rPr>
          <w:w w:val="90"/>
        </w:rPr>
        <w:t>the</w:t>
      </w:r>
      <w:r>
        <w:rPr>
          <w:spacing w:val="-29"/>
          <w:w w:val="90"/>
        </w:rPr>
        <w:t xml:space="preserve"> </w:t>
      </w:r>
      <w:r>
        <w:rPr>
          <w:w w:val="90"/>
        </w:rPr>
        <w:t>above-mentioned</w:t>
      </w:r>
      <w:r>
        <w:rPr>
          <w:spacing w:val="-30"/>
          <w:w w:val="90"/>
        </w:rPr>
        <w:t xml:space="preserve"> </w:t>
      </w:r>
      <w:r>
        <w:rPr>
          <w:w w:val="90"/>
        </w:rPr>
        <w:t>activities</w:t>
      </w:r>
      <w:r>
        <w:rPr>
          <w:spacing w:val="-30"/>
          <w:w w:val="90"/>
        </w:rPr>
        <w:t xml:space="preserve"> </w:t>
      </w:r>
      <w:r>
        <w:rPr>
          <w:w w:val="90"/>
        </w:rPr>
        <w:t>which he/she</w:t>
      </w:r>
      <w:r>
        <w:rPr>
          <w:spacing w:val="-42"/>
          <w:w w:val="90"/>
        </w:rPr>
        <w:t xml:space="preserve"> </w:t>
      </w:r>
      <w:r>
        <w:rPr>
          <w:w w:val="90"/>
        </w:rPr>
        <w:t>is</w:t>
      </w:r>
      <w:r>
        <w:rPr>
          <w:spacing w:val="-42"/>
          <w:w w:val="90"/>
        </w:rPr>
        <w:t xml:space="preserve"> </w:t>
      </w:r>
      <w:r>
        <w:rPr>
          <w:w w:val="90"/>
        </w:rPr>
        <w:t>going</w:t>
      </w:r>
      <w:r>
        <w:rPr>
          <w:spacing w:val="-42"/>
          <w:w w:val="90"/>
        </w:rPr>
        <w:t xml:space="preserve"> </w:t>
      </w:r>
      <w:r>
        <w:rPr>
          <w:w w:val="90"/>
        </w:rPr>
        <w:t>to</w:t>
      </w:r>
      <w:r>
        <w:rPr>
          <w:spacing w:val="-42"/>
          <w:w w:val="90"/>
        </w:rPr>
        <w:t xml:space="preserve"> </w:t>
      </w:r>
      <w:r>
        <w:rPr>
          <w:w w:val="90"/>
        </w:rPr>
        <w:t>implement</w:t>
      </w:r>
      <w:r>
        <w:rPr>
          <w:spacing w:val="-41"/>
          <w:w w:val="90"/>
        </w:rPr>
        <w:t xml:space="preserve"> </w:t>
      </w:r>
      <w:r>
        <w:rPr>
          <w:w w:val="90"/>
        </w:rPr>
        <w:t>at</w:t>
      </w:r>
      <w:r>
        <w:rPr>
          <w:spacing w:val="-42"/>
          <w:w w:val="90"/>
        </w:rPr>
        <w:t xml:space="preserve"> </w:t>
      </w:r>
      <w:r>
        <w:rPr>
          <w:w w:val="90"/>
        </w:rPr>
        <w:t>the</w:t>
      </w:r>
      <w:r>
        <w:rPr>
          <w:spacing w:val="-43"/>
          <w:w w:val="90"/>
        </w:rPr>
        <w:t xml:space="preserve"> </w:t>
      </w:r>
      <w:r>
        <w:rPr>
          <w:w w:val="90"/>
        </w:rPr>
        <w:t>Polish</w:t>
      </w:r>
      <w:r>
        <w:rPr>
          <w:spacing w:val="-42"/>
          <w:w w:val="90"/>
        </w:rPr>
        <w:t xml:space="preserve"> </w:t>
      </w:r>
      <w:r>
        <w:rPr>
          <w:w w:val="90"/>
        </w:rPr>
        <w:t>host</w:t>
      </w:r>
      <w:r>
        <w:rPr>
          <w:spacing w:val="-42"/>
          <w:w w:val="90"/>
        </w:rPr>
        <w:t xml:space="preserve"> </w:t>
      </w:r>
      <w:r>
        <w:rPr>
          <w:w w:val="90"/>
        </w:rPr>
        <w:t>centre,</w:t>
      </w:r>
      <w:r>
        <w:rPr>
          <w:spacing w:val="-43"/>
          <w:w w:val="90"/>
        </w:rPr>
        <w:t xml:space="preserve"> </w:t>
      </w:r>
      <w:r>
        <w:rPr>
          <w:w w:val="90"/>
        </w:rPr>
        <w:t>indicating</w:t>
      </w:r>
      <w:r>
        <w:rPr>
          <w:spacing w:val="-42"/>
          <w:w w:val="90"/>
        </w:rPr>
        <w:t xml:space="preserve"> </w:t>
      </w:r>
      <w:r>
        <w:rPr>
          <w:w w:val="90"/>
        </w:rPr>
        <w:t>their</w:t>
      </w:r>
      <w:r>
        <w:rPr>
          <w:spacing w:val="-42"/>
          <w:w w:val="90"/>
        </w:rPr>
        <w:t xml:space="preserve"> </w:t>
      </w:r>
      <w:r>
        <w:rPr>
          <w:w w:val="90"/>
        </w:rPr>
        <w:t>objectives,</w:t>
      </w:r>
      <w:r>
        <w:rPr>
          <w:spacing w:val="-43"/>
          <w:w w:val="90"/>
        </w:rPr>
        <w:t xml:space="preserve"> </w:t>
      </w:r>
      <w:r>
        <w:rPr>
          <w:w w:val="90"/>
        </w:rPr>
        <w:t>importance</w:t>
      </w:r>
      <w:r>
        <w:rPr>
          <w:spacing w:val="-43"/>
          <w:w w:val="90"/>
        </w:rPr>
        <w:t xml:space="preserve"> </w:t>
      </w:r>
      <w:r>
        <w:rPr>
          <w:w w:val="90"/>
        </w:rPr>
        <w:t>to his/her</w:t>
      </w:r>
      <w:r>
        <w:rPr>
          <w:spacing w:val="-43"/>
          <w:w w:val="90"/>
        </w:rPr>
        <w:t xml:space="preserve"> </w:t>
      </w:r>
      <w:r>
        <w:rPr>
          <w:w w:val="90"/>
        </w:rPr>
        <w:t>studies</w:t>
      </w:r>
      <w:r>
        <w:rPr>
          <w:spacing w:val="-43"/>
          <w:w w:val="90"/>
        </w:rPr>
        <w:t xml:space="preserve"> </w:t>
      </w:r>
      <w:r>
        <w:rPr>
          <w:w w:val="90"/>
        </w:rPr>
        <w:t>or</w:t>
      </w:r>
      <w:r>
        <w:rPr>
          <w:spacing w:val="-42"/>
          <w:w w:val="90"/>
        </w:rPr>
        <w:t xml:space="preserve"> </w:t>
      </w:r>
      <w:r>
        <w:rPr>
          <w:w w:val="90"/>
        </w:rPr>
        <w:t>to</w:t>
      </w:r>
      <w:r>
        <w:rPr>
          <w:spacing w:val="-43"/>
          <w:w w:val="90"/>
        </w:rPr>
        <w:t xml:space="preserve"> </w:t>
      </w:r>
      <w:r>
        <w:rPr>
          <w:w w:val="90"/>
        </w:rPr>
        <w:t>development</w:t>
      </w:r>
      <w:r>
        <w:rPr>
          <w:spacing w:val="-42"/>
          <w:w w:val="90"/>
        </w:rPr>
        <w:t xml:space="preserve"> </w:t>
      </w:r>
      <w:r>
        <w:rPr>
          <w:w w:val="90"/>
        </w:rPr>
        <w:t>of</w:t>
      </w:r>
      <w:r>
        <w:rPr>
          <w:spacing w:val="-42"/>
          <w:w w:val="90"/>
        </w:rPr>
        <w:t xml:space="preserve"> </w:t>
      </w:r>
      <w:r>
        <w:rPr>
          <w:w w:val="90"/>
        </w:rPr>
        <w:t>his/her</w:t>
      </w:r>
      <w:r>
        <w:rPr>
          <w:spacing w:val="-43"/>
          <w:w w:val="90"/>
        </w:rPr>
        <w:t xml:space="preserve"> </w:t>
      </w:r>
      <w:r>
        <w:rPr>
          <w:w w:val="90"/>
        </w:rPr>
        <w:t>scientific</w:t>
      </w:r>
      <w:r>
        <w:rPr>
          <w:spacing w:val="-41"/>
          <w:w w:val="90"/>
        </w:rPr>
        <w:t xml:space="preserve"> </w:t>
      </w:r>
      <w:r>
        <w:rPr>
          <w:w w:val="90"/>
        </w:rPr>
        <w:t>career</w:t>
      </w:r>
      <w:r>
        <w:rPr>
          <w:spacing w:val="-42"/>
          <w:w w:val="90"/>
        </w:rPr>
        <w:t xml:space="preserve"> </w:t>
      </w:r>
      <w:r>
        <w:rPr>
          <w:w w:val="90"/>
        </w:rPr>
        <w:t>and</w:t>
      </w:r>
      <w:r>
        <w:rPr>
          <w:spacing w:val="-43"/>
          <w:w w:val="90"/>
        </w:rPr>
        <w:t xml:space="preserve"> </w:t>
      </w:r>
      <w:r>
        <w:rPr>
          <w:w w:val="90"/>
        </w:rPr>
        <w:t>justifying</w:t>
      </w:r>
      <w:r>
        <w:rPr>
          <w:spacing w:val="-43"/>
          <w:w w:val="90"/>
        </w:rPr>
        <w:t xml:space="preserve"> </w:t>
      </w:r>
      <w:r>
        <w:rPr>
          <w:w w:val="90"/>
        </w:rPr>
        <w:t>the</w:t>
      </w:r>
      <w:r>
        <w:rPr>
          <w:spacing w:val="-41"/>
          <w:w w:val="90"/>
        </w:rPr>
        <w:t xml:space="preserve"> </w:t>
      </w:r>
      <w:r>
        <w:rPr>
          <w:w w:val="90"/>
        </w:rPr>
        <w:t>choice</w:t>
      </w:r>
      <w:r>
        <w:rPr>
          <w:spacing w:val="-43"/>
          <w:w w:val="90"/>
        </w:rPr>
        <w:t xml:space="preserve"> </w:t>
      </w:r>
      <w:r>
        <w:rPr>
          <w:w w:val="90"/>
        </w:rPr>
        <w:t>of</w:t>
      </w:r>
      <w:r>
        <w:rPr>
          <w:spacing w:val="-42"/>
          <w:w w:val="90"/>
        </w:rPr>
        <w:t xml:space="preserve"> </w:t>
      </w:r>
      <w:r>
        <w:rPr>
          <w:w w:val="90"/>
        </w:rPr>
        <w:t>the</w:t>
      </w:r>
      <w:r>
        <w:rPr>
          <w:spacing w:val="-43"/>
          <w:w w:val="90"/>
        </w:rPr>
        <w:t xml:space="preserve"> </w:t>
      </w:r>
      <w:r>
        <w:rPr>
          <w:w w:val="90"/>
        </w:rPr>
        <w:t>host</w:t>
      </w:r>
    </w:p>
    <w:p>
      <w:pPr>
        <w:pStyle w:val="2"/>
        <w:spacing w:before="10"/>
        <w:rPr>
          <w:sz w:val="28"/>
        </w:rPr>
      </w:pPr>
      <w:r>
        <mc:AlternateContent>
          <mc:Choice Requires="wps">
            <w:drawing>
              <wp:anchor distT="0" distB="0" distL="0" distR="0" simplePos="0" relativeHeight="503315456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253365</wp:posOffset>
                </wp:positionV>
                <wp:extent cx="1828800" cy="0"/>
                <wp:effectExtent l="0" t="0" r="0" b="0"/>
                <wp:wrapTopAndBottom/>
                <wp:docPr id="25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ln w="10668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70.8pt;margin-top:19.95pt;height:0pt;width:144pt;mso-position-horizontal-relative:page;mso-wrap-distance-bottom:0pt;mso-wrap-distance-top:0pt;z-index:-1024;mso-width-relative:page;mso-height-relative:page;" filled="f" stroked="t" coordsize="21600,21600" o:gfxdata="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K/fD9/XAAAACQEAAA8AAAAAAAAAAQAgAAAAIgAAAGRy&#10;cy9kb3ducmV2LnhtbFBLAQIUABQAAAAIAIdO4kDH8s9GzQEAAI8DAAAOAAAAAAAAAAEAIAAAACYB&#10;AABkcnMvZTJvRG9jLnhtbFBLBQYAAAAABgAGAFkBAABlBQAAAAA=&#10;">
                <v:fill on="f" focussize="0,0"/>
                <v:stroke weight="0.84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spacing w:before="76" w:line="237" w:lineRule="auto"/>
        <w:ind w:left="116" w:right="115" w:firstLine="0"/>
        <w:jc w:val="both"/>
        <w:rPr>
          <w:sz w:val="20"/>
        </w:rPr>
      </w:pPr>
      <w:r>
        <w:rPr>
          <w:w w:val="90"/>
          <w:position w:val="7"/>
          <w:sz w:val="13"/>
        </w:rPr>
        <w:t>1</w:t>
      </w:r>
      <w:r>
        <w:rPr>
          <w:spacing w:val="-29"/>
          <w:w w:val="90"/>
          <w:position w:val="7"/>
          <w:sz w:val="13"/>
        </w:rPr>
        <w:t xml:space="preserve"> </w:t>
      </w:r>
      <w:r>
        <w:rPr>
          <w:w w:val="90"/>
          <w:sz w:val="20"/>
        </w:rPr>
        <w:t>If</w:t>
      </w:r>
      <w:r>
        <w:rPr>
          <w:spacing w:val="-51"/>
          <w:w w:val="90"/>
          <w:sz w:val="20"/>
        </w:rPr>
        <w:t xml:space="preserve"> </w:t>
      </w:r>
      <w:r>
        <w:rPr>
          <w:w w:val="90"/>
          <w:sz w:val="20"/>
        </w:rPr>
        <w:t>the</w:t>
      </w:r>
      <w:r>
        <w:rPr>
          <w:spacing w:val="-50"/>
          <w:w w:val="90"/>
          <w:sz w:val="20"/>
        </w:rPr>
        <w:t xml:space="preserve"> </w:t>
      </w:r>
      <w:r>
        <w:rPr>
          <w:w w:val="90"/>
          <w:sz w:val="20"/>
        </w:rPr>
        <w:t>provisions</w:t>
      </w:r>
      <w:r>
        <w:rPr>
          <w:spacing w:val="-51"/>
          <w:w w:val="90"/>
          <w:sz w:val="20"/>
        </w:rPr>
        <w:t xml:space="preserve"> </w:t>
      </w:r>
      <w:r>
        <w:rPr>
          <w:w w:val="90"/>
          <w:sz w:val="20"/>
        </w:rPr>
        <w:t>of</w:t>
      </w:r>
      <w:r>
        <w:rPr>
          <w:spacing w:val="-50"/>
          <w:w w:val="90"/>
          <w:sz w:val="20"/>
        </w:rPr>
        <w:t xml:space="preserve"> </w:t>
      </w:r>
      <w:r>
        <w:rPr>
          <w:w w:val="90"/>
          <w:sz w:val="20"/>
        </w:rPr>
        <w:t>the</w:t>
      </w:r>
      <w:r>
        <w:rPr>
          <w:spacing w:val="-52"/>
          <w:w w:val="90"/>
          <w:sz w:val="20"/>
        </w:rPr>
        <w:t xml:space="preserve"> </w:t>
      </w:r>
      <w:r>
        <w:rPr>
          <w:w w:val="90"/>
          <w:sz w:val="20"/>
        </w:rPr>
        <w:t>given</w:t>
      </w:r>
      <w:r>
        <w:rPr>
          <w:spacing w:val="-49"/>
          <w:w w:val="90"/>
          <w:sz w:val="20"/>
        </w:rPr>
        <w:t xml:space="preserve"> </w:t>
      </w:r>
      <w:r>
        <w:rPr>
          <w:w w:val="90"/>
          <w:sz w:val="20"/>
        </w:rPr>
        <w:t>agreement</w:t>
      </w:r>
      <w:r>
        <w:rPr>
          <w:spacing w:val="-50"/>
          <w:w w:val="90"/>
          <w:sz w:val="20"/>
        </w:rPr>
        <w:t xml:space="preserve"> </w:t>
      </w:r>
      <w:r>
        <w:rPr>
          <w:w w:val="90"/>
          <w:sz w:val="20"/>
        </w:rPr>
        <w:t>provide</w:t>
      </w:r>
      <w:r>
        <w:rPr>
          <w:spacing w:val="-51"/>
          <w:w w:val="90"/>
          <w:sz w:val="20"/>
        </w:rPr>
        <w:t xml:space="preserve"> </w:t>
      </w:r>
      <w:r>
        <w:rPr>
          <w:w w:val="90"/>
          <w:sz w:val="20"/>
        </w:rPr>
        <w:t>for</w:t>
      </w:r>
      <w:r>
        <w:rPr>
          <w:spacing w:val="-50"/>
          <w:w w:val="90"/>
          <w:sz w:val="20"/>
        </w:rPr>
        <w:t xml:space="preserve"> </w:t>
      </w:r>
      <w:r>
        <w:rPr>
          <w:w w:val="90"/>
          <w:sz w:val="20"/>
        </w:rPr>
        <w:t>admitting</w:t>
      </w:r>
      <w:r>
        <w:rPr>
          <w:spacing w:val="-51"/>
          <w:w w:val="90"/>
          <w:sz w:val="20"/>
        </w:rPr>
        <w:t xml:space="preserve"> </w:t>
      </w:r>
      <w:r>
        <w:rPr>
          <w:w w:val="90"/>
          <w:sz w:val="20"/>
        </w:rPr>
        <w:t>the</w:t>
      </w:r>
      <w:r>
        <w:rPr>
          <w:spacing w:val="-51"/>
          <w:w w:val="90"/>
          <w:sz w:val="20"/>
        </w:rPr>
        <w:t xml:space="preserve"> </w:t>
      </w:r>
      <w:r>
        <w:rPr>
          <w:w w:val="90"/>
          <w:sz w:val="20"/>
        </w:rPr>
        <w:t>Beneficiary</w:t>
      </w:r>
      <w:r>
        <w:rPr>
          <w:spacing w:val="-51"/>
          <w:w w:val="90"/>
          <w:sz w:val="20"/>
        </w:rPr>
        <w:t xml:space="preserve"> </w:t>
      </w:r>
      <w:r>
        <w:rPr>
          <w:w w:val="90"/>
          <w:sz w:val="20"/>
        </w:rPr>
        <w:t>for</w:t>
      </w:r>
      <w:r>
        <w:rPr>
          <w:spacing w:val="-50"/>
          <w:w w:val="90"/>
          <w:sz w:val="20"/>
        </w:rPr>
        <w:t xml:space="preserve"> </w:t>
      </w:r>
      <w:r>
        <w:rPr>
          <w:w w:val="90"/>
          <w:sz w:val="20"/>
        </w:rPr>
        <w:t>full-time</w:t>
      </w:r>
      <w:r>
        <w:rPr>
          <w:spacing w:val="-51"/>
          <w:w w:val="90"/>
          <w:sz w:val="20"/>
        </w:rPr>
        <w:t xml:space="preserve"> </w:t>
      </w:r>
      <w:r>
        <w:rPr>
          <w:w w:val="90"/>
          <w:sz w:val="20"/>
        </w:rPr>
        <w:t>studies,</w:t>
      </w:r>
      <w:r>
        <w:rPr>
          <w:spacing w:val="-52"/>
          <w:w w:val="90"/>
          <w:sz w:val="20"/>
        </w:rPr>
        <w:t xml:space="preserve"> </w:t>
      </w:r>
      <w:r>
        <w:rPr>
          <w:w w:val="90"/>
          <w:sz w:val="20"/>
        </w:rPr>
        <w:t>then</w:t>
      </w:r>
      <w:r>
        <w:rPr>
          <w:spacing w:val="-51"/>
          <w:w w:val="90"/>
          <w:sz w:val="20"/>
        </w:rPr>
        <w:t xml:space="preserve"> </w:t>
      </w:r>
      <w:r>
        <w:rPr>
          <w:w w:val="90"/>
          <w:sz w:val="20"/>
        </w:rPr>
        <w:t>the duration</w:t>
      </w:r>
      <w:r>
        <w:rPr>
          <w:spacing w:val="-42"/>
          <w:w w:val="90"/>
          <w:sz w:val="20"/>
        </w:rPr>
        <w:t xml:space="preserve"> </w:t>
      </w:r>
      <w:r>
        <w:rPr>
          <w:w w:val="90"/>
          <w:sz w:val="20"/>
        </w:rPr>
        <w:t>of</w:t>
      </w:r>
      <w:r>
        <w:rPr>
          <w:spacing w:val="-41"/>
          <w:w w:val="90"/>
          <w:sz w:val="20"/>
        </w:rPr>
        <w:t xml:space="preserve"> </w:t>
      </w:r>
      <w:r>
        <w:rPr>
          <w:w w:val="90"/>
          <w:sz w:val="20"/>
        </w:rPr>
        <w:t>the</w:t>
      </w:r>
      <w:r>
        <w:rPr>
          <w:spacing w:val="-41"/>
          <w:w w:val="90"/>
          <w:sz w:val="20"/>
        </w:rPr>
        <w:t xml:space="preserve"> </w:t>
      </w:r>
      <w:r>
        <w:rPr>
          <w:w w:val="90"/>
          <w:sz w:val="20"/>
        </w:rPr>
        <w:t>Programme</w:t>
      </w:r>
      <w:r>
        <w:rPr>
          <w:spacing w:val="-42"/>
          <w:w w:val="90"/>
          <w:sz w:val="20"/>
        </w:rPr>
        <w:t xml:space="preserve"> </w:t>
      </w:r>
      <w:r>
        <w:rPr>
          <w:w w:val="90"/>
          <w:sz w:val="20"/>
        </w:rPr>
        <w:t>for</w:t>
      </w:r>
      <w:r>
        <w:rPr>
          <w:spacing w:val="-41"/>
          <w:w w:val="90"/>
          <w:sz w:val="20"/>
        </w:rPr>
        <w:t xml:space="preserve"> </w:t>
      </w:r>
      <w:r>
        <w:rPr>
          <w:w w:val="90"/>
          <w:sz w:val="20"/>
        </w:rPr>
        <w:t>the</w:t>
      </w:r>
      <w:r>
        <w:rPr>
          <w:spacing w:val="-42"/>
          <w:w w:val="90"/>
          <w:sz w:val="20"/>
        </w:rPr>
        <w:t xml:space="preserve"> </w:t>
      </w:r>
      <w:r>
        <w:rPr>
          <w:w w:val="90"/>
          <w:sz w:val="20"/>
        </w:rPr>
        <w:t>Beneficiary</w:t>
      </w:r>
      <w:r>
        <w:rPr>
          <w:spacing w:val="-41"/>
          <w:w w:val="90"/>
          <w:sz w:val="20"/>
        </w:rPr>
        <w:t xml:space="preserve"> </w:t>
      </w:r>
      <w:r>
        <w:rPr>
          <w:w w:val="90"/>
          <w:sz w:val="20"/>
        </w:rPr>
        <w:t>is</w:t>
      </w:r>
      <w:r>
        <w:rPr>
          <w:spacing w:val="-41"/>
          <w:w w:val="90"/>
          <w:sz w:val="20"/>
        </w:rPr>
        <w:t xml:space="preserve"> </w:t>
      </w:r>
      <w:r>
        <w:rPr>
          <w:w w:val="90"/>
          <w:sz w:val="20"/>
        </w:rPr>
        <w:t>the</w:t>
      </w:r>
      <w:r>
        <w:rPr>
          <w:spacing w:val="-42"/>
          <w:w w:val="90"/>
          <w:sz w:val="20"/>
        </w:rPr>
        <w:t xml:space="preserve"> </w:t>
      </w:r>
      <w:r>
        <w:rPr>
          <w:w w:val="90"/>
          <w:sz w:val="20"/>
        </w:rPr>
        <w:t>statutory</w:t>
      </w:r>
      <w:r>
        <w:rPr>
          <w:spacing w:val="-42"/>
          <w:w w:val="90"/>
          <w:sz w:val="20"/>
        </w:rPr>
        <w:t xml:space="preserve"> </w:t>
      </w:r>
      <w:r>
        <w:rPr>
          <w:w w:val="90"/>
          <w:sz w:val="20"/>
        </w:rPr>
        <w:t>duration</w:t>
      </w:r>
      <w:r>
        <w:rPr>
          <w:spacing w:val="-41"/>
          <w:w w:val="90"/>
          <w:sz w:val="20"/>
        </w:rPr>
        <w:t xml:space="preserve"> </w:t>
      </w:r>
      <w:r>
        <w:rPr>
          <w:w w:val="90"/>
          <w:sz w:val="20"/>
        </w:rPr>
        <w:t>of</w:t>
      </w:r>
      <w:r>
        <w:rPr>
          <w:spacing w:val="-41"/>
          <w:w w:val="90"/>
          <w:sz w:val="20"/>
        </w:rPr>
        <w:t xml:space="preserve"> </w:t>
      </w:r>
      <w:r>
        <w:rPr>
          <w:w w:val="90"/>
          <w:sz w:val="20"/>
        </w:rPr>
        <w:t>his/her</w:t>
      </w:r>
      <w:r>
        <w:rPr>
          <w:spacing w:val="-41"/>
          <w:w w:val="90"/>
          <w:sz w:val="20"/>
        </w:rPr>
        <w:t xml:space="preserve"> </w:t>
      </w:r>
      <w:r>
        <w:rPr>
          <w:w w:val="90"/>
          <w:sz w:val="20"/>
        </w:rPr>
        <w:t>studies.</w:t>
      </w:r>
      <w:r>
        <w:rPr>
          <w:spacing w:val="-42"/>
          <w:w w:val="90"/>
          <w:sz w:val="20"/>
        </w:rPr>
        <w:t xml:space="preserve"> </w:t>
      </w:r>
      <w:r>
        <w:rPr>
          <w:w w:val="90"/>
          <w:sz w:val="20"/>
        </w:rPr>
        <w:t>The</w:t>
      </w:r>
      <w:r>
        <w:rPr>
          <w:spacing w:val="-42"/>
          <w:w w:val="90"/>
          <w:sz w:val="20"/>
        </w:rPr>
        <w:t xml:space="preserve"> </w:t>
      </w:r>
      <w:r>
        <w:rPr>
          <w:w w:val="90"/>
          <w:sz w:val="20"/>
        </w:rPr>
        <w:t>studies</w:t>
      </w:r>
      <w:r>
        <w:rPr>
          <w:spacing w:val="-41"/>
          <w:w w:val="90"/>
          <w:sz w:val="20"/>
        </w:rPr>
        <w:t xml:space="preserve"> </w:t>
      </w:r>
      <w:r>
        <w:rPr>
          <w:w w:val="90"/>
          <w:sz w:val="20"/>
        </w:rPr>
        <w:t>may be</w:t>
      </w:r>
      <w:r>
        <w:rPr>
          <w:spacing w:val="-32"/>
          <w:w w:val="90"/>
          <w:sz w:val="20"/>
        </w:rPr>
        <w:t xml:space="preserve"> </w:t>
      </w:r>
      <w:r>
        <w:rPr>
          <w:w w:val="90"/>
          <w:sz w:val="20"/>
        </w:rPr>
        <w:t>preceded</w:t>
      </w:r>
      <w:r>
        <w:rPr>
          <w:spacing w:val="-32"/>
          <w:w w:val="90"/>
          <w:sz w:val="20"/>
        </w:rPr>
        <w:t xml:space="preserve"> </w:t>
      </w:r>
      <w:r>
        <w:rPr>
          <w:w w:val="90"/>
          <w:sz w:val="20"/>
        </w:rPr>
        <w:t>by</w:t>
      </w:r>
      <w:r>
        <w:rPr>
          <w:spacing w:val="-33"/>
          <w:w w:val="90"/>
          <w:sz w:val="20"/>
        </w:rPr>
        <w:t xml:space="preserve"> </w:t>
      </w:r>
      <w:r>
        <w:rPr>
          <w:w w:val="90"/>
          <w:sz w:val="20"/>
        </w:rPr>
        <w:t>a</w:t>
      </w:r>
      <w:r>
        <w:rPr>
          <w:spacing w:val="-32"/>
          <w:w w:val="90"/>
          <w:sz w:val="20"/>
        </w:rPr>
        <w:t xml:space="preserve"> </w:t>
      </w:r>
      <w:r>
        <w:rPr>
          <w:w w:val="90"/>
          <w:sz w:val="20"/>
        </w:rPr>
        <w:t>year-long</w:t>
      </w:r>
      <w:r>
        <w:rPr>
          <w:spacing w:val="-31"/>
          <w:w w:val="90"/>
          <w:sz w:val="20"/>
        </w:rPr>
        <w:t xml:space="preserve"> </w:t>
      </w:r>
      <w:r>
        <w:rPr>
          <w:w w:val="90"/>
          <w:sz w:val="20"/>
        </w:rPr>
        <w:t>preparatory</w:t>
      </w:r>
      <w:r>
        <w:rPr>
          <w:spacing w:val="-31"/>
          <w:w w:val="90"/>
          <w:sz w:val="20"/>
        </w:rPr>
        <w:t xml:space="preserve"> </w:t>
      </w:r>
      <w:r>
        <w:rPr>
          <w:w w:val="90"/>
          <w:sz w:val="20"/>
        </w:rPr>
        <w:t>course.</w:t>
      </w:r>
      <w:r>
        <w:rPr>
          <w:spacing w:val="-33"/>
          <w:w w:val="90"/>
          <w:sz w:val="20"/>
        </w:rPr>
        <w:t xml:space="preserve"> </w:t>
      </w:r>
      <w:r>
        <w:rPr>
          <w:w w:val="90"/>
          <w:sz w:val="20"/>
        </w:rPr>
        <w:t>The</w:t>
      </w:r>
      <w:r>
        <w:rPr>
          <w:spacing w:val="-34"/>
          <w:w w:val="90"/>
          <w:sz w:val="20"/>
        </w:rPr>
        <w:t xml:space="preserve"> </w:t>
      </w:r>
      <w:r>
        <w:rPr>
          <w:w w:val="90"/>
          <w:sz w:val="20"/>
        </w:rPr>
        <w:t>studies</w:t>
      </w:r>
      <w:r>
        <w:rPr>
          <w:spacing w:val="-32"/>
          <w:w w:val="90"/>
          <w:sz w:val="20"/>
        </w:rPr>
        <w:t xml:space="preserve"> </w:t>
      </w:r>
      <w:r>
        <w:rPr>
          <w:w w:val="90"/>
          <w:sz w:val="20"/>
        </w:rPr>
        <w:t>or</w:t>
      </w:r>
      <w:r>
        <w:rPr>
          <w:spacing w:val="-31"/>
          <w:w w:val="90"/>
          <w:sz w:val="20"/>
        </w:rPr>
        <w:t xml:space="preserve"> </w:t>
      </w:r>
      <w:r>
        <w:rPr>
          <w:w w:val="90"/>
          <w:sz w:val="20"/>
        </w:rPr>
        <w:t>preparatory</w:t>
      </w:r>
      <w:r>
        <w:rPr>
          <w:spacing w:val="-33"/>
          <w:w w:val="90"/>
          <w:sz w:val="20"/>
        </w:rPr>
        <w:t xml:space="preserve"> </w:t>
      </w:r>
      <w:r>
        <w:rPr>
          <w:w w:val="90"/>
          <w:sz w:val="20"/>
        </w:rPr>
        <w:t>course</w:t>
      </w:r>
      <w:r>
        <w:rPr>
          <w:spacing w:val="-31"/>
          <w:w w:val="90"/>
          <w:sz w:val="20"/>
        </w:rPr>
        <w:t xml:space="preserve"> </w:t>
      </w:r>
      <w:r>
        <w:rPr>
          <w:w w:val="90"/>
          <w:sz w:val="20"/>
        </w:rPr>
        <w:t>must</w:t>
      </w:r>
      <w:r>
        <w:rPr>
          <w:spacing w:val="-32"/>
          <w:w w:val="90"/>
          <w:sz w:val="20"/>
        </w:rPr>
        <w:t xml:space="preserve"> </w:t>
      </w:r>
      <w:r>
        <w:rPr>
          <w:w w:val="90"/>
          <w:sz w:val="20"/>
        </w:rPr>
        <w:t>be</w:t>
      </w:r>
      <w:r>
        <w:rPr>
          <w:spacing w:val="-34"/>
          <w:w w:val="90"/>
          <w:sz w:val="20"/>
        </w:rPr>
        <w:t xml:space="preserve"> </w:t>
      </w:r>
      <w:r>
        <w:rPr>
          <w:w w:val="90"/>
          <w:sz w:val="20"/>
        </w:rPr>
        <w:t>started</w:t>
      </w:r>
      <w:r>
        <w:rPr>
          <w:spacing w:val="-33"/>
          <w:w w:val="90"/>
          <w:sz w:val="20"/>
        </w:rPr>
        <w:t xml:space="preserve"> </w:t>
      </w:r>
      <w:r>
        <w:rPr>
          <w:w w:val="90"/>
          <w:sz w:val="20"/>
        </w:rPr>
        <w:t>in</w:t>
      </w:r>
      <w:r>
        <w:rPr>
          <w:spacing w:val="-32"/>
          <w:w w:val="90"/>
          <w:sz w:val="20"/>
        </w:rPr>
        <w:t xml:space="preserve"> </w:t>
      </w:r>
      <w:r>
        <w:rPr>
          <w:w w:val="90"/>
          <w:sz w:val="20"/>
        </w:rPr>
        <w:t xml:space="preserve">the </w:t>
      </w:r>
      <w:r>
        <w:rPr>
          <w:w w:val="95"/>
          <w:sz w:val="20"/>
        </w:rPr>
        <w:t>2019/20</w:t>
      </w:r>
      <w:r>
        <w:rPr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>academic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year.</w:t>
      </w:r>
    </w:p>
    <w:p>
      <w:pPr>
        <w:spacing w:after="0" w:line="237" w:lineRule="auto"/>
        <w:jc w:val="both"/>
        <w:rPr>
          <w:sz w:val="20"/>
        </w:rPr>
        <w:sectPr>
          <w:pgSz w:w="11900" w:h="16850"/>
          <w:pgMar w:top="1820" w:right="1300" w:bottom="940" w:left="1300" w:header="887" w:footer="750" w:gutter="0"/>
        </w:sectPr>
      </w:pPr>
    </w:p>
    <w:p>
      <w:pPr>
        <w:pStyle w:val="2"/>
        <w:spacing w:before="159" w:line="355" w:lineRule="auto"/>
        <w:ind w:left="116" w:right="114"/>
        <w:jc w:val="both"/>
      </w:pPr>
      <w:r>
        <w:rPr>
          <w:w w:val="90"/>
        </w:rPr>
        <w:t>centre</w:t>
      </w:r>
      <w:r>
        <w:rPr>
          <w:spacing w:val="-39"/>
          <w:w w:val="90"/>
        </w:rPr>
        <w:t xml:space="preserve"> </w:t>
      </w:r>
      <w:r>
        <w:rPr>
          <w:w w:val="90"/>
        </w:rPr>
        <w:t>for</w:t>
      </w:r>
      <w:r>
        <w:rPr>
          <w:spacing w:val="-38"/>
          <w:w w:val="90"/>
        </w:rPr>
        <w:t xml:space="preserve"> </w:t>
      </w:r>
      <w:r>
        <w:rPr>
          <w:w w:val="90"/>
        </w:rPr>
        <w:t>the</w:t>
      </w:r>
      <w:r>
        <w:rPr>
          <w:spacing w:val="-39"/>
          <w:w w:val="90"/>
        </w:rPr>
        <w:t xml:space="preserve"> </w:t>
      </w:r>
      <w:r>
        <w:rPr>
          <w:w w:val="90"/>
        </w:rPr>
        <w:t>planned</w:t>
      </w:r>
      <w:r>
        <w:rPr>
          <w:spacing w:val="-39"/>
          <w:w w:val="90"/>
        </w:rPr>
        <w:t xml:space="preserve"> </w:t>
      </w:r>
      <w:r>
        <w:rPr>
          <w:w w:val="90"/>
        </w:rPr>
        <w:t>activities.</w:t>
      </w:r>
      <w:r>
        <w:rPr>
          <w:spacing w:val="-40"/>
          <w:w w:val="90"/>
        </w:rPr>
        <w:t xml:space="preserve"> </w:t>
      </w:r>
      <w:r>
        <w:rPr>
          <w:w w:val="90"/>
        </w:rPr>
        <w:t>In</w:t>
      </w:r>
      <w:r>
        <w:rPr>
          <w:spacing w:val="-38"/>
          <w:w w:val="90"/>
        </w:rPr>
        <w:t xml:space="preserve"> </w:t>
      </w:r>
      <w:r>
        <w:rPr>
          <w:w w:val="90"/>
        </w:rPr>
        <w:t>the</w:t>
      </w:r>
      <w:r>
        <w:rPr>
          <w:spacing w:val="-39"/>
          <w:w w:val="90"/>
        </w:rPr>
        <w:t xml:space="preserve"> </w:t>
      </w:r>
      <w:r>
        <w:rPr>
          <w:w w:val="90"/>
        </w:rPr>
        <w:t>case</w:t>
      </w:r>
      <w:r>
        <w:rPr>
          <w:spacing w:val="-38"/>
          <w:w w:val="90"/>
        </w:rPr>
        <w:t xml:space="preserve"> </w:t>
      </w:r>
      <w:r>
        <w:rPr>
          <w:w w:val="90"/>
        </w:rPr>
        <w:t>of</w:t>
      </w:r>
      <w:r>
        <w:rPr>
          <w:spacing w:val="-38"/>
          <w:w w:val="90"/>
        </w:rPr>
        <w:t xml:space="preserve"> </w:t>
      </w:r>
      <w:r>
        <w:rPr>
          <w:w w:val="90"/>
        </w:rPr>
        <w:t>internships,</w:t>
      </w:r>
      <w:r>
        <w:rPr>
          <w:spacing w:val="-38"/>
          <w:w w:val="90"/>
        </w:rPr>
        <w:t xml:space="preserve"> </w:t>
      </w:r>
      <w:r>
        <w:rPr>
          <w:w w:val="90"/>
        </w:rPr>
        <w:t>part-time</w:t>
      </w:r>
      <w:r>
        <w:rPr>
          <w:spacing w:val="-39"/>
          <w:w w:val="90"/>
        </w:rPr>
        <w:t xml:space="preserve"> </w:t>
      </w:r>
      <w:r>
        <w:rPr>
          <w:w w:val="90"/>
        </w:rPr>
        <w:t>studies</w:t>
      </w:r>
      <w:r>
        <w:rPr>
          <w:spacing w:val="-39"/>
          <w:w w:val="90"/>
        </w:rPr>
        <w:t xml:space="preserve"> </w:t>
      </w:r>
      <w:r>
        <w:rPr>
          <w:w w:val="90"/>
        </w:rPr>
        <w:t>or</w:t>
      </w:r>
      <w:r>
        <w:rPr>
          <w:spacing w:val="-38"/>
          <w:w w:val="90"/>
        </w:rPr>
        <w:t xml:space="preserve"> </w:t>
      </w:r>
      <w:r>
        <w:rPr>
          <w:w w:val="90"/>
        </w:rPr>
        <w:t>study</w:t>
      </w:r>
      <w:r>
        <w:rPr>
          <w:spacing w:val="-39"/>
          <w:w w:val="90"/>
        </w:rPr>
        <w:t xml:space="preserve"> </w:t>
      </w:r>
      <w:r>
        <w:rPr>
          <w:w w:val="90"/>
        </w:rPr>
        <w:t>visits,</w:t>
      </w:r>
      <w:r>
        <w:rPr>
          <w:spacing w:val="-39"/>
          <w:w w:val="90"/>
        </w:rPr>
        <w:t xml:space="preserve"> </w:t>
      </w:r>
      <w:r>
        <w:rPr>
          <w:w w:val="90"/>
        </w:rPr>
        <w:t>the Applicant</w:t>
      </w:r>
      <w:r>
        <w:rPr>
          <w:spacing w:val="-48"/>
          <w:w w:val="90"/>
        </w:rPr>
        <w:t xml:space="preserve"> </w:t>
      </w:r>
      <w:r>
        <w:rPr>
          <w:w w:val="90"/>
        </w:rPr>
        <w:t>also</w:t>
      </w:r>
      <w:r>
        <w:rPr>
          <w:spacing w:val="-48"/>
          <w:w w:val="90"/>
        </w:rPr>
        <w:t xml:space="preserve"> </w:t>
      </w:r>
      <w:r>
        <w:rPr>
          <w:w w:val="90"/>
        </w:rPr>
        <w:t>attaches</w:t>
      </w:r>
      <w:r>
        <w:rPr>
          <w:spacing w:val="-49"/>
          <w:w w:val="90"/>
        </w:rPr>
        <w:t xml:space="preserve"> </w:t>
      </w:r>
      <w:r>
        <w:rPr>
          <w:w w:val="90"/>
        </w:rPr>
        <w:t>an</w:t>
      </w:r>
      <w:r>
        <w:rPr>
          <w:spacing w:val="-48"/>
          <w:w w:val="90"/>
        </w:rPr>
        <w:t xml:space="preserve"> </w:t>
      </w:r>
      <w:r>
        <w:rPr>
          <w:w w:val="90"/>
        </w:rPr>
        <w:t>invitation</w:t>
      </w:r>
      <w:r>
        <w:rPr>
          <w:spacing w:val="-48"/>
          <w:w w:val="90"/>
        </w:rPr>
        <w:t xml:space="preserve"> </w:t>
      </w:r>
      <w:r>
        <w:rPr>
          <w:w w:val="90"/>
        </w:rPr>
        <w:t>from</w:t>
      </w:r>
      <w:r>
        <w:rPr>
          <w:spacing w:val="-48"/>
          <w:w w:val="90"/>
        </w:rPr>
        <w:t xml:space="preserve"> </w:t>
      </w:r>
      <w:r>
        <w:rPr>
          <w:w w:val="90"/>
        </w:rPr>
        <w:t>the</w:t>
      </w:r>
      <w:r>
        <w:rPr>
          <w:spacing w:val="-47"/>
          <w:w w:val="90"/>
        </w:rPr>
        <w:t xml:space="preserve"> </w:t>
      </w:r>
      <w:r>
        <w:rPr>
          <w:w w:val="90"/>
        </w:rPr>
        <w:t>host</w:t>
      </w:r>
      <w:r>
        <w:rPr>
          <w:spacing w:val="-48"/>
          <w:w w:val="90"/>
        </w:rPr>
        <w:t xml:space="preserve"> </w:t>
      </w:r>
      <w:r>
        <w:rPr>
          <w:w w:val="90"/>
        </w:rPr>
        <w:t>centre,</w:t>
      </w:r>
      <w:r>
        <w:rPr>
          <w:spacing w:val="-49"/>
          <w:w w:val="90"/>
        </w:rPr>
        <w:t xml:space="preserve"> </w:t>
      </w:r>
      <w:r>
        <w:rPr>
          <w:w w:val="90"/>
        </w:rPr>
        <w:t>confirming</w:t>
      </w:r>
      <w:r>
        <w:rPr>
          <w:spacing w:val="-48"/>
          <w:w w:val="90"/>
        </w:rPr>
        <w:t xml:space="preserve"> </w:t>
      </w:r>
      <w:r>
        <w:rPr>
          <w:w w:val="90"/>
        </w:rPr>
        <w:t>its</w:t>
      </w:r>
      <w:r>
        <w:rPr>
          <w:spacing w:val="-47"/>
          <w:w w:val="90"/>
        </w:rPr>
        <w:t xml:space="preserve"> </w:t>
      </w:r>
      <w:r>
        <w:rPr>
          <w:w w:val="90"/>
        </w:rPr>
        <w:t>will</w:t>
      </w:r>
      <w:r>
        <w:rPr>
          <w:spacing w:val="-47"/>
          <w:w w:val="90"/>
        </w:rPr>
        <w:t xml:space="preserve"> </w:t>
      </w:r>
      <w:r>
        <w:rPr>
          <w:w w:val="90"/>
        </w:rPr>
        <w:t>to</w:t>
      </w:r>
      <w:r>
        <w:rPr>
          <w:spacing w:val="-47"/>
          <w:w w:val="90"/>
        </w:rPr>
        <w:t xml:space="preserve"> </w:t>
      </w:r>
      <w:r>
        <w:rPr>
          <w:w w:val="90"/>
        </w:rPr>
        <w:t>accept</w:t>
      </w:r>
      <w:r>
        <w:rPr>
          <w:spacing w:val="-48"/>
          <w:w w:val="90"/>
        </w:rPr>
        <w:t xml:space="preserve"> </w:t>
      </w:r>
      <w:r>
        <w:rPr>
          <w:w w:val="90"/>
        </w:rPr>
        <w:t>the</w:t>
      </w:r>
      <w:r>
        <w:rPr>
          <w:spacing w:val="-47"/>
          <w:w w:val="90"/>
        </w:rPr>
        <w:t xml:space="preserve"> </w:t>
      </w:r>
      <w:r>
        <w:rPr>
          <w:w w:val="90"/>
        </w:rPr>
        <w:t>scholar for</w:t>
      </w:r>
      <w:r>
        <w:rPr>
          <w:spacing w:val="-52"/>
          <w:w w:val="90"/>
        </w:rPr>
        <w:t xml:space="preserve"> </w:t>
      </w:r>
      <w:r>
        <w:rPr>
          <w:w w:val="90"/>
        </w:rPr>
        <w:t>the</w:t>
      </w:r>
      <w:r>
        <w:rPr>
          <w:spacing w:val="-51"/>
          <w:w w:val="90"/>
        </w:rPr>
        <w:t xml:space="preserve"> </w:t>
      </w:r>
      <w:r>
        <w:rPr>
          <w:w w:val="90"/>
        </w:rPr>
        <w:t>requested</w:t>
      </w:r>
      <w:r>
        <w:rPr>
          <w:spacing w:val="-52"/>
          <w:w w:val="90"/>
        </w:rPr>
        <w:t xml:space="preserve"> </w:t>
      </w:r>
      <w:r>
        <w:rPr>
          <w:w w:val="90"/>
        </w:rPr>
        <w:t>period.</w:t>
      </w:r>
      <w:r>
        <w:rPr>
          <w:spacing w:val="-52"/>
          <w:w w:val="90"/>
        </w:rPr>
        <w:t xml:space="preserve"> </w:t>
      </w:r>
      <w:r>
        <w:rPr>
          <w:w w:val="90"/>
        </w:rPr>
        <w:t>In</w:t>
      </w:r>
      <w:r>
        <w:rPr>
          <w:spacing w:val="-50"/>
          <w:w w:val="90"/>
        </w:rPr>
        <w:t xml:space="preserve"> </w:t>
      </w:r>
      <w:r>
        <w:rPr>
          <w:w w:val="90"/>
        </w:rPr>
        <w:t>the</w:t>
      </w:r>
      <w:r>
        <w:rPr>
          <w:spacing w:val="-51"/>
          <w:w w:val="90"/>
        </w:rPr>
        <w:t xml:space="preserve"> </w:t>
      </w:r>
      <w:r>
        <w:rPr>
          <w:w w:val="90"/>
        </w:rPr>
        <w:t>case</w:t>
      </w:r>
      <w:r>
        <w:rPr>
          <w:spacing w:val="-52"/>
          <w:w w:val="90"/>
        </w:rPr>
        <w:t xml:space="preserve"> </w:t>
      </w:r>
      <w:r>
        <w:rPr>
          <w:w w:val="90"/>
        </w:rPr>
        <w:t>of</w:t>
      </w:r>
      <w:r>
        <w:rPr>
          <w:spacing w:val="-52"/>
          <w:w w:val="90"/>
        </w:rPr>
        <w:t xml:space="preserve"> </w:t>
      </w:r>
      <w:r>
        <w:rPr>
          <w:w w:val="90"/>
        </w:rPr>
        <w:t>full-time</w:t>
      </w:r>
      <w:r>
        <w:rPr>
          <w:spacing w:val="-52"/>
          <w:w w:val="90"/>
        </w:rPr>
        <w:t xml:space="preserve"> </w:t>
      </w:r>
      <w:r>
        <w:rPr>
          <w:w w:val="90"/>
        </w:rPr>
        <w:t>studies,</w:t>
      </w:r>
      <w:r>
        <w:rPr>
          <w:spacing w:val="-51"/>
          <w:w w:val="90"/>
        </w:rPr>
        <w:t xml:space="preserve"> </w:t>
      </w:r>
      <w:r>
        <w:rPr>
          <w:w w:val="90"/>
        </w:rPr>
        <w:t>the</w:t>
      </w:r>
      <w:r>
        <w:rPr>
          <w:spacing w:val="-52"/>
          <w:w w:val="90"/>
        </w:rPr>
        <w:t xml:space="preserve"> </w:t>
      </w:r>
      <w:r>
        <w:rPr>
          <w:w w:val="90"/>
        </w:rPr>
        <w:t>Applicant</w:t>
      </w:r>
      <w:r>
        <w:rPr>
          <w:spacing w:val="-51"/>
          <w:w w:val="90"/>
        </w:rPr>
        <w:t xml:space="preserve"> </w:t>
      </w:r>
      <w:r>
        <w:rPr>
          <w:w w:val="90"/>
        </w:rPr>
        <w:t>must</w:t>
      </w:r>
      <w:r>
        <w:rPr>
          <w:spacing w:val="-50"/>
          <w:w w:val="90"/>
        </w:rPr>
        <w:t xml:space="preserve"> </w:t>
      </w:r>
      <w:r>
        <w:rPr>
          <w:w w:val="90"/>
        </w:rPr>
        <w:t>meet</w:t>
      </w:r>
      <w:r>
        <w:rPr>
          <w:spacing w:val="-51"/>
          <w:w w:val="90"/>
        </w:rPr>
        <w:t xml:space="preserve"> </w:t>
      </w:r>
      <w:r>
        <w:rPr>
          <w:w w:val="90"/>
        </w:rPr>
        <w:t>the</w:t>
      </w:r>
      <w:r>
        <w:rPr>
          <w:spacing w:val="-52"/>
          <w:w w:val="90"/>
        </w:rPr>
        <w:t xml:space="preserve"> </w:t>
      </w:r>
      <w:r>
        <w:rPr>
          <w:w w:val="90"/>
        </w:rPr>
        <w:t>recruitment requirements</w:t>
      </w:r>
      <w:r>
        <w:rPr>
          <w:spacing w:val="-52"/>
          <w:w w:val="90"/>
        </w:rPr>
        <w:t xml:space="preserve"> </w:t>
      </w:r>
      <w:r>
        <w:rPr>
          <w:w w:val="90"/>
        </w:rPr>
        <w:t>of</w:t>
      </w:r>
      <w:r>
        <w:rPr>
          <w:spacing w:val="-52"/>
          <w:w w:val="90"/>
        </w:rPr>
        <w:t xml:space="preserve"> </w:t>
      </w:r>
      <w:r>
        <w:rPr>
          <w:w w:val="90"/>
        </w:rPr>
        <w:t>a</w:t>
      </w:r>
      <w:r>
        <w:rPr>
          <w:spacing w:val="-51"/>
          <w:w w:val="90"/>
        </w:rPr>
        <w:t xml:space="preserve"> </w:t>
      </w:r>
      <w:r>
        <w:rPr>
          <w:w w:val="90"/>
        </w:rPr>
        <w:t>selected</w:t>
      </w:r>
      <w:r>
        <w:rPr>
          <w:spacing w:val="-51"/>
          <w:w w:val="90"/>
        </w:rPr>
        <w:t xml:space="preserve"> </w:t>
      </w:r>
      <w:r>
        <w:rPr>
          <w:w w:val="90"/>
        </w:rPr>
        <w:t>university.</w:t>
      </w:r>
      <w:r>
        <w:rPr>
          <w:spacing w:val="-53"/>
          <w:w w:val="90"/>
        </w:rPr>
        <w:t xml:space="preserve"> </w:t>
      </w:r>
      <w:r>
        <w:rPr>
          <w:w w:val="90"/>
        </w:rPr>
        <w:t>The</w:t>
      </w:r>
      <w:r>
        <w:rPr>
          <w:spacing w:val="-52"/>
          <w:w w:val="90"/>
        </w:rPr>
        <w:t xml:space="preserve"> </w:t>
      </w:r>
      <w:r>
        <w:rPr>
          <w:w w:val="90"/>
        </w:rPr>
        <w:t>final</w:t>
      </w:r>
      <w:r>
        <w:rPr>
          <w:spacing w:val="-51"/>
          <w:w w:val="90"/>
        </w:rPr>
        <w:t xml:space="preserve"> </w:t>
      </w:r>
      <w:r>
        <w:rPr>
          <w:w w:val="90"/>
        </w:rPr>
        <w:t>decision</w:t>
      </w:r>
      <w:r>
        <w:rPr>
          <w:spacing w:val="-51"/>
          <w:w w:val="90"/>
        </w:rPr>
        <w:t xml:space="preserve"> </w:t>
      </w:r>
      <w:r>
        <w:rPr>
          <w:w w:val="90"/>
        </w:rPr>
        <w:t>on</w:t>
      </w:r>
      <w:r>
        <w:rPr>
          <w:spacing w:val="-52"/>
          <w:w w:val="90"/>
        </w:rPr>
        <w:t xml:space="preserve"> </w:t>
      </w:r>
      <w:r>
        <w:rPr>
          <w:w w:val="90"/>
        </w:rPr>
        <w:t>admission</w:t>
      </w:r>
      <w:r>
        <w:rPr>
          <w:spacing w:val="-51"/>
          <w:w w:val="90"/>
        </w:rPr>
        <w:t xml:space="preserve"> </w:t>
      </w:r>
      <w:r>
        <w:rPr>
          <w:w w:val="90"/>
        </w:rPr>
        <w:t>is</w:t>
      </w:r>
      <w:r>
        <w:rPr>
          <w:spacing w:val="-51"/>
          <w:w w:val="90"/>
        </w:rPr>
        <w:t xml:space="preserve"> </w:t>
      </w:r>
      <w:r>
        <w:rPr>
          <w:w w:val="90"/>
        </w:rPr>
        <w:t>made</w:t>
      </w:r>
      <w:r>
        <w:rPr>
          <w:spacing w:val="-52"/>
          <w:w w:val="90"/>
        </w:rPr>
        <w:t xml:space="preserve"> </w:t>
      </w:r>
      <w:r>
        <w:rPr>
          <w:w w:val="90"/>
        </w:rPr>
        <w:t>by</w:t>
      </w:r>
      <w:r>
        <w:rPr>
          <w:spacing w:val="-52"/>
          <w:w w:val="90"/>
        </w:rPr>
        <w:t xml:space="preserve"> </w:t>
      </w:r>
      <w:r>
        <w:rPr>
          <w:w w:val="90"/>
        </w:rPr>
        <w:t>the</w:t>
      </w:r>
      <w:r>
        <w:rPr>
          <w:spacing w:val="-52"/>
          <w:w w:val="90"/>
        </w:rPr>
        <w:t xml:space="preserve"> </w:t>
      </w:r>
      <w:r>
        <w:rPr>
          <w:w w:val="90"/>
        </w:rPr>
        <w:t>host</w:t>
      </w:r>
      <w:r>
        <w:rPr>
          <w:spacing w:val="-51"/>
          <w:w w:val="90"/>
        </w:rPr>
        <w:t xml:space="preserve"> </w:t>
      </w:r>
      <w:r>
        <w:rPr>
          <w:w w:val="90"/>
        </w:rPr>
        <w:t>centre.</w:t>
      </w:r>
    </w:p>
    <w:p>
      <w:pPr>
        <w:pStyle w:val="2"/>
        <w:spacing w:before="8"/>
        <w:rPr>
          <w:sz w:val="32"/>
        </w:rPr>
      </w:pPr>
    </w:p>
    <w:p>
      <w:pPr>
        <w:pStyle w:val="6"/>
        <w:numPr>
          <w:ilvl w:val="1"/>
          <w:numId w:val="3"/>
        </w:numPr>
        <w:tabs>
          <w:tab w:val="left" w:pos="682"/>
          <w:tab w:val="left" w:pos="683"/>
        </w:tabs>
        <w:spacing w:before="1" w:after="0" w:line="240" w:lineRule="auto"/>
        <w:ind w:left="682" w:right="0" w:hanging="566"/>
        <w:jc w:val="left"/>
        <w:rPr>
          <w:sz w:val="22"/>
        </w:rPr>
      </w:pPr>
      <w:bookmarkStart w:id="6" w:name="_bookmark3"/>
      <w:bookmarkEnd w:id="6"/>
      <w:bookmarkStart w:id="7" w:name="_bookmark3"/>
      <w:bookmarkEnd w:id="7"/>
      <w:r>
        <w:rPr>
          <w:color w:val="2E5395"/>
          <w:w w:val="95"/>
          <w:sz w:val="22"/>
        </w:rPr>
        <w:t>Basic</w:t>
      </w:r>
      <w:r>
        <w:rPr>
          <w:color w:val="2E5395"/>
          <w:spacing w:val="-34"/>
          <w:w w:val="95"/>
          <w:sz w:val="22"/>
        </w:rPr>
        <w:t xml:space="preserve"> </w:t>
      </w:r>
      <w:r>
        <w:rPr>
          <w:color w:val="2E5395"/>
          <w:w w:val="95"/>
          <w:sz w:val="22"/>
        </w:rPr>
        <w:t>terms</w:t>
      </w:r>
      <w:r>
        <w:rPr>
          <w:color w:val="2E5395"/>
          <w:spacing w:val="-32"/>
          <w:w w:val="95"/>
          <w:sz w:val="22"/>
        </w:rPr>
        <w:t xml:space="preserve"> </w:t>
      </w:r>
      <w:r>
        <w:rPr>
          <w:color w:val="2E5395"/>
          <w:w w:val="95"/>
          <w:sz w:val="22"/>
        </w:rPr>
        <w:t>and</w:t>
      </w:r>
      <w:r>
        <w:rPr>
          <w:color w:val="2E5395"/>
          <w:spacing w:val="-35"/>
          <w:w w:val="95"/>
          <w:sz w:val="22"/>
        </w:rPr>
        <w:t xml:space="preserve"> </w:t>
      </w:r>
      <w:r>
        <w:rPr>
          <w:color w:val="2E5395"/>
          <w:w w:val="95"/>
          <w:sz w:val="22"/>
        </w:rPr>
        <w:t>abbreviations</w:t>
      </w:r>
    </w:p>
    <w:p>
      <w:pPr>
        <w:pStyle w:val="6"/>
        <w:numPr>
          <w:ilvl w:val="0"/>
          <w:numId w:val="5"/>
        </w:numPr>
        <w:tabs>
          <w:tab w:val="left" w:pos="682"/>
          <w:tab w:val="left" w:pos="683"/>
        </w:tabs>
        <w:spacing w:before="128" w:after="0" w:line="240" w:lineRule="auto"/>
        <w:ind w:left="682" w:right="0" w:hanging="566"/>
        <w:jc w:val="left"/>
        <w:rPr>
          <w:sz w:val="22"/>
        </w:rPr>
      </w:pPr>
      <w:r>
        <w:rPr>
          <w:sz w:val="22"/>
        </w:rPr>
        <w:t>Agency,</w:t>
      </w:r>
      <w:r>
        <w:rPr>
          <w:spacing w:val="-47"/>
          <w:sz w:val="22"/>
        </w:rPr>
        <w:t xml:space="preserve"> </w:t>
      </w:r>
      <w:r>
        <w:rPr>
          <w:sz w:val="22"/>
        </w:rPr>
        <w:t>NAWA</w:t>
      </w:r>
      <w:r>
        <w:rPr>
          <w:spacing w:val="-46"/>
          <w:sz w:val="22"/>
        </w:rPr>
        <w:t xml:space="preserve"> </w:t>
      </w:r>
      <w:r>
        <w:rPr>
          <w:sz w:val="22"/>
        </w:rPr>
        <w:t>–</w:t>
      </w:r>
      <w:r>
        <w:rPr>
          <w:spacing w:val="-48"/>
          <w:sz w:val="22"/>
        </w:rPr>
        <w:t xml:space="preserve"> </w:t>
      </w:r>
      <w:r>
        <w:rPr>
          <w:sz w:val="22"/>
        </w:rPr>
        <w:t>Polish</w:t>
      </w:r>
      <w:r>
        <w:rPr>
          <w:spacing w:val="-48"/>
          <w:sz w:val="22"/>
        </w:rPr>
        <w:t xml:space="preserve"> </w:t>
      </w:r>
      <w:r>
        <w:rPr>
          <w:sz w:val="22"/>
        </w:rPr>
        <w:t>National</w:t>
      </w:r>
      <w:r>
        <w:rPr>
          <w:spacing w:val="-48"/>
          <w:sz w:val="22"/>
        </w:rPr>
        <w:t xml:space="preserve"> </w:t>
      </w:r>
      <w:r>
        <w:rPr>
          <w:sz w:val="22"/>
        </w:rPr>
        <w:t>Agency</w:t>
      </w:r>
      <w:r>
        <w:rPr>
          <w:spacing w:val="-46"/>
          <w:sz w:val="22"/>
        </w:rPr>
        <w:t xml:space="preserve"> </w:t>
      </w:r>
      <w:r>
        <w:rPr>
          <w:sz w:val="22"/>
        </w:rPr>
        <w:t>for</w:t>
      </w:r>
      <w:r>
        <w:rPr>
          <w:spacing w:val="-47"/>
          <w:sz w:val="22"/>
        </w:rPr>
        <w:t xml:space="preserve"> </w:t>
      </w:r>
      <w:r>
        <w:rPr>
          <w:sz w:val="22"/>
        </w:rPr>
        <w:t>Academic</w:t>
      </w:r>
      <w:r>
        <w:rPr>
          <w:spacing w:val="-47"/>
          <w:sz w:val="22"/>
        </w:rPr>
        <w:t xml:space="preserve"> </w:t>
      </w:r>
      <w:r>
        <w:rPr>
          <w:sz w:val="22"/>
        </w:rPr>
        <w:t>Exchange</w:t>
      </w:r>
    </w:p>
    <w:p>
      <w:pPr>
        <w:pStyle w:val="6"/>
        <w:numPr>
          <w:ilvl w:val="0"/>
          <w:numId w:val="5"/>
        </w:numPr>
        <w:tabs>
          <w:tab w:val="left" w:pos="682"/>
          <w:tab w:val="left" w:pos="683"/>
        </w:tabs>
        <w:spacing w:before="129" w:after="0" w:line="355" w:lineRule="auto"/>
        <w:ind w:left="682" w:right="114" w:hanging="566"/>
        <w:jc w:val="left"/>
        <w:rPr>
          <w:sz w:val="22"/>
        </w:rPr>
      </w:pPr>
      <w:r>
        <w:rPr>
          <w:w w:val="90"/>
          <w:sz w:val="22"/>
        </w:rPr>
        <w:t>Beneficiary</w:t>
      </w:r>
      <w:r>
        <w:rPr>
          <w:spacing w:val="-48"/>
          <w:w w:val="90"/>
          <w:sz w:val="22"/>
        </w:rPr>
        <w:t xml:space="preserve"> </w:t>
      </w:r>
      <w:r>
        <w:rPr>
          <w:w w:val="90"/>
          <w:sz w:val="22"/>
        </w:rPr>
        <w:t>–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scholar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48"/>
          <w:w w:val="90"/>
          <w:sz w:val="22"/>
        </w:rPr>
        <w:t xml:space="preserve"> </w:t>
      </w:r>
      <w:r>
        <w:rPr>
          <w:w w:val="90"/>
          <w:sz w:val="22"/>
        </w:rPr>
        <w:t>NAWA</w:t>
      </w:r>
      <w:r>
        <w:rPr>
          <w:spacing w:val="-47"/>
          <w:w w:val="90"/>
          <w:sz w:val="22"/>
        </w:rPr>
        <w:t xml:space="preserve"> </w:t>
      </w:r>
      <w:r>
        <w:rPr>
          <w:w w:val="90"/>
          <w:sz w:val="22"/>
        </w:rPr>
        <w:t>or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47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sending</w:t>
      </w:r>
      <w:r>
        <w:rPr>
          <w:spacing w:val="-48"/>
          <w:w w:val="90"/>
          <w:sz w:val="22"/>
        </w:rPr>
        <w:t xml:space="preserve"> </w:t>
      </w:r>
      <w:r>
        <w:rPr>
          <w:w w:val="90"/>
          <w:sz w:val="22"/>
        </w:rPr>
        <w:t>party,</w:t>
      </w:r>
      <w:r>
        <w:rPr>
          <w:spacing w:val="-47"/>
          <w:w w:val="90"/>
          <w:sz w:val="22"/>
        </w:rPr>
        <w:t xml:space="preserve"> </w:t>
      </w:r>
      <w:r>
        <w:rPr>
          <w:w w:val="90"/>
          <w:sz w:val="22"/>
        </w:rPr>
        <w:t>selected</w:t>
      </w:r>
      <w:r>
        <w:rPr>
          <w:spacing w:val="-45"/>
          <w:w w:val="90"/>
          <w:sz w:val="22"/>
        </w:rPr>
        <w:t xml:space="preserve"> </w:t>
      </w:r>
      <w:r>
        <w:rPr>
          <w:w w:val="90"/>
          <w:sz w:val="22"/>
        </w:rPr>
        <w:t>during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48"/>
          <w:w w:val="90"/>
          <w:sz w:val="22"/>
        </w:rPr>
        <w:t xml:space="preserve"> </w:t>
      </w:r>
      <w:r>
        <w:rPr>
          <w:w w:val="90"/>
          <w:sz w:val="22"/>
        </w:rPr>
        <w:t>call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>for</w:t>
      </w:r>
      <w:r>
        <w:rPr>
          <w:spacing w:val="-47"/>
          <w:w w:val="90"/>
          <w:sz w:val="22"/>
        </w:rPr>
        <w:t xml:space="preserve"> </w:t>
      </w:r>
      <w:r>
        <w:rPr>
          <w:w w:val="90"/>
          <w:sz w:val="22"/>
        </w:rPr>
        <w:t xml:space="preserve">proposals </w:t>
      </w:r>
      <w:r>
        <w:rPr>
          <w:sz w:val="22"/>
        </w:rPr>
        <w:t>for</w:t>
      </w:r>
      <w:r>
        <w:rPr>
          <w:spacing w:val="-38"/>
          <w:sz w:val="22"/>
        </w:rPr>
        <w:t xml:space="preserve"> </w:t>
      </w:r>
      <w:r>
        <w:rPr>
          <w:sz w:val="22"/>
        </w:rPr>
        <w:t>the</w:t>
      </w:r>
      <w:r>
        <w:rPr>
          <w:spacing w:val="-39"/>
          <w:sz w:val="22"/>
        </w:rPr>
        <w:t xml:space="preserve"> </w:t>
      </w:r>
      <w:r>
        <w:rPr>
          <w:sz w:val="22"/>
        </w:rPr>
        <w:t>Programme</w:t>
      </w:r>
    </w:p>
    <w:p>
      <w:pPr>
        <w:pStyle w:val="6"/>
        <w:numPr>
          <w:ilvl w:val="0"/>
          <w:numId w:val="5"/>
        </w:numPr>
        <w:tabs>
          <w:tab w:val="left" w:pos="682"/>
          <w:tab w:val="left" w:pos="683"/>
        </w:tabs>
        <w:spacing w:before="1" w:after="0" w:line="240" w:lineRule="auto"/>
        <w:ind w:left="682" w:right="0" w:hanging="566"/>
        <w:jc w:val="left"/>
        <w:rPr>
          <w:sz w:val="22"/>
        </w:rPr>
      </w:pPr>
      <w:r>
        <w:rPr>
          <w:sz w:val="22"/>
        </w:rPr>
        <w:t>Director</w:t>
      </w:r>
      <w:r>
        <w:rPr>
          <w:spacing w:val="-51"/>
          <w:sz w:val="22"/>
        </w:rPr>
        <w:t xml:space="preserve"> </w:t>
      </w:r>
      <w:r>
        <w:rPr>
          <w:sz w:val="22"/>
        </w:rPr>
        <w:t>–</w:t>
      </w:r>
      <w:r>
        <w:rPr>
          <w:spacing w:val="-52"/>
          <w:sz w:val="22"/>
        </w:rPr>
        <w:t xml:space="preserve"> </w:t>
      </w:r>
      <w:r>
        <w:rPr>
          <w:sz w:val="22"/>
        </w:rPr>
        <w:t>Director</w:t>
      </w:r>
      <w:r>
        <w:rPr>
          <w:spacing w:val="-52"/>
          <w:sz w:val="22"/>
        </w:rPr>
        <w:t xml:space="preserve"> </w:t>
      </w:r>
      <w:r>
        <w:rPr>
          <w:sz w:val="22"/>
        </w:rPr>
        <w:t>of</w:t>
      </w:r>
      <w:r>
        <w:rPr>
          <w:spacing w:val="-52"/>
          <w:sz w:val="22"/>
        </w:rPr>
        <w:t xml:space="preserve"> </w:t>
      </w:r>
      <w:r>
        <w:rPr>
          <w:sz w:val="22"/>
        </w:rPr>
        <w:t>the</w:t>
      </w:r>
      <w:r>
        <w:rPr>
          <w:spacing w:val="-53"/>
          <w:sz w:val="22"/>
        </w:rPr>
        <w:t xml:space="preserve"> </w:t>
      </w:r>
      <w:r>
        <w:rPr>
          <w:sz w:val="22"/>
        </w:rPr>
        <w:t>Polish</w:t>
      </w:r>
      <w:r>
        <w:rPr>
          <w:spacing w:val="-53"/>
          <w:sz w:val="22"/>
        </w:rPr>
        <w:t xml:space="preserve"> </w:t>
      </w:r>
      <w:r>
        <w:rPr>
          <w:sz w:val="22"/>
        </w:rPr>
        <w:t>National</w:t>
      </w:r>
      <w:r>
        <w:rPr>
          <w:spacing w:val="-51"/>
          <w:sz w:val="22"/>
        </w:rPr>
        <w:t xml:space="preserve"> </w:t>
      </w:r>
      <w:r>
        <w:rPr>
          <w:sz w:val="22"/>
        </w:rPr>
        <w:t>Agency</w:t>
      </w:r>
      <w:r>
        <w:rPr>
          <w:spacing w:val="-53"/>
          <w:sz w:val="22"/>
        </w:rPr>
        <w:t xml:space="preserve"> </w:t>
      </w:r>
      <w:r>
        <w:rPr>
          <w:sz w:val="22"/>
        </w:rPr>
        <w:t>for</w:t>
      </w:r>
      <w:r>
        <w:rPr>
          <w:spacing w:val="-51"/>
          <w:sz w:val="22"/>
        </w:rPr>
        <w:t xml:space="preserve"> </w:t>
      </w:r>
      <w:r>
        <w:rPr>
          <w:sz w:val="22"/>
        </w:rPr>
        <w:t>Academic</w:t>
      </w:r>
      <w:r>
        <w:rPr>
          <w:spacing w:val="-52"/>
          <w:sz w:val="22"/>
        </w:rPr>
        <w:t xml:space="preserve"> </w:t>
      </w:r>
      <w:r>
        <w:rPr>
          <w:sz w:val="22"/>
        </w:rPr>
        <w:t>Exchange</w:t>
      </w:r>
    </w:p>
    <w:p>
      <w:pPr>
        <w:pStyle w:val="6"/>
        <w:numPr>
          <w:ilvl w:val="0"/>
          <w:numId w:val="5"/>
        </w:numPr>
        <w:tabs>
          <w:tab w:val="left" w:pos="682"/>
          <w:tab w:val="left" w:pos="683"/>
        </w:tabs>
        <w:spacing w:before="129" w:after="0" w:line="240" w:lineRule="auto"/>
        <w:ind w:left="682" w:right="0" w:hanging="566"/>
        <w:jc w:val="left"/>
        <w:rPr>
          <w:sz w:val="22"/>
        </w:rPr>
      </w:pPr>
      <w:r>
        <w:rPr>
          <w:w w:val="95"/>
          <w:sz w:val="22"/>
        </w:rPr>
        <w:t>Host</w:t>
      </w:r>
      <w:r>
        <w:rPr>
          <w:spacing w:val="-43"/>
          <w:w w:val="95"/>
          <w:sz w:val="22"/>
        </w:rPr>
        <w:t xml:space="preserve"> </w:t>
      </w:r>
      <w:r>
        <w:rPr>
          <w:w w:val="95"/>
          <w:sz w:val="22"/>
        </w:rPr>
        <w:t>centre</w:t>
      </w:r>
      <w:r>
        <w:rPr>
          <w:spacing w:val="-43"/>
          <w:w w:val="95"/>
          <w:sz w:val="22"/>
        </w:rPr>
        <w:t xml:space="preserve"> </w:t>
      </w:r>
      <w:r>
        <w:rPr>
          <w:w w:val="95"/>
          <w:sz w:val="22"/>
        </w:rPr>
        <w:t>–</w:t>
      </w:r>
      <w:r>
        <w:rPr>
          <w:spacing w:val="-44"/>
          <w:w w:val="95"/>
          <w:sz w:val="22"/>
        </w:rPr>
        <w:t xml:space="preserve"> </w:t>
      </w:r>
      <w:r>
        <w:rPr>
          <w:w w:val="95"/>
          <w:sz w:val="22"/>
        </w:rPr>
        <w:t>institution</w:t>
      </w:r>
      <w:r>
        <w:rPr>
          <w:spacing w:val="-42"/>
          <w:w w:val="95"/>
          <w:sz w:val="22"/>
        </w:rPr>
        <w:t xml:space="preserve"> </w:t>
      </w:r>
      <w:r>
        <w:rPr>
          <w:w w:val="95"/>
          <w:sz w:val="22"/>
        </w:rPr>
        <w:t>of</w:t>
      </w:r>
      <w:r>
        <w:rPr>
          <w:spacing w:val="-43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45"/>
          <w:w w:val="95"/>
          <w:sz w:val="22"/>
        </w:rPr>
        <w:t xml:space="preserve"> </w:t>
      </w:r>
      <w:r>
        <w:rPr>
          <w:w w:val="95"/>
          <w:sz w:val="22"/>
        </w:rPr>
        <w:t>Polish</w:t>
      </w:r>
      <w:r>
        <w:rPr>
          <w:spacing w:val="-45"/>
          <w:w w:val="95"/>
          <w:sz w:val="22"/>
        </w:rPr>
        <w:t xml:space="preserve"> </w:t>
      </w:r>
      <w:r>
        <w:rPr>
          <w:w w:val="95"/>
          <w:sz w:val="22"/>
        </w:rPr>
        <w:t>science</w:t>
      </w:r>
      <w:r>
        <w:rPr>
          <w:spacing w:val="-45"/>
          <w:w w:val="95"/>
          <w:sz w:val="22"/>
        </w:rPr>
        <w:t xml:space="preserve"> </w:t>
      </w:r>
      <w:r>
        <w:rPr>
          <w:w w:val="95"/>
          <w:sz w:val="22"/>
        </w:rPr>
        <w:t>and</w:t>
      </w:r>
      <w:r>
        <w:rPr>
          <w:spacing w:val="-45"/>
          <w:w w:val="95"/>
          <w:sz w:val="22"/>
        </w:rPr>
        <w:t xml:space="preserve"> </w:t>
      </w:r>
      <w:r>
        <w:rPr>
          <w:w w:val="95"/>
          <w:sz w:val="22"/>
        </w:rPr>
        <w:t>higher</w:t>
      </w:r>
      <w:r>
        <w:rPr>
          <w:spacing w:val="-43"/>
          <w:w w:val="95"/>
          <w:sz w:val="22"/>
        </w:rPr>
        <w:t xml:space="preserve"> </w:t>
      </w:r>
      <w:r>
        <w:rPr>
          <w:w w:val="95"/>
          <w:sz w:val="22"/>
        </w:rPr>
        <w:t>education</w:t>
      </w:r>
      <w:r>
        <w:rPr>
          <w:spacing w:val="-44"/>
          <w:w w:val="95"/>
          <w:sz w:val="22"/>
        </w:rPr>
        <w:t xml:space="preserve"> </w:t>
      </w:r>
      <w:r>
        <w:rPr>
          <w:w w:val="95"/>
          <w:sz w:val="22"/>
        </w:rPr>
        <w:t>system</w:t>
      </w:r>
    </w:p>
    <w:p>
      <w:pPr>
        <w:pStyle w:val="6"/>
        <w:numPr>
          <w:ilvl w:val="0"/>
          <w:numId w:val="5"/>
        </w:numPr>
        <w:tabs>
          <w:tab w:val="left" w:pos="683"/>
        </w:tabs>
        <w:spacing w:before="128" w:after="0" w:line="355" w:lineRule="auto"/>
        <w:ind w:left="682" w:right="116" w:hanging="566"/>
        <w:jc w:val="both"/>
        <w:rPr>
          <w:sz w:val="22"/>
        </w:rPr>
      </w:pPr>
      <w:r>
        <w:rPr>
          <w:w w:val="90"/>
          <w:sz w:val="22"/>
        </w:rPr>
        <w:t>Programme</w:t>
      </w:r>
      <w:r>
        <w:rPr>
          <w:spacing w:val="-40"/>
          <w:w w:val="90"/>
          <w:sz w:val="22"/>
        </w:rPr>
        <w:t xml:space="preserve"> </w:t>
      </w:r>
      <w:r>
        <w:rPr>
          <w:w w:val="90"/>
          <w:sz w:val="22"/>
        </w:rPr>
        <w:t>–</w:t>
      </w:r>
      <w:r>
        <w:rPr>
          <w:spacing w:val="-39"/>
          <w:w w:val="90"/>
          <w:sz w:val="22"/>
        </w:rPr>
        <w:t xml:space="preserve"> </w:t>
      </w:r>
      <w:r>
        <w:rPr>
          <w:w w:val="90"/>
          <w:sz w:val="22"/>
        </w:rPr>
        <w:t>programme</w:t>
      </w:r>
      <w:r>
        <w:rPr>
          <w:spacing w:val="-41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38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39"/>
          <w:w w:val="90"/>
          <w:sz w:val="22"/>
        </w:rPr>
        <w:t xml:space="preserve"> </w:t>
      </w:r>
      <w:r>
        <w:rPr>
          <w:w w:val="90"/>
          <w:sz w:val="22"/>
        </w:rPr>
        <w:t>exchange</w:t>
      </w:r>
      <w:r>
        <w:rPr>
          <w:spacing w:val="-39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39"/>
          <w:w w:val="90"/>
          <w:sz w:val="22"/>
        </w:rPr>
        <w:t xml:space="preserve"> </w:t>
      </w:r>
      <w:r>
        <w:rPr>
          <w:w w:val="90"/>
          <w:sz w:val="22"/>
        </w:rPr>
        <w:t>students</w:t>
      </w:r>
      <w:r>
        <w:rPr>
          <w:spacing w:val="-40"/>
          <w:w w:val="90"/>
          <w:sz w:val="22"/>
        </w:rPr>
        <w:t xml:space="preserve"> </w:t>
      </w:r>
      <w:r>
        <w:rPr>
          <w:w w:val="90"/>
          <w:sz w:val="22"/>
        </w:rPr>
        <w:t>and</w:t>
      </w:r>
      <w:r>
        <w:rPr>
          <w:spacing w:val="-40"/>
          <w:w w:val="90"/>
          <w:sz w:val="22"/>
        </w:rPr>
        <w:t xml:space="preserve"> </w:t>
      </w:r>
      <w:r>
        <w:rPr>
          <w:w w:val="90"/>
          <w:sz w:val="22"/>
        </w:rPr>
        <w:t>academics</w:t>
      </w:r>
      <w:r>
        <w:rPr>
          <w:spacing w:val="-38"/>
          <w:w w:val="90"/>
          <w:sz w:val="22"/>
        </w:rPr>
        <w:t xml:space="preserve"> </w:t>
      </w:r>
      <w:r>
        <w:rPr>
          <w:w w:val="90"/>
          <w:sz w:val="22"/>
        </w:rPr>
        <w:t>in</w:t>
      </w:r>
      <w:r>
        <w:rPr>
          <w:spacing w:val="-39"/>
          <w:w w:val="90"/>
          <w:sz w:val="22"/>
        </w:rPr>
        <w:t xml:space="preserve"> </w:t>
      </w:r>
      <w:r>
        <w:rPr>
          <w:w w:val="90"/>
          <w:sz w:val="22"/>
        </w:rPr>
        <w:t>higher</w:t>
      </w:r>
      <w:r>
        <w:rPr>
          <w:spacing w:val="-39"/>
          <w:w w:val="90"/>
          <w:sz w:val="22"/>
        </w:rPr>
        <w:t xml:space="preserve"> </w:t>
      </w:r>
      <w:r>
        <w:rPr>
          <w:w w:val="90"/>
          <w:sz w:val="22"/>
        </w:rPr>
        <w:t xml:space="preserve">education </w:t>
      </w:r>
      <w:r>
        <w:rPr>
          <w:w w:val="85"/>
          <w:sz w:val="22"/>
        </w:rPr>
        <w:t>based</w:t>
      </w:r>
      <w:r>
        <w:rPr>
          <w:spacing w:val="-22"/>
          <w:w w:val="85"/>
          <w:sz w:val="22"/>
        </w:rPr>
        <w:t xml:space="preserve"> </w:t>
      </w:r>
      <w:r>
        <w:rPr>
          <w:w w:val="85"/>
          <w:sz w:val="22"/>
        </w:rPr>
        <w:t>on</w:t>
      </w:r>
      <w:r>
        <w:rPr>
          <w:spacing w:val="-21"/>
          <w:w w:val="85"/>
          <w:sz w:val="22"/>
        </w:rPr>
        <w:t xml:space="preserve"> </w:t>
      </w:r>
      <w:r>
        <w:rPr>
          <w:w w:val="85"/>
          <w:sz w:val="22"/>
        </w:rPr>
        <w:t>international</w:t>
      </w:r>
      <w:r>
        <w:rPr>
          <w:spacing w:val="-23"/>
          <w:w w:val="85"/>
          <w:sz w:val="22"/>
        </w:rPr>
        <w:t xml:space="preserve"> </w:t>
      </w:r>
      <w:r>
        <w:rPr>
          <w:w w:val="85"/>
          <w:sz w:val="22"/>
        </w:rPr>
        <w:t>agreements</w:t>
      </w:r>
      <w:r>
        <w:rPr>
          <w:spacing w:val="-21"/>
          <w:w w:val="85"/>
          <w:sz w:val="22"/>
        </w:rPr>
        <w:t xml:space="preserve"> </w:t>
      </w:r>
      <w:r>
        <w:rPr>
          <w:w w:val="85"/>
          <w:sz w:val="22"/>
        </w:rPr>
        <w:t>and</w:t>
      </w:r>
      <w:r>
        <w:rPr>
          <w:spacing w:val="-21"/>
          <w:w w:val="85"/>
          <w:sz w:val="22"/>
        </w:rPr>
        <w:t xml:space="preserve"> </w:t>
      </w:r>
      <w:r>
        <w:rPr>
          <w:w w:val="85"/>
          <w:sz w:val="22"/>
        </w:rPr>
        <w:t>bilateral</w:t>
      </w:r>
      <w:r>
        <w:rPr>
          <w:spacing w:val="-21"/>
          <w:w w:val="85"/>
          <w:sz w:val="22"/>
        </w:rPr>
        <w:t xml:space="preserve"> </w:t>
      </w:r>
      <w:r>
        <w:rPr>
          <w:w w:val="85"/>
          <w:sz w:val="22"/>
        </w:rPr>
        <w:t>cooperation</w:t>
      </w:r>
      <w:r>
        <w:rPr>
          <w:spacing w:val="-23"/>
          <w:w w:val="85"/>
          <w:sz w:val="22"/>
        </w:rPr>
        <w:t xml:space="preserve"> </w:t>
      </w:r>
      <w:r>
        <w:rPr>
          <w:w w:val="85"/>
          <w:sz w:val="22"/>
        </w:rPr>
        <w:t>at</w:t>
      </w:r>
      <w:r>
        <w:rPr>
          <w:spacing w:val="-21"/>
          <w:w w:val="85"/>
          <w:sz w:val="22"/>
        </w:rPr>
        <w:t xml:space="preserve"> </w:t>
      </w:r>
      <w:r>
        <w:rPr>
          <w:w w:val="85"/>
          <w:sz w:val="22"/>
        </w:rPr>
        <w:t>the</w:t>
      </w:r>
      <w:r>
        <w:rPr>
          <w:spacing w:val="-21"/>
          <w:w w:val="85"/>
          <w:sz w:val="22"/>
        </w:rPr>
        <w:t xml:space="preserve"> </w:t>
      </w:r>
      <w:r>
        <w:rPr>
          <w:w w:val="85"/>
          <w:sz w:val="22"/>
        </w:rPr>
        <w:t>national</w:t>
      </w:r>
      <w:r>
        <w:rPr>
          <w:spacing w:val="-21"/>
          <w:w w:val="85"/>
          <w:sz w:val="22"/>
        </w:rPr>
        <w:t xml:space="preserve"> </w:t>
      </w:r>
      <w:r>
        <w:rPr>
          <w:w w:val="85"/>
          <w:sz w:val="22"/>
        </w:rPr>
        <w:t>or</w:t>
      </w:r>
      <w:r>
        <w:rPr>
          <w:spacing w:val="-23"/>
          <w:w w:val="85"/>
          <w:sz w:val="22"/>
        </w:rPr>
        <w:t xml:space="preserve"> </w:t>
      </w:r>
      <w:r>
        <w:rPr>
          <w:w w:val="85"/>
          <w:sz w:val="22"/>
        </w:rPr>
        <w:t xml:space="preserve">departmental </w:t>
      </w:r>
      <w:r>
        <w:rPr>
          <w:w w:val="95"/>
          <w:sz w:val="22"/>
        </w:rPr>
        <w:t>level</w:t>
      </w:r>
    </w:p>
    <w:p>
      <w:pPr>
        <w:pStyle w:val="6"/>
        <w:numPr>
          <w:ilvl w:val="0"/>
          <w:numId w:val="5"/>
        </w:numPr>
        <w:tabs>
          <w:tab w:val="left" w:pos="682"/>
          <w:tab w:val="left" w:pos="683"/>
        </w:tabs>
        <w:spacing w:before="1" w:after="0" w:line="240" w:lineRule="auto"/>
        <w:ind w:left="682" w:right="0" w:hanging="566"/>
        <w:jc w:val="left"/>
        <w:rPr>
          <w:sz w:val="22"/>
        </w:rPr>
      </w:pPr>
      <w:r>
        <w:rPr>
          <w:w w:val="95"/>
          <w:sz w:val="22"/>
        </w:rPr>
        <w:t>Part-time</w:t>
      </w:r>
      <w:r>
        <w:rPr>
          <w:spacing w:val="-48"/>
          <w:w w:val="95"/>
          <w:sz w:val="22"/>
        </w:rPr>
        <w:t xml:space="preserve"> </w:t>
      </w:r>
      <w:r>
        <w:rPr>
          <w:w w:val="95"/>
          <w:sz w:val="22"/>
        </w:rPr>
        <w:t>studies</w:t>
      </w:r>
      <w:r>
        <w:rPr>
          <w:spacing w:val="-46"/>
          <w:w w:val="95"/>
          <w:sz w:val="22"/>
        </w:rPr>
        <w:t xml:space="preserve"> </w:t>
      </w:r>
      <w:r>
        <w:rPr>
          <w:w w:val="95"/>
          <w:sz w:val="22"/>
        </w:rPr>
        <w:t>–</w:t>
      </w:r>
      <w:r>
        <w:rPr>
          <w:spacing w:val="-49"/>
          <w:w w:val="95"/>
          <w:sz w:val="22"/>
        </w:rPr>
        <w:t xml:space="preserve"> </w:t>
      </w:r>
      <w:r>
        <w:rPr>
          <w:w w:val="95"/>
          <w:sz w:val="22"/>
        </w:rPr>
        <w:t>studies</w:t>
      </w:r>
      <w:r>
        <w:rPr>
          <w:spacing w:val="-46"/>
          <w:w w:val="95"/>
          <w:sz w:val="22"/>
        </w:rPr>
        <w:t xml:space="preserve"> </w:t>
      </w:r>
      <w:r>
        <w:rPr>
          <w:w w:val="95"/>
          <w:sz w:val="22"/>
        </w:rPr>
        <w:t>lasting</w:t>
      </w:r>
      <w:r>
        <w:rPr>
          <w:spacing w:val="-48"/>
          <w:w w:val="95"/>
          <w:sz w:val="22"/>
        </w:rPr>
        <w:t xml:space="preserve"> </w:t>
      </w:r>
      <w:r>
        <w:rPr>
          <w:w w:val="95"/>
          <w:sz w:val="22"/>
        </w:rPr>
        <w:t>one</w:t>
      </w:r>
      <w:r>
        <w:rPr>
          <w:spacing w:val="-48"/>
          <w:w w:val="95"/>
          <w:sz w:val="22"/>
        </w:rPr>
        <w:t xml:space="preserve"> </w:t>
      </w:r>
      <w:r>
        <w:rPr>
          <w:w w:val="95"/>
          <w:sz w:val="22"/>
        </w:rPr>
        <w:t>or</w:t>
      </w:r>
      <w:r>
        <w:rPr>
          <w:spacing w:val="-48"/>
          <w:w w:val="95"/>
          <w:sz w:val="22"/>
        </w:rPr>
        <w:t xml:space="preserve"> </w:t>
      </w:r>
      <w:r>
        <w:rPr>
          <w:w w:val="95"/>
          <w:sz w:val="22"/>
        </w:rPr>
        <w:t>two</w:t>
      </w:r>
      <w:r>
        <w:rPr>
          <w:spacing w:val="-47"/>
          <w:w w:val="95"/>
          <w:sz w:val="22"/>
        </w:rPr>
        <w:t xml:space="preserve"> </w:t>
      </w:r>
      <w:r>
        <w:rPr>
          <w:w w:val="95"/>
          <w:sz w:val="22"/>
        </w:rPr>
        <w:t>semesters</w:t>
      </w:r>
      <w:r>
        <w:rPr>
          <w:spacing w:val="-46"/>
          <w:w w:val="95"/>
          <w:sz w:val="22"/>
        </w:rPr>
        <w:t xml:space="preserve"> </w:t>
      </w:r>
      <w:r>
        <w:rPr>
          <w:w w:val="95"/>
          <w:sz w:val="22"/>
        </w:rPr>
        <w:t>at</w:t>
      </w:r>
      <w:r>
        <w:rPr>
          <w:spacing w:val="-46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48"/>
          <w:w w:val="95"/>
          <w:sz w:val="22"/>
        </w:rPr>
        <w:t xml:space="preserve"> </w:t>
      </w:r>
      <w:r>
        <w:rPr>
          <w:w w:val="95"/>
          <w:sz w:val="22"/>
        </w:rPr>
        <w:t>host</w:t>
      </w:r>
      <w:r>
        <w:rPr>
          <w:spacing w:val="-48"/>
          <w:w w:val="95"/>
          <w:sz w:val="22"/>
        </w:rPr>
        <w:t xml:space="preserve"> </w:t>
      </w:r>
      <w:r>
        <w:rPr>
          <w:w w:val="95"/>
          <w:sz w:val="22"/>
        </w:rPr>
        <w:t>university</w:t>
      </w:r>
    </w:p>
    <w:p>
      <w:pPr>
        <w:pStyle w:val="6"/>
        <w:numPr>
          <w:ilvl w:val="0"/>
          <w:numId w:val="5"/>
        </w:numPr>
        <w:tabs>
          <w:tab w:val="left" w:pos="682"/>
          <w:tab w:val="left" w:pos="683"/>
        </w:tabs>
        <w:spacing w:before="129" w:after="0" w:line="355" w:lineRule="auto"/>
        <w:ind w:left="682" w:right="114" w:hanging="566"/>
        <w:jc w:val="left"/>
        <w:rPr>
          <w:sz w:val="22"/>
        </w:rPr>
      </w:pPr>
      <w:r>
        <w:rPr>
          <w:w w:val="90"/>
          <w:sz w:val="22"/>
        </w:rPr>
        <w:t>ICT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>system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48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48"/>
          <w:w w:val="90"/>
          <w:sz w:val="22"/>
        </w:rPr>
        <w:t xml:space="preserve"> </w:t>
      </w:r>
      <w:r>
        <w:rPr>
          <w:w w:val="90"/>
          <w:sz w:val="22"/>
        </w:rPr>
        <w:t>Agency</w:t>
      </w:r>
      <w:r>
        <w:rPr>
          <w:spacing w:val="-48"/>
          <w:w w:val="90"/>
          <w:sz w:val="22"/>
        </w:rPr>
        <w:t xml:space="preserve"> </w:t>
      </w:r>
      <w:r>
        <w:rPr>
          <w:w w:val="90"/>
          <w:sz w:val="22"/>
        </w:rPr>
        <w:t>–</w:t>
      </w:r>
      <w:r>
        <w:rPr>
          <w:spacing w:val="-47"/>
          <w:w w:val="90"/>
          <w:sz w:val="22"/>
        </w:rPr>
        <w:t xml:space="preserve"> </w:t>
      </w:r>
      <w:r>
        <w:rPr>
          <w:w w:val="90"/>
          <w:sz w:val="22"/>
        </w:rPr>
        <w:t>system</w:t>
      </w:r>
      <w:r>
        <w:rPr>
          <w:spacing w:val="-48"/>
          <w:w w:val="90"/>
          <w:sz w:val="22"/>
        </w:rPr>
        <w:t xml:space="preserve"> </w:t>
      </w:r>
      <w:r>
        <w:rPr>
          <w:w w:val="90"/>
          <w:sz w:val="22"/>
        </w:rPr>
        <w:t>in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>which</w:t>
      </w:r>
      <w:r>
        <w:rPr>
          <w:spacing w:val="-48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>call</w:t>
      </w:r>
      <w:r>
        <w:rPr>
          <w:spacing w:val="-47"/>
          <w:w w:val="90"/>
          <w:sz w:val="22"/>
        </w:rPr>
        <w:t xml:space="preserve"> </w:t>
      </w:r>
      <w:r>
        <w:rPr>
          <w:w w:val="90"/>
          <w:sz w:val="22"/>
        </w:rPr>
        <w:t>for</w:t>
      </w:r>
      <w:r>
        <w:rPr>
          <w:spacing w:val="-48"/>
          <w:w w:val="90"/>
          <w:sz w:val="22"/>
        </w:rPr>
        <w:t xml:space="preserve"> </w:t>
      </w:r>
      <w:r>
        <w:rPr>
          <w:w w:val="90"/>
          <w:sz w:val="22"/>
        </w:rPr>
        <w:t>and</w:t>
      </w:r>
      <w:r>
        <w:rPr>
          <w:spacing w:val="-48"/>
          <w:w w:val="90"/>
          <w:sz w:val="22"/>
        </w:rPr>
        <w:t xml:space="preserve"> </w:t>
      </w:r>
      <w:r>
        <w:rPr>
          <w:w w:val="90"/>
          <w:sz w:val="22"/>
        </w:rPr>
        <w:t>evaluation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48"/>
          <w:w w:val="90"/>
          <w:sz w:val="22"/>
        </w:rPr>
        <w:t xml:space="preserve"> </w:t>
      </w:r>
      <w:r>
        <w:rPr>
          <w:w w:val="90"/>
          <w:sz w:val="22"/>
        </w:rPr>
        <w:t>applications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>and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 xml:space="preserve">of </w:t>
      </w:r>
      <w:r>
        <w:rPr>
          <w:w w:val="95"/>
          <w:sz w:val="22"/>
        </w:rPr>
        <w:t>reports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submitted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by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Beneficiary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are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conducted</w:t>
      </w:r>
    </w:p>
    <w:p>
      <w:pPr>
        <w:pStyle w:val="6"/>
        <w:numPr>
          <w:ilvl w:val="0"/>
          <w:numId w:val="5"/>
        </w:numPr>
        <w:tabs>
          <w:tab w:val="left" w:pos="682"/>
          <w:tab w:val="left" w:pos="683"/>
        </w:tabs>
        <w:spacing w:before="1" w:after="0" w:line="240" w:lineRule="auto"/>
        <w:ind w:left="682" w:right="0" w:hanging="566"/>
        <w:jc w:val="left"/>
        <w:rPr>
          <w:sz w:val="22"/>
        </w:rPr>
      </w:pPr>
      <w:r>
        <w:rPr>
          <w:w w:val="95"/>
          <w:sz w:val="22"/>
        </w:rPr>
        <w:t>Scholarship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–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funds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granted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as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part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of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Programme</w:t>
      </w:r>
    </w:p>
    <w:p>
      <w:pPr>
        <w:pStyle w:val="6"/>
        <w:numPr>
          <w:ilvl w:val="0"/>
          <w:numId w:val="5"/>
        </w:numPr>
        <w:tabs>
          <w:tab w:val="left" w:pos="682"/>
          <w:tab w:val="left" w:pos="683"/>
        </w:tabs>
        <w:spacing w:before="128" w:after="0" w:line="355" w:lineRule="auto"/>
        <w:ind w:left="682" w:right="113" w:hanging="566"/>
        <w:jc w:val="left"/>
        <w:rPr>
          <w:sz w:val="22"/>
        </w:rPr>
      </w:pPr>
      <w:r>
        <w:rPr>
          <w:w w:val="95"/>
          <w:sz w:val="22"/>
        </w:rPr>
        <w:t>Act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on</w:t>
      </w:r>
      <w:r>
        <w:rPr>
          <w:spacing w:val="-49"/>
          <w:w w:val="95"/>
          <w:sz w:val="22"/>
        </w:rPr>
        <w:t xml:space="preserve"> </w:t>
      </w:r>
      <w:r>
        <w:rPr>
          <w:w w:val="95"/>
          <w:sz w:val="22"/>
        </w:rPr>
        <w:t>NAWA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–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Act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of</w:t>
      </w:r>
      <w:r>
        <w:rPr>
          <w:spacing w:val="-49"/>
          <w:w w:val="95"/>
          <w:sz w:val="22"/>
        </w:rPr>
        <w:t xml:space="preserve"> </w:t>
      </w:r>
      <w:r>
        <w:rPr>
          <w:w w:val="95"/>
          <w:sz w:val="22"/>
        </w:rPr>
        <w:t>7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July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2017</w:t>
      </w:r>
      <w:r>
        <w:rPr>
          <w:spacing w:val="-51"/>
          <w:w w:val="95"/>
          <w:sz w:val="22"/>
        </w:rPr>
        <w:t xml:space="preserve"> </w:t>
      </w:r>
      <w:r>
        <w:rPr>
          <w:w w:val="95"/>
          <w:sz w:val="22"/>
        </w:rPr>
        <w:t>on</w:t>
      </w:r>
      <w:r>
        <w:rPr>
          <w:spacing w:val="-49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Polish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National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Agency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for</w:t>
      </w:r>
      <w:r>
        <w:rPr>
          <w:spacing w:val="-49"/>
          <w:w w:val="95"/>
          <w:sz w:val="22"/>
        </w:rPr>
        <w:t xml:space="preserve"> </w:t>
      </w:r>
      <w:r>
        <w:rPr>
          <w:w w:val="95"/>
          <w:sz w:val="22"/>
        </w:rPr>
        <w:t>Academic</w:t>
      </w:r>
      <w:r>
        <w:rPr>
          <w:spacing w:val="-49"/>
          <w:w w:val="95"/>
          <w:sz w:val="22"/>
        </w:rPr>
        <w:t xml:space="preserve"> </w:t>
      </w:r>
      <w:r>
        <w:rPr>
          <w:w w:val="95"/>
          <w:sz w:val="22"/>
        </w:rPr>
        <w:t>Exchange (Journal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of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Laws</w:t>
      </w:r>
      <w:r>
        <w:rPr>
          <w:spacing w:val="1"/>
          <w:w w:val="95"/>
          <w:sz w:val="22"/>
        </w:rPr>
        <w:t xml:space="preserve"> </w:t>
      </w:r>
      <w:r>
        <w:rPr>
          <w:w w:val="95"/>
          <w:sz w:val="22"/>
        </w:rPr>
        <w:t>of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2017,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item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1530,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as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amended)</w:t>
      </w:r>
    </w:p>
    <w:p>
      <w:pPr>
        <w:pStyle w:val="6"/>
        <w:numPr>
          <w:ilvl w:val="0"/>
          <w:numId w:val="5"/>
        </w:numPr>
        <w:tabs>
          <w:tab w:val="left" w:pos="682"/>
          <w:tab w:val="left" w:pos="683"/>
        </w:tabs>
        <w:spacing w:before="1" w:after="0" w:line="355" w:lineRule="auto"/>
        <w:ind w:left="682" w:right="110" w:hanging="566"/>
        <w:jc w:val="left"/>
        <w:rPr>
          <w:sz w:val="22"/>
        </w:rPr>
      </w:pPr>
      <w:r>
        <w:rPr>
          <w:w w:val="90"/>
          <w:sz w:val="22"/>
        </w:rPr>
        <w:t>Applicant</w:t>
      </w:r>
      <w:r>
        <w:rPr>
          <w:spacing w:val="-52"/>
          <w:w w:val="90"/>
          <w:sz w:val="22"/>
        </w:rPr>
        <w:t xml:space="preserve"> </w:t>
      </w:r>
      <w:r>
        <w:rPr>
          <w:w w:val="90"/>
          <w:sz w:val="22"/>
        </w:rPr>
        <w:t>–</w:t>
      </w:r>
      <w:r>
        <w:rPr>
          <w:spacing w:val="-52"/>
          <w:w w:val="90"/>
          <w:sz w:val="22"/>
        </w:rPr>
        <w:t xml:space="preserve"> </w:t>
      </w:r>
      <w:r>
        <w:rPr>
          <w:w w:val="90"/>
          <w:sz w:val="22"/>
        </w:rPr>
        <w:t>individual</w:t>
      </w:r>
      <w:r>
        <w:rPr>
          <w:spacing w:val="-51"/>
          <w:w w:val="90"/>
          <w:sz w:val="22"/>
        </w:rPr>
        <w:t xml:space="preserve"> </w:t>
      </w:r>
      <w:r>
        <w:rPr>
          <w:w w:val="90"/>
          <w:sz w:val="22"/>
        </w:rPr>
        <w:t>meeting</w:t>
      </w:r>
      <w:r>
        <w:rPr>
          <w:spacing w:val="-52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53"/>
          <w:w w:val="90"/>
          <w:sz w:val="22"/>
        </w:rPr>
        <w:t xml:space="preserve"> </w:t>
      </w:r>
      <w:r>
        <w:rPr>
          <w:w w:val="90"/>
          <w:sz w:val="22"/>
        </w:rPr>
        <w:t>requirements</w:t>
      </w:r>
      <w:r>
        <w:rPr>
          <w:spacing w:val="-52"/>
          <w:w w:val="90"/>
          <w:sz w:val="22"/>
        </w:rPr>
        <w:t xml:space="preserve"> </w:t>
      </w:r>
      <w:r>
        <w:rPr>
          <w:w w:val="90"/>
          <w:sz w:val="22"/>
        </w:rPr>
        <w:t>referred</w:t>
      </w:r>
      <w:r>
        <w:rPr>
          <w:spacing w:val="-52"/>
          <w:w w:val="90"/>
          <w:sz w:val="22"/>
        </w:rPr>
        <w:t xml:space="preserve"> </w:t>
      </w:r>
      <w:r>
        <w:rPr>
          <w:w w:val="90"/>
          <w:sz w:val="22"/>
        </w:rPr>
        <w:t>to</w:t>
      </w:r>
      <w:r>
        <w:rPr>
          <w:spacing w:val="-52"/>
          <w:w w:val="90"/>
          <w:sz w:val="22"/>
        </w:rPr>
        <w:t xml:space="preserve"> </w:t>
      </w:r>
      <w:r>
        <w:rPr>
          <w:w w:val="90"/>
          <w:sz w:val="22"/>
        </w:rPr>
        <w:t>in</w:t>
      </w:r>
      <w:r>
        <w:rPr>
          <w:spacing w:val="-53"/>
          <w:w w:val="90"/>
          <w:sz w:val="22"/>
        </w:rPr>
        <w:t xml:space="preserve"> </w:t>
      </w:r>
      <w:r>
        <w:rPr>
          <w:w w:val="90"/>
          <w:sz w:val="22"/>
        </w:rPr>
        <w:t>point</w:t>
      </w:r>
      <w:r>
        <w:rPr>
          <w:spacing w:val="-51"/>
          <w:w w:val="90"/>
          <w:sz w:val="22"/>
        </w:rPr>
        <w:t xml:space="preserve"> </w:t>
      </w:r>
      <w:r>
        <w:rPr>
          <w:w w:val="90"/>
          <w:sz w:val="22"/>
        </w:rPr>
        <w:t>2.1.</w:t>
      </w:r>
      <w:r>
        <w:rPr>
          <w:spacing w:val="-52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51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52"/>
          <w:w w:val="90"/>
          <w:sz w:val="22"/>
        </w:rPr>
        <w:t xml:space="preserve"> </w:t>
      </w:r>
      <w:r>
        <w:rPr>
          <w:w w:val="90"/>
          <w:sz w:val="22"/>
        </w:rPr>
        <w:t xml:space="preserve">Regulations, </w:t>
      </w:r>
      <w:r>
        <w:rPr>
          <w:w w:val="85"/>
          <w:sz w:val="22"/>
        </w:rPr>
        <w:t>who</w:t>
      </w:r>
      <w:r>
        <w:rPr>
          <w:spacing w:val="-24"/>
          <w:w w:val="85"/>
          <w:sz w:val="22"/>
        </w:rPr>
        <w:t xml:space="preserve"> </w:t>
      </w:r>
      <w:r>
        <w:rPr>
          <w:w w:val="85"/>
          <w:sz w:val="22"/>
        </w:rPr>
        <w:t>has</w:t>
      </w:r>
      <w:r>
        <w:rPr>
          <w:spacing w:val="-20"/>
          <w:w w:val="85"/>
          <w:sz w:val="22"/>
        </w:rPr>
        <w:t xml:space="preserve"> </w:t>
      </w:r>
      <w:r>
        <w:rPr>
          <w:w w:val="85"/>
          <w:sz w:val="22"/>
        </w:rPr>
        <w:t>submitted</w:t>
      </w:r>
      <w:r>
        <w:rPr>
          <w:spacing w:val="-22"/>
          <w:w w:val="85"/>
          <w:sz w:val="22"/>
        </w:rPr>
        <w:t xml:space="preserve"> </w:t>
      </w:r>
      <w:r>
        <w:rPr>
          <w:w w:val="85"/>
          <w:sz w:val="22"/>
        </w:rPr>
        <w:t>or</w:t>
      </w:r>
      <w:r>
        <w:rPr>
          <w:spacing w:val="-22"/>
          <w:w w:val="85"/>
          <w:sz w:val="22"/>
        </w:rPr>
        <w:t xml:space="preserve"> </w:t>
      </w:r>
      <w:r>
        <w:rPr>
          <w:w w:val="85"/>
          <w:sz w:val="22"/>
        </w:rPr>
        <w:t>is</w:t>
      </w:r>
      <w:r>
        <w:rPr>
          <w:spacing w:val="-20"/>
          <w:w w:val="85"/>
          <w:sz w:val="22"/>
        </w:rPr>
        <w:t xml:space="preserve"> </w:t>
      </w:r>
      <w:r>
        <w:rPr>
          <w:w w:val="85"/>
          <w:sz w:val="22"/>
        </w:rPr>
        <w:t>planning</w:t>
      </w:r>
      <w:r>
        <w:rPr>
          <w:spacing w:val="-22"/>
          <w:w w:val="85"/>
          <w:sz w:val="22"/>
        </w:rPr>
        <w:t xml:space="preserve"> </w:t>
      </w:r>
      <w:r>
        <w:rPr>
          <w:w w:val="85"/>
          <w:sz w:val="22"/>
        </w:rPr>
        <w:t>to</w:t>
      </w:r>
      <w:r>
        <w:rPr>
          <w:spacing w:val="-21"/>
          <w:w w:val="85"/>
          <w:sz w:val="22"/>
        </w:rPr>
        <w:t xml:space="preserve"> </w:t>
      </w:r>
      <w:r>
        <w:rPr>
          <w:w w:val="85"/>
          <w:sz w:val="22"/>
        </w:rPr>
        <w:t>submit</w:t>
      </w:r>
      <w:r>
        <w:rPr>
          <w:spacing w:val="-21"/>
          <w:w w:val="85"/>
          <w:sz w:val="22"/>
        </w:rPr>
        <w:t xml:space="preserve"> </w:t>
      </w:r>
      <w:r>
        <w:rPr>
          <w:w w:val="85"/>
          <w:sz w:val="22"/>
        </w:rPr>
        <w:t>an</w:t>
      </w:r>
      <w:r>
        <w:rPr>
          <w:spacing w:val="-23"/>
          <w:w w:val="85"/>
          <w:sz w:val="22"/>
        </w:rPr>
        <w:t xml:space="preserve"> </w:t>
      </w:r>
      <w:r>
        <w:rPr>
          <w:w w:val="85"/>
          <w:sz w:val="22"/>
        </w:rPr>
        <w:t>application</w:t>
      </w:r>
      <w:r>
        <w:rPr>
          <w:spacing w:val="-21"/>
          <w:w w:val="85"/>
          <w:sz w:val="22"/>
        </w:rPr>
        <w:t xml:space="preserve"> </w:t>
      </w:r>
      <w:r>
        <w:rPr>
          <w:w w:val="85"/>
          <w:sz w:val="22"/>
        </w:rPr>
        <w:t>for</w:t>
      </w:r>
      <w:r>
        <w:rPr>
          <w:spacing w:val="-19"/>
          <w:w w:val="85"/>
          <w:sz w:val="22"/>
        </w:rPr>
        <w:t xml:space="preserve"> </w:t>
      </w:r>
      <w:r>
        <w:rPr>
          <w:w w:val="85"/>
          <w:sz w:val="22"/>
        </w:rPr>
        <w:t>participation</w:t>
      </w:r>
      <w:r>
        <w:rPr>
          <w:spacing w:val="-21"/>
          <w:w w:val="85"/>
          <w:sz w:val="22"/>
        </w:rPr>
        <w:t xml:space="preserve"> </w:t>
      </w:r>
      <w:r>
        <w:rPr>
          <w:w w:val="85"/>
          <w:sz w:val="22"/>
        </w:rPr>
        <w:t>in</w:t>
      </w:r>
      <w:r>
        <w:rPr>
          <w:spacing w:val="-23"/>
          <w:w w:val="85"/>
          <w:sz w:val="22"/>
        </w:rPr>
        <w:t xml:space="preserve"> </w:t>
      </w:r>
      <w:r>
        <w:rPr>
          <w:w w:val="85"/>
          <w:sz w:val="22"/>
        </w:rPr>
        <w:t>the</w:t>
      </w:r>
      <w:r>
        <w:rPr>
          <w:spacing w:val="-21"/>
          <w:w w:val="85"/>
          <w:sz w:val="22"/>
        </w:rPr>
        <w:t xml:space="preserve"> </w:t>
      </w:r>
      <w:r>
        <w:rPr>
          <w:w w:val="85"/>
          <w:sz w:val="22"/>
        </w:rPr>
        <w:t>Programme</w:t>
      </w:r>
    </w:p>
    <w:p>
      <w:pPr>
        <w:pStyle w:val="6"/>
        <w:numPr>
          <w:ilvl w:val="0"/>
          <w:numId w:val="5"/>
        </w:numPr>
        <w:tabs>
          <w:tab w:val="left" w:pos="683"/>
        </w:tabs>
        <w:spacing w:before="1" w:after="0" w:line="355" w:lineRule="auto"/>
        <w:ind w:left="682" w:right="113" w:hanging="566"/>
        <w:jc w:val="both"/>
        <w:rPr>
          <w:sz w:val="22"/>
        </w:rPr>
      </w:pPr>
      <w:r>
        <w:rPr>
          <w:w w:val="90"/>
          <w:sz w:val="22"/>
        </w:rPr>
        <w:t>Foreign</w:t>
      </w:r>
      <w:r>
        <w:rPr>
          <w:spacing w:val="-30"/>
          <w:w w:val="90"/>
          <w:sz w:val="22"/>
        </w:rPr>
        <w:t xml:space="preserve"> </w:t>
      </w:r>
      <w:r>
        <w:rPr>
          <w:w w:val="90"/>
          <w:sz w:val="22"/>
        </w:rPr>
        <w:t>partner</w:t>
      </w:r>
      <w:r>
        <w:rPr>
          <w:spacing w:val="-30"/>
          <w:w w:val="90"/>
          <w:sz w:val="22"/>
        </w:rPr>
        <w:t xml:space="preserve"> </w:t>
      </w:r>
      <w:r>
        <w:rPr>
          <w:w w:val="90"/>
          <w:sz w:val="22"/>
        </w:rPr>
        <w:t>institution</w:t>
      </w:r>
      <w:r>
        <w:rPr>
          <w:spacing w:val="-28"/>
          <w:w w:val="90"/>
          <w:sz w:val="22"/>
        </w:rPr>
        <w:t xml:space="preserve"> </w:t>
      </w:r>
      <w:r>
        <w:rPr>
          <w:w w:val="90"/>
          <w:sz w:val="22"/>
        </w:rPr>
        <w:t>–</w:t>
      </w:r>
      <w:r>
        <w:rPr>
          <w:spacing w:val="-30"/>
          <w:w w:val="90"/>
          <w:sz w:val="22"/>
        </w:rPr>
        <w:t xml:space="preserve"> </w:t>
      </w:r>
      <w:r>
        <w:rPr>
          <w:w w:val="90"/>
          <w:sz w:val="22"/>
        </w:rPr>
        <w:t>public</w:t>
      </w:r>
      <w:r>
        <w:rPr>
          <w:spacing w:val="-29"/>
          <w:w w:val="90"/>
          <w:sz w:val="22"/>
        </w:rPr>
        <w:t xml:space="preserve"> </w:t>
      </w:r>
      <w:r>
        <w:rPr>
          <w:w w:val="90"/>
          <w:sz w:val="22"/>
        </w:rPr>
        <w:t>institution,</w:t>
      </w:r>
      <w:r>
        <w:rPr>
          <w:spacing w:val="-30"/>
          <w:w w:val="90"/>
          <w:sz w:val="22"/>
        </w:rPr>
        <w:t xml:space="preserve"> </w:t>
      </w:r>
      <w:r>
        <w:rPr>
          <w:w w:val="90"/>
          <w:sz w:val="22"/>
        </w:rPr>
        <w:t>which</w:t>
      </w:r>
      <w:r>
        <w:rPr>
          <w:spacing w:val="-30"/>
          <w:w w:val="90"/>
          <w:sz w:val="22"/>
        </w:rPr>
        <w:t xml:space="preserve"> </w:t>
      </w:r>
      <w:r>
        <w:rPr>
          <w:w w:val="90"/>
          <w:sz w:val="22"/>
        </w:rPr>
        <w:t>is</w:t>
      </w:r>
      <w:r>
        <w:rPr>
          <w:spacing w:val="-30"/>
          <w:w w:val="90"/>
          <w:sz w:val="22"/>
        </w:rPr>
        <w:t xml:space="preserve"> </w:t>
      </w:r>
      <w:r>
        <w:rPr>
          <w:w w:val="90"/>
          <w:sz w:val="22"/>
        </w:rPr>
        <w:t>specific</w:t>
      </w:r>
      <w:r>
        <w:rPr>
          <w:spacing w:val="-29"/>
          <w:w w:val="90"/>
          <w:sz w:val="22"/>
        </w:rPr>
        <w:t xml:space="preserve"> </w:t>
      </w:r>
      <w:r>
        <w:rPr>
          <w:w w:val="90"/>
          <w:sz w:val="22"/>
        </w:rPr>
        <w:t>to</w:t>
      </w:r>
      <w:r>
        <w:rPr>
          <w:spacing w:val="-30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30"/>
          <w:w w:val="90"/>
          <w:sz w:val="22"/>
        </w:rPr>
        <w:t xml:space="preserve"> </w:t>
      </w:r>
      <w:r>
        <w:rPr>
          <w:w w:val="90"/>
          <w:sz w:val="22"/>
        </w:rPr>
        <w:t>country</w:t>
      </w:r>
      <w:r>
        <w:rPr>
          <w:spacing w:val="-30"/>
          <w:w w:val="90"/>
          <w:sz w:val="22"/>
        </w:rPr>
        <w:t xml:space="preserve"> </w:t>
      </w:r>
      <w:r>
        <w:rPr>
          <w:w w:val="90"/>
          <w:sz w:val="22"/>
        </w:rPr>
        <w:t>with</w:t>
      </w:r>
      <w:r>
        <w:rPr>
          <w:spacing w:val="-31"/>
          <w:w w:val="90"/>
          <w:sz w:val="22"/>
        </w:rPr>
        <w:t xml:space="preserve"> </w:t>
      </w:r>
      <w:r>
        <w:rPr>
          <w:w w:val="90"/>
          <w:sz w:val="22"/>
        </w:rPr>
        <w:t xml:space="preserve">which </w:t>
      </w:r>
      <w:r>
        <w:rPr>
          <w:w w:val="85"/>
          <w:sz w:val="22"/>
        </w:rPr>
        <w:t>bilateral</w:t>
      </w:r>
      <w:r>
        <w:rPr>
          <w:spacing w:val="-26"/>
          <w:w w:val="85"/>
          <w:sz w:val="22"/>
        </w:rPr>
        <w:t xml:space="preserve"> </w:t>
      </w:r>
      <w:r>
        <w:rPr>
          <w:w w:val="85"/>
          <w:sz w:val="22"/>
        </w:rPr>
        <w:t>cooperation</w:t>
      </w:r>
      <w:r>
        <w:rPr>
          <w:spacing w:val="-25"/>
          <w:w w:val="85"/>
          <w:sz w:val="22"/>
        </w:rPr>
        <w:t xml:space="preserve"> </w:t>
      </w:r>
      <w:r>
        <w:rPr>
          <w:w w:val="85"/>
          <w:sz w:val="22"/>
        </w:rPr>
        <w:t>is</w:t>
      </w:r>
      <w:r>
        <w:rPr>
          <w:spacing w:val="-28"/>
          <w:w w:val="85"/>
          <w:sz w:val="22"/>
        </w:rPr>
        <w:t xml:space="preserve"> </w:t>
      </w:r>
      <w:r>
        <w:rPr>
          <w:w w:val="85"/>
          <w:sz w:val="22"/>
        </w:rPr>
        <w:t>conducted</w:t>
      </w:r>
      <w:r>
        <w:rPr>
          <w:spacing w:val="-27"/>
          <w:w w:val="85"/>
          <w:sz w:val="22"/>
        </w:rPr>
        <w:t xml:space="preserve"> </w:t>
      </w:r>
      <w:r>
        <w:rPr>
          <w:w w:val="85"/>
          <w:sz w:val="22"/>
        </w:rPr>
        <w:t>and</w:t>
      </w:r>
      <w:r>
        <w:rPr>
          <w:spacing w:val="-29"/>
          <w:w w:val="85"/>
          <w:sz w:val="22"/>
        </w:rPr>
        <w:t xml:space="preserve"> </w:t>
      </w:r>
      <w:r>
        <w:rPr>
          <w:w w:val="85"/>
          <w:sz w:val="22"/>
        </w:rPr>
        <w:t>which</w:t>
      </w:r>
      <w:r>
        <w:rPr>
          <w:spacing w:val="-27"/>
          <w:w w:val="85"/>
          <w:sz w:val="22"/>
        </w:rPr>
        <w:t xml:space="preserve"> </w:t>
      </w:r>
      <w:r>
        <w:rPr>
          <w:w w:val="85"/>
          <w:sz w:val="22"/>
        </w:rPr>
        <w:t>is</w:t>
      </w:r>
      <w:r>
        <w:rPr>
          <w:spacing w:val="-27"/>
          <w:w w:val="85"/>
          <w:sz w:val="22"/>
        </w:rPr>
        <w:t xml:space="preserve"> </w:t>
      </w:r>
      <w:r>
        <w:rPr>
          <w:w w:val="85"/>
          <w:sz w:val="22"/>
        </w:rPr>
        <w:t>authorised</w:t>
      </w:r>
      <w:r>
        <w:rPr>
          <w:spacing w:val="-29"/>
          <w:w w:val="85"/>
          <w:sz w:val="22"/>
        </w:rPr>
        <w:t xml:space="preserve"> </w:t>
      </w:r>
      <w:r>
        <w:rPr>
          <w:w w:val="85"/>
          <w:sz w:val="22"/>
        </w:rPr>
        <w:t>to</w:t>
      </w:r>
      <w:r>
        <w:rPr>
          <w:spacing w:val="-28"/>
          <w:w w:val="85"/>
          <w:sz w:val="22"/>
        </w:rPr>
        <w:t xml:space="preserve"> </w:t>
      </w:r>
      <w:r>
        <w:rPr>
          <w:w w:val="85"/>
          <w:sz w:val="22"/>
        </w:rPr>
        <w:t>conduct</w:t>
      </w:r>
      <w:r>
        <w:rPr>
          <w:spacing w:val="-25"/>
          <w:w w:val="85"/>
          <w:sz w:val="22"/>
        </w:rPr>
        <w:t xml:space="preserve"> </w:t>
      </w:r>
      <w:r>
        <w:rPr>
          <w:w w:val="85"/>
          <w:sz w:val="22"/>
        </w:rPr>
        <w:t>the</w:t>
      </w:r>
      <w:r>
        <w:rPr>
          <w:spacing w:val="-28"/>
          <w:w w:val="85"/>
          <w:sz w:val="22"/>
        </w:rPr>
        <w:t xml:space="preserve"> </w:t>
      </w:r>
      <w:r>
        <w:rPr>
          <w:w w:val="85"/>
          <w:sz w:val="22"/>
        </w:rPr>
        <w:t>academic</w:t>
      </w:r>
      <w:r>
        <w:rPr>
          <w:spacing w:val="-25"/>
          <w:w w:val="85"/>
          <w:sz w:val="22"/>
        </w:rPr>
        <w:t xml:space="preserve"> </w:t>
      </w:r>
      <w:r>
        <w:rPr>
          <w:w w:val="85"/>
          <w:sz w:val="22"/>
        </w:rPr>
        <w:t>exchange at</w:t>
      </w:r>
      <w:r>
        <w:rPr>
          <w:spacing w:val="-20"/>
          <w:w w:val="85"/>
          <w:sz w:val="22"/>
        </w:rPr>
        <w:t xml:space="preserve"> </w:t>
      </w:r>
      <w:r>
        <w:rPr>
          <w:w w:val="85"/>
          <w:sz w:val="22"/>
        </w:rPr>
        <w:t>the</w:t>
      </w:r>
      <w:r>
        <w:rPr>
          <w:spacing w:val="-21"/>
          <w:w w:val="85"/>
          <w:sz w:val="22"/>
        </w:rPr>
        <w:t xml:space="preserve"> </w:t>
      </w:r>
      <w:r>
        <w:rPr>
          <w:w w:val="85"/>
          <w:sz w:val="22"/>
        </w:rPr>
        <w:t>intergovernmental</w:t>
      </w:r>
      <w:r>
        <w:rPr>
          <w:spacing w:val="-21"/>
          <w:w w:val="85"/>
          <w:sz w:val="22"/>
        </w:rPr>
        <w:t xml:space="preserve"> </w:t>
      </w:r>
      <w:r>
        <w:rPr>
          <w:w w:val="85"/>
          <w:sz w:val="22"/>
        </w:rPr>
        <w:t>or</w:t>
      </w:r>
      <w:r>
        <w:rPr>
          <w:spacing w:val="-19"/>
          <w:w w:val="85"/>
          <w:sz w:val="22"/>
        </w:rPr>
        <w:t xml:space="preserve"> </w:t>
      </w:r>
      <w:r>
        <w:rPr>
          <w:w w:val="85"/>
          <w:sz w:val="22"/>
        </w:rPr>
        <w:t>interdepartmental</w:t>
      </w:r>
      <w:r>
        <w:rPr>
          <w:spacing w:val="-20"/>
          <w:w w:val="85"/>
          <w:sz w:val="22"/>
        </w:rPr>
        <w:t xml:space="preserve"> </w:t>
      </w:r>
      <w:r>
        <w:rPr>
          <w:w w:val="85"/>
          <w:sz w:val="22"/>
        </w:rPr>
        <w:t>level.</w:t>
      </w:r>
      <w:r>
        <w:rPr>
          <w:spacing w:val="-19"/>
          <w:w w:val="85"/>
          <w:sz w:val="22"/>
        </w:rPr>
        <w:t xml:space="preserve"> </w:t>
      </w:r>
      <w:r>
        <w:rPr>
          <w:w w:val="85"/>
          <w:sz w:val="22"/>
        </w:rPr>
        <w:t>Depending</w:t>
      </w:r>
      <w:r>
        <w:rPr>
          <w:spacing w:val="-21"/>
          <w:w w:val="85"/>
          <w:sz w:val="22"/>
        </w:rPr>
        <w:t xml:space="preserve"> </w:t>
      </w:r>
      <w:r>
        <w:rPr>
          <w:w w:val="85"/>
          <w:sz w:val="22"/>
        </w:rPr>
        <w:t>on</w:t>
      </w:r>
      <w:r>
        <w:rPr>
          <w:spacing w:val="-21"/>
          <w:w w:val="85"/>
          <w:sz w:val="22"/>
        </w:rPr>
        <w:t xml:space="preserve"> </w:t>
      </w:r>
      <w:r>
        <w:rPr>
          <w:w w:val="85"/>
          <w:sz w:val="22"/>
        </w:rPr>
        <w:t>conditions,</w:t>
      </w:r>
      <w:r>
        <w:rPr>
          <w:spacing w:val="-21"/>
          <w:w w:val="85"/>
          <w:sz w:val="22"/>
        </w:rPr>
        <w:t xml:space="preserve"> </w:t>
      </w:r>
      <w:r>
        <w:rPr>
          <w:w w:val="85"/>
          <w:sz w:val="22"/>
        </w:rPr>
        <w:t>this</w:t>
      </w:r>
      <w:r>
        <w:rPr>
          <w:spacing w:val="-19"/>
          <w:w w:val="85"/>
          <w:sz w:val="22"/>
        </w:rPr>
        <w:t xml:space="preserve"> </w:t>
      </w:r>
      <w:r>
        <w:rPr>
          <w:w w:val="85"/>
          <w:sz w:val="22"/>
        </w:rPr>
        <w:t>role</w:t>
      </w:r>
      <w:r>
        <w:rPr>
          <w:spacing w:val="-22"/>
          <w:w w:val="85"/>
          <w:sz w:val="22"/>
        </w:rPr>
        <w:t xml:space="preserve"> </w:t>
      </w:r>
      <w:r>
        <w:rPr>
          <w:w w:val="85"/>
          <w:sz w:val="22"/>
        </w:rPr>
        <w:t xml:space="preserve">may </w:t>
      </w:r>
      <w:r>
        <w:rPr>
          <w:w w:val="95"/>
          <w:sz w:val="22"/>
        </w:rPr>
        <w:t>also</w:t>
      </w:r>
      <w:r>
        <w:rPr>
          <w:spacing w:val="-49"/>
          <w:w w:val="95"/>
          <w:sz w:val="22"/>
        </w:rPr>
        <w:t xml:space="preserve"> </w:t>
      </w:r>
      <w:r>
        <w:rPr>
          <w:w w:val="95"/>
          <w:sz w:val="22"/>
        </w:rPr>
        <w:t>be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played</w:t>
      </w:r>
      <w:r>
        <w:rPr>
          <w:spacing w:val="-51"/>
          <w:w w:val="95"/>
          <w:sz w:val="22"/>
        </w:rPr>
        <w:t xml:space="preserve"> </w:t>
      </w:r>
      <w:r>
        <w:rPr>
          <w:w w:val="95"/>
          <w:sz w:val="22"/>
        </w:rPr>
        <w:t>by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a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Polish</w:t>
      </w:r>
      <w:r>
        <w:rPr>
          <w:spacing w:val="-52"/>
          <w:w w:val="95"/>
          <w:sz w:val="22"/>
        </w:rPr>
        <w:t xml:space="preserve"> </w:t>
      </w:r>
      <w:r>
        <w:rPr>
          <w:w w:val="95"/>
          <w:sz w:val="22"/>
        </w:rPr>
        <w:t>diplomatic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and</w:t>
      </w:r>
      <w:r>
        <w:rPr>
          <w:spacing w:val="-51"/>
          <w:w w:val="95"/>
          <w:sz w:val="22"/>
        </w:rPr>
        <w:t xml:space="preserve"> </w:t>
      </w:r>
      <w:r>
        <w:rPr>
          <w:w w:val="95"/>
          <w:sz w:val="22"/>
        </w:rPr>
        <w:t>consular</w:t>
      </w:r>
      <w:r>
        <w:rPr>
          <w:spacing w:val="-49"/>
          <w:w w:val="95"/>
          <w:sz w:val="22"/>
        </w:rPr>
        <w:t xml:space="preserve"> </w:t>
      </w:r>
      <w:r>
        <w:rPr>
          <w:w w:val="95"/>
          <w:sz w:val="22"/>
        </w:rPr>
        <w:t>post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or</w:t>
      </w:r>
      <w:r>
        <w:rPr>
          <w:spacing w:val="-49"/>
          <w:w w:val="95"/>
          <w:sz w:val="22"/>
        </w:rPr>
        <w:t xml:space="preserve"> </w:t>
      </w:r>
      <w:r>
        <w:rPr>
          <w:w w:val="95"/>
          <w:sz w:val="22"/>
        </w:rPr>
        <w:t>by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51"/>
          <w:w w:val="95"/>
          <w:sz w:val="22"/>
        </w:rPr>
        <w:t xml:space="preserve"> </w:t>
      </w:r>
      <w:r>
        <w:rPr>
          <w:w w:val="95"/>
          <w:sz w:val="22"/>
        </w:rPr>
        <w:t>Polish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Institute.</w:t>
      </w:r>
    </w:p>
    <w:p>
      <w:pPr>
        <w:pStyle w:val="2"/>
        <w:rPr>
          <w:sz w:val="26"/>
        </w:rPr>
      </w:pPr>
    </w:p>
    <w:p>
      <w:pPr>
        <w:pStyle w:val="2"/>
        <w:spacing w:before="11"/>
        <w:rPr>
          <w:sz w:val="19"/>
        </w:rPr>
      </w:pPr>
    </w:p>
    <w:p>
      <w:pPr>
        <w:pStyle w:val="6"/>
        <w:numPr>
          <w:ilvl w:val="1"/>
          <w:numId w:val="3"/>
        </w:numPr>
        <w:tabs>
          <w:tab w:val="left" w:pos="682"/>
          <w:tab w:val="left" w:pos="683"/>
        </w:tabs>
        <w:spacing w:before="0" w:after="0" w:line="240" w:lineRule="auto"/>
        <w:ind w:left="682" w:right="0" w:hanging="566"/>
        <w:jc w:val="left"/>
        <w:rPr>
          <w:sz w:val="22"/>
        </w:rPr>
      </w:pPr>
      <w:bookmarkStart w:id="8" w:name="_bookmark4"/>
      <w:bookmarkEnd w:id="8"/>
      <w:bookmarkStart w:id="9" w:name="_bookmark4"/>
      <w:bookmarkEnd w:id="9"/>
      <w:r>
        <w:rPr>
          <w:color w:val="2E5395"/>
          <w:w w:val="95"/>
          <w:sz w:val="22"/>
        </w:rPr>
        <w:t>Programme</w:t>
      </w:r>
      <w:r>
        <w:rPr>
          <w:color w:val="2E5395"/>
          <w:spacing w:val="-35"/>
          <w:w w:val="95"/>
          <w:sz w:val="22"/>
        </w:rPr>
        <w:t xml:space="preserve"> </w:t>
      </w:r>
      <w:r>
        <w:rPr>
          <w:color w:val="2E5395"/>
          <w:w w:val="95"/>
          <w:sz w:val="22"/>
        </w:rPr>
        <w:t>schedule</w:t>
      </w:r>
    </w:p>
    <w:p>
      <w:pPr>
        <w:spacing w:after="0" w:line="240" w:lineRule="auto"/>
        <w:jc w:val="left"/>
        <w:rPr>
          <w:sz w:val="22"/>
        </w:rPr>
        <w:sectPr>
          <w:pgSz w:w="11900" w:h="16850"/>
          <w:pgMar w:top="1820" w:right="1300" w:bottom="940" w:left="1300" w:header="887" w:footer="750" w:gutter="0"/>
        </w:sectPr>
      </w:pPr>
    </w:p>
    <w:p>
      <w:pPr>
        <w:pStyle w:val="2"/>
        <w:rPr>
          <w:rFonts w:ascii="Times New Roman"/>
          <w:sz w:val="20"/>
        </w:rPr>
      </w:pPr>
      <w:r>
        <mc:AlternateContent>
          <mc:Choice Requires="wpg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810260</wp:posOffset>
                </wp:positionH>
                <wp:positionV relativeFrom="page">
                  <wp:posOffset>4209415</wp:posOffset>
                </wp:positionV>
                <wp:extent cx="5933440" cy="2878455"/>
                <wp:effectExtent l="0" t="0" r="9525" b="17145"/>
                <wp:wrapNone/>
                <wp:docPr id="12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3440" cy="2878455"/>
                          <a:chOff x="1277" y="6630"/>
                          <a:chExt cx="9344" cy="4533"/>
                        </a:xfrm>
                      </wpg:grpSpPr>
                      <pic:pic xmlns:pic="http://schemas.openxmlformats.org/drawingml/2006/picture">
                        <pic:nvPicPr>
                          <pic:cNvPr id="2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1514" y="7120"/>
                            <a:ext cx="9106" cy="1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任意多边形 5"/>
                        <wps:cNvSpPr/>
                        <wps:spPr>
                          <a:xfrm>
                            <a:off x="1622" y="8685"/>
                            <a:ext cx="8916" cy="79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916" h="790">
                                <a:moveTo>
                                  <a:pt x="8837" y="0"/>
                                </a:moveTo>
                                <a:lnTo>
                                  <a:pt x="79" y="0"/>
                                </a:lnTo>
                                <a:lnTo>
                                  <a:pt x="49" y="6"/>
                                </a:lnTo>
                                <a:lnTo>
                                  <a:pt x="24" y="23"/>
                                </a:lnTo>
                                <a:lnTo>
                                  <a:pt x="7" y="48"/>
                                </a:lnTo>
                                <a:lnTo>
                                  <a:pt x="0" y="79"/>
                                </a:lnTo>
                                <a:lnTo>
                                  <a:pt x="0" y="710"/>
                                </a:lnTo>
                                <a:lnTo>
                                  <a:pt x="7" y="741"/>
                                </a:lnTo>
                                <a:lnTo>
                                  <a:pt x="24" y="766"/>
                                </a:lnTo>
                                <a:lnTo>
                                  <a:pt x="49" y="783"/>
                                </a:lnTo>
                                <a:lnTo>
                                  <a:pt x="79" y="789"/>
                                </a:lnTo>
                                <a:lnTo>
                                  <a:pt x="8837" y="789"/>
                                </a:lnTo>
                                <a:lnTo>
                                  <a:pt x="8868" y="783"/>
                                </a:lnTo>
                                <a:lnTo>
                                  <a:pt x="8893" y="766"/>
                                </a:lnTo>
                                <a:lnTo>
                                  <a:pt x="8910" y="741"/>
                                </a:lnTo>
                                <a:lnTo>
                                  <a:pt x="8916" y="710"/>
                                </a:lnTo>
                                <a:lnTo>
                                  <a:pt x="8916" y="79"/>
                                </a:lnTo>
                                <a:lnTo>
                                  <a:pt x="8910" y="48"/>
                                </a:lnTo>
                                <a:lnTo>
                                  <a:pt x="8893" y="23"/>
                                </a:lnTo>
                                <a:lnTo>
                                  <a:pt x="8868" y="6"/>
                                </a:lnTo>
                                <a:lnTo>
                                  <a:pt x="88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4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276" y="8762"/>
                            <a:ext cx="9214" cy="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" name="任意多边形 7"/>
                        <wps:cNvSpPr/>
                        <wps:spPr>
                          <a:xfrm>
                            <a:off x="5489" y="6630"/>
                            <a:ext cx="820" cy="204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20" h="2045">
                                <a:moveTo>
                                  <a:pt x="814" y="263"/>
                                </a:moveTo>
                                <a:lnTo>
                                  <a:pt x="651" y="263"/>
                                </a:lnTo>
                                <a:lnTo>
                                  <a:pt x="651" y="0"/>
                                </a:lnTo>
                                <a:lnTo>
                                  <a:pt x="163" y="0"/>
                                </a:lnTo>
                                <a:lnTo>
                                  <a:pt x="163" y="264"/>
                                </a:lnTo>
                                <a:lnTo>
                                  <a:pt x="0" y="264"/>
                                </a:lnTo>
                                <a:lnTo>
                                  <a:pt x="407" y="527"/>
                                </a:lnTo>
                                <a:lnTo>
                                  <a:pt x="814" y="263"/>
                                </a:lnTo>
                                <a:moveTo>
                                  <a:pt x="820" y="1773"/>
                                </a:moveTo>
                                <a:lnTo>
                                  <a:pt x="657" y="1773"/>
                                </a:lnTo>
                                <a:lnTo>
                                  <a:pt x="657" y="1501"/>
                                </a:lnTo>
                                <a:lnTo>
                                  <a:pt x="169" y="1501"/>
                                </a:lnTo>
                                <a:lnTo>
                                  <a:pt x="169" y="1773"/>
                                </a:lnTo>
                                <a:lnTo>
                                  <a:pt x="6" y="1773"/>
                                </a:lnTo>
                                <a:lnTo>
                                  <a:pt x="413" y="2045"/>
                                </a:lnTo>
                                <a:lnTo>
                                  <a:pt x="820" y="1773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" name="任意多边形 8"/>
                        <wps:cNvSpPr/>
                        <wps:spPr>
                          <a:xfrm>
                            <a:off x="1569" y="10046"/>
                            <a:ext cx="8919" cy="111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919" h="1116">
                                <a:moveTo>
                                  <a:pt x="8806" y="0"/>
                                </a:moveTo>
                                <a:lnTo>
                                  <a:pt x="111" y="0"/>
                                </a:lnTo>
                                <a:lnTo>
                                  <a:pt x="68" y="9"/>
                                </a:lnTo>
                                <a:lnTo>
                                  <a:pt x="32" y="33"/>
                                </a:lnTo>
                                <a:lnTo>
                                  <a:pt x="8" y="69"/>
                                </a:lnTo>
                                <a:lnTo>
                                  <a:pt x="0" y="112"/>
                                </a:lnTo>
                                <a:lnTo>
                                  <a:pt x="0" y="1005"/>
                                </a:lnTo>
                                <a:lnTo>
                                  <a:pt x="8" y="1048"/>
                                </a:lnTo>
                                <a:lnTo>
                                  <a:pt x="32" y="1084"/>
                                </a:lnTo>
                                <a:lnTo>
                                  <a:pt x="68" y="1108"/>
                                </a:lnTo>
                                <a:lnTo>
                                  <a:pt x="111" y="1116"/>
                                </a:lnTo>
                                <a:lnTo>
                                  <a:pt x="8806" y="1116"/>
                                </a:lnTo>
                                <a:lnTo>
                                  <a:pt x="8850" y="1108"/>
                                </a:lnTo>
                                <a:lnTo>
                                  <a:pt x="8885" y="1084"/>
                                </a:lnTo>
                                <a:lnTo>
                                  <a:pt x="8909" y="1048"/>
                                </a:lnTo>
                                <a:lnTo>
                                  <a:pt x="8918" y="1005"/>
                                </a:lnTo>
                                <a:lnTo>
                                  <a:pt x="8918" y="112"/>
                                </a:lnTo>
                                <a:lnTo>
                                  <a:pt x="8909" y="69"/>
                                </a:lnTo>
                                <a:lnTo>
                                  <a:pt x="8885" y="33"/>
                                </a:lnTo>
                                <a:lnTo>
                                  <a:pt x="8850" y="9"/>
                                </a:lnTo>
                                <a:lnTo>
                                  <a:pt x="88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7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850" y="10370"/>
                            <a:ext cx="8432" cy="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8" name="任意多边形 10"/>
                        <wps:cNvSpPr/>
                        <wps:spPr>
                          <a:xfrm>
                            <a:off x="5508" y="9544"/>
                            <a:ext cx="814" cy="50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14" h="500">
                                <a:moveTo>
                                  <a:pt x="814" y="249"/>
                                </a:moveTo>
                                <a:lnTo>
                                  <a:pt x="0" y="249"/>
                                </a:lnTo>
                                <a:lnTo>
                                  <a:pt x="407" y="499"/>
                                </a:lnTo>
                                <a:lnTo>
                                  <a:pt x="814" y="249"/>
                                </a:lnTo>
                                <a:close/>
                                <a:moveTo>
                                  <a:pt x="651" y="0"/>
                                </a:moveTo>
                                <a:lnTo>
                                  <a:pt x="163" y="0"/>
                                </a:lnTo>
                                <a:lnTo>
                                  <a:pt x="163" y="249"/>
                                </a:lnTo>
                                <a:lnTo>
                                  <a:pt x="651" y="249"/>
                                </a:lnTo>
                                <a:lnTo>
                                  <a:pt x="6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9" name="文本框 11"/>
                        <wps:cNvSpPr txBox="1"/>
                        <wps:spPr>
                          <a:xfrm>
                            <a:off x="4472" y="7541"/>
                            <a:ext cx="3265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73" w:lineRule="exact"/>
                                <w:ind w:left="0" w:right="0" w:firstLine="0"/>
                                <w:jc w:val="left"/>
                                <w:rPr>
                                  <w:rFonts w:ascii="Arial"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Announcement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21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of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20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results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21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by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21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30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20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August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20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2019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0" name="文本框 12"/>
                        <wps:cNvSpPr txBox="1"/>
                        <wps:spPr>
                          <a:xfrm>
                            <a:off x="4229" y="8902"/>
                            <a:ext cx="3327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73" w:lineRule="exact"/>
                                <w:ind w:left="0" w:right="0" w:firstLine="0"/>
                                <w:jc w:val="left"/>
                                <w:rPr>
                                  <w:rFonts w:ascii="Arial"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Signing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30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agreements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30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from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30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30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29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September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30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2019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1" name="文本框 13"/>
                        <wps:cNvSpPr txBox="1"/>
                        <wps:spPr>
                          <a:xfrm>
                            <a:off x="4246" y="10532"/>
                            <a:ext cx="3662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73" w:lineRule="exact"/>
                                <w:ind w:left="0" w:right="0" w:firstLine="0"/>
                                <w:jc w:val="left"/>
                                <w:rPr>
                                  <w:rFonts w:ascii="Arial"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Implementation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22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of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21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visits,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20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15.08.2019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21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-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21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30.09.2020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" o:spid="_x0000_s1026" o:spt="203" style="position:absolute;left:0pt;margin-left:63.8pt;margin-top:331.45pt;height:226.65pt;width:467.2pt;mso-position-horizontal-relative:page;mso-position-vertical-relative:page;z-index:2048;mso-width-relative:page;mso-height-relative:page;" coordorigin="1277,6630" coordsize="9344,4533" o:gfxdata="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">
                <o:lock v:ext="edit" aspectratio="f"/>
                <v:shape id="图片 4" o:spid="_x0000_s1026" o:spt="75" alt="" type="#_x0000_t75" style="position:absolute;left:1514;top:7120;height:1001;width:9106;" filled="f" o:preferrelative="t" stroked="f" coordsize="21600,21600" o:gfxdata="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fxpRG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6" o:title=""/>
                  <o:lock v:ext="edit" aspectratio="t"/>
                </v:shape>
                <v:shape id="任意多边形 5" o:spid="_x0000_s1026" o:spt="100" style="position:absolute;left:1622;top:8685;height:790;width:8916;" fillcolor="#C00000" filled="t" stroked="f" coordsize="8916,790" o:gfxdata="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oeWnLgAAADaAAAA&#10;DwAAAAAAAAABACAAAAAiAAAAZHJzL2Rvd25yZXYueG1sUEsBAhQAFAAAAAgAh07iQDMvBZ47AAAA&#10;OQAAABAAAAAAAAAAAQAgAAAABwEAAGRycy9zaGFwZXhtbC54bWxQSwUGAAAAAAYABgBbAQAAsQMA&#10;AAAA&#10;" path="m8837,0l79,0,49,6,24,23,7,48,0,79,0,710,7,741,24,766,49,783,79,789,8837,789,8868,783,8893,766,8910,741,8916,710,8916,79,8910,48,8893,23,8868,6,8837,0xe">
                  <v:fill on="t" focussize="0,0"/>
                  <v:stroke on="f"/>
                  <v:imagedata o:title=""/>
                  <o:lock v:ext="edit" aspectratio="f"/>
                </v:shape>
                <v:shape id="图片 6" o:spid="_x0000_s1026" o:spt="75" alt="" type="#_x0000_t75" style="position:absolute;left:1276;top:8762;height:516;width:9214;" filled="f" o:preferrelative="t" stroked="f" coordsize="21600,21600" o:gfxdata="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wl+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7" o:title=""/>
                  <o:lock v:ext="edit" aspectratio="t"/>
                </v:shape>
                <v:shape id="任意多边形 7" o:spid="_x0000_s1026" o:spt="100" style="position:absolute;left:5489;top:6630;height:2045;width:820;" fillcolor="#000000" filled="t" stroked="f" coordsize="820,2045" o:gfxdata="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qaHWK8AAAA&#10;2gAAAA8AAAAAAAAAAQAgAAAAIgAAAGRycy9kb3ducmV2LnhtbFBLAQIUABQAAAAIAIdO4kAzLwWe&#10;OwAAADkAAAAQAAAAAAAAAAEAIAAAAAsBAABkcnMvc2hhcGV4bWwueG1sUEsFBgAAAAAGAAYAWwEA&#10;ALUDAAAAAA==&#10;" path="m814,263l651,263,651,0,163,0,163,264,0,264,407,527,814,263m820,1773l657,1773,657,1501,169,1501,169,1773,6,1773,413,2045,820,1773e">
                  <v:fill on="t" focussize="0,0"/>
                  <v:stroke on="f"/>
                  <v:imagedata o:title=""/>
                  <o:lock v:ext="edit" aspectratio="f"/>
                </v:shape>
                <v:shape id="任意多边形 8" o:spid="_x0000_s1026" o:spt="100" style="position:absolute;left:1569;top:10046;height:1116;width:8919;" fillcolor="#C00000" filled="t" stroked="f" coordsize="8919,1116" o:gfxdata="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nFDLL4A&#10;AADaAAAADwAAAAAAAAABACAAAAAiAAAAZHJzL2Rvd25yZXYueG1sUEsBAhQAFAAAAAgAh07iQDMv&#10;BZ47AAAAOQAAABAAAAAAAAAAAQAgAAAADQEAAGRycy9zaGFwZXhtbC54bWxQSwUGAAAAAAYABgBb&#10;AQAAtwMAAAAA&#10;" path="m8806,0l111,0,68,9,32,33,8,69,0,112,0,1005,8,1048,32,1084,68,1108,111,1116,8806,1116,8850,1108,8885,1084,8909,1048,8918,1005,8918,112,8909,69,8885,33,8850,9,8806,0xe">
                  <v:fill on="t" focussize="0,0"/>
                  <v:stroke on="f"/>
                  <v:imagedata o:title=""/>
                  <o:lock v:ext="edit" aspectratio="f"/>
                </v:shape>
                <v:shape id="图片 9" o:spid="_x0000_s1026" o:spt="75" alt="" type="#_x0000_t75" style="position:absolute;left:1850;top:10370;height:725;width:8432;" filled="f" o:preferrelative="t" stroked="f" coordsize="21600,21600" o:gfxdata="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APi8y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8" o:title=""/>
                  <o:lock v:ext="edit" aspectratio="t"/>
                </v:shape>
                <v:shape id="任意多边形 10" o:spid="_x0000_s1026" o:spt="100" style="position:absolute;left:5508;top:9544;height:500;width:814;" fillcolor="#000000" filled="t" stroked="f" coordsize="814,500" o:gfxdata="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VgmyJbUAAADaAAAADwAA&#10;AAAAAAABACAAAAAiAAAAZHJzL2Rvd25yZXYueG1sUEsBAhQAFAAAAAgAh07iQDMvBZ47AAAAOQAA&#10;ABAAAAAAAAAAAQAgAAAABAEAAGRycy9zaGFwZXhtbC54bWxQSwUGAAAAAAYABgBbAQAArgMAAAAA&#10;" path="m814,249l0,249,407,499,814,249xm651,0l163,0,163,249,651,249,651,0xe">
                  <v:fill on="t" focussize="0,0"/>
                  <v:stroke on="f"/>
                  <v:imagedata o:title=""/>
                  <o:lock v:ext="edit" aspectratio="f"/>
                </v:shape>
                <v:shape id="文本框 11" o:spid="_x0000_s1026" o:spt="202" type="#_x0000_t202" style="position:absolute;left:4472;top:7541;height:180;width:3265;" filled="f" stroked="f" coordsize="21600,21600" o:gfxdata="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Ac95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173" w:lineRule="exact"/>
                          <w:ind w:left="0" w:right="0" w:firstLine="0"/>
                          <w:jc w:val="left"/>
                          <w:rPr>
                            <w:rFonts w:ascii="Arial"/>
                            <w:sz w:val="18"/>
                          </w:rPr>
                        </w:pP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Announcement</w:t>
                        </w:r>
                        <w:r>
                          <w:rPr>
                            <w:rFonts w:ascii="Arial"/>
                            <w:color w:val="FFFFFF"/>
                            <w:spacing w:val="-2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of</w:t>
                        </w:r>
                        <w:r>
                          <w:rPr>
                            <w:rFonts w:ascii="Arial"/>
                            <w:color w:val="FFFFFF"/>
                            <w:spacing w:val="-2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results</w:t>
                        </w:r>
                        <w:r>
                          <w:rPr>
                            <w:rFonts w:ascii="Arial"/>
                            <w:color w:val="FFFFFF"/>
                            <w:spacing w:val="-2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by</w:t>
                        </w:r>
                        <w:r>
                          <w:rPr>
                            <w:rFonts w:ascii="Arial"/>
                            <w:color w:val="FFFFFF"/>
                            <w:spacing w:val="-2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30</w:t>
                        </w:r>
                        <w:r>
                          <w:rPr>
                            <w:rFonts w:ascii="Arial"/>
                            <w:color w:val="FFFFFF"/>
                            <w:spacing w:val="-2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August</w:t>
                        </w:r>
                        <w:r>
                          <w:rPr>
                            <w:rFonts w:ascii="Arial"/>
                            <w:color w:val="FFFFFF"/>
                            <w:spacing w:val="-2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2019</w:t>
                        </w:r>
                      </w:p>
                    </w:txbxContent>
                  </v:textbox>
                </v:shape>
                <v:shape id="文本框 12" o:spid="_x0000_s1026" o:spt="202" type="#_x0000_t202" style="position:absolute;left:4229;top:8902;height:180;width:3327;" filled="f" stroked="f" coordsize="21600,21600" o:gfxdata="UEsDBAoAAAAAAIdO4kAAAAAAAAAAAAAAAAAEAAAAZHJzL1BLAwQUAAAACACHTuJACgrxuL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oZd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rxu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173" w:lineRule="exact"/>
                          <w:ind w:left="0" w:right="0" w:firstLine="0"/>
                          <w:jc w:val="left"/>
                          <w:rPr>
                            <w:rFonts w:ascii="Arial"/>
                            <w:sz w:val="18"/>
                          </w:rPr>
                        </w:pP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Signing</w:t>
                        </w:r>
                        <w:r>
                          <w:rPr>
                            <w:rFonts w:ascii="Arial"/>
                            <w:color w:val="FFFFFF"/>
                            <w:spacing w:val="-3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agreements</w:t>
                        </w:r>
                        <w:r>
                          <w:rPr>
                            <w:rFonts w:ascii="Arial"/>
                            <w:color w:val="FFFFFF"/>
                            <w:spacing w:val="-3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from</w:t>
                        </w:r>
                        <w:r>
                          <w:rPr>
                            <w:rFonts w:ascii="Arial"/>
                            <w:color w:val="FFFFFF"/>
                            <w:spacing w:val="-3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30</w:t>
                        </w:r>
                        <w:r>
                          <w:rPr>
                            <w:rFonts w:ascii="Arial"/>
                            <w:color w:val="FFFFFF"/>
                            <w:spacing w:val="-29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September</w:t>
                        </w:r>
                        <w:r>
                          <w:rPr>
                            <w:rFonts w:ascii="Arial"/>
                            <w:color w:val="FFFFFF"/>
                            <w:spacing w:val="-3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2019</w:t>
                        </w:r>
                      </w:p>
                    </w:txbxContent>
                  </v:textbox>
                </v:shape>
                <v:shape id="文本框 13" o:spid="_x0000_s1026" o:spt="202" type="#_x0000_t202" style="position:absolute;left:4246;top:10532;height:180;width:3662;" filled="f" stroked="f" coordsize="21600,21600" o:gfxdata="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UZUI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173" w:lineRule="exact"/>
                          <w:ind w:left="0" w:right="0" w:firstLine="0"/>
                          <w:jc w:val="left"/>
                          <w:rPr>
                            <w:rFonts w:ascii="Arial"/>
                            <w:sz w:val="18"/>
                          </w:rPr>
                        </w:pP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Implementation</w:t>
                        </w:r>
                        <w:r>
                          <w:rPr>
                            <w:rFonts w:ascii="Arial"/>
                            <w:color w:val="FFFFFF"/>
                            <w:spacing w:val="-22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of</w:t>
                        </w:r>
                        <w:r>
                          <w:rPr>
                            <w:rFonts w:ascii="Arial"/>
                            <w:color w:val="FFFFFF"/>
                            <w:spacing w:val="-2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visits,</w:t>
                        </w:r>
                        <w:r>
                          <w:rPr>
                            <w:rFonts w:ascii="Arial"/>
                            <w:color w:val="FFFFFF"/>
                            <w:spacing w:val="-2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15.08.2019</w:t>
                        </w:r>
                        <w:r>
                          <w:rPr>
                            <w:rFonts w:ascii="Arial"/>
                            <w:color w:val="FFFFFF"/>
                            <w:spacing w:val="-2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-</w:t>
                        </w:r>
                        <w:r>
                          <w:rPr>
                            <w:rFonts w:ascii="Arial"/>
                            <w:color w:val="FFFFFF"/>
                            <w:spacing w:val="-2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30.09.2020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3" w:after="1"/>
        <w:rPr>
          <w:rFonts w:ascii="Times New Roman"/>
          <w:sz w:val="13"/>
        </w:rPr>
      </w:pPr>
    </w:p>
    <w:p>
      <w:pPr>
        <w:pStyle w:val="2"/>
        <w:ind w:left="259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5695315" cy="1943100"/>
                <wp:effectExtent l="0" t="0" r="635" b="0"/>
                <wp:docPr id="20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95315" cy="1943100"/>
                          <a:chOff x="0" y="0"/>
                          <a:chExt cx="8969" cy="3060"/>
                        </a:xfrm>
                      </wpg:grpSpPr>
                      <wps:wsp>
                        <wps:cNvPr id="13" name="任意多边形 15"/>
                        <wps:cNvSpPr/>
                        <wps:spPr>
                          <a:xfrm>
                            <a:off x="31" y="0"/>
                            <a:ext cx="8938" cy="109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938" h="1095">
                                <a:moveTo>
                                  <a:pt x="8828" y="0"/>
                                </a:moveTo>
                                <a:lnTo>
                                  <a:pt x="110" y="0"/>
                                </a:lnTo>
                                <a:lnTo>
                                  <a:pt x="67" y="9"/>
                                </a:lnTo>
                                <a:lnTo>
                                  <a:pt x="32" y="32"/>
                                </a:lnTo>
                                <a:lnTo>
                                  <a:pt x="9" y="67"/>
                                </a:lnTo>
                                <a:lnTo>
                                  <a:pt x="0" y="109"/>
                                </a:lnTo>
                                <a:lnTo>
                                  <a:pt x="0" y="985"/>
                                </a:lnTo>
                                <a:lnTo>
                                  <a:pt x="9" y="1028"/>
                                </a:lnTo>
                                <a:lnTo>
                                  <a:pt x="32" y="1062"/>
                                </a:lnTo>
                                <a:lnTo>
                                  <a:pt x="67" y="1086"/>
                                </a:lnTo>
                                <a:lnTo>
                                  <a:pt x="110" y="1094"/>
                                </a:lnTo>
                                <a:lnTo>
                                  <a:pt x="8828" y="1094"/>
                                </a:lnTo>
                                <a:lnTo>
                                  <a:pt x="8871" y="1086"/>
                                </a:lnTo>
                                <a:lnTo>
                                  <a:pt x="8906" y="1062"/>
                                </a:lnTo>
                                <a:lnTo>
                                  <a:pt x="8929" y="1028"/>
                                </a:lnTo>
                                <a:lnTo>
                                  <a:pt x="8938" y="985"/>
                                </a:lnTo>
                                <a:lnTo>
                                  <a:pt x="8938" y="109"/>
                                </a:lnTo>
                                <a:lnTo>
                                  <a:pt x="8929" y="67"/>
                                </a:lnTo>
                                <a:lnTo>
                                  <a:pt x="8906" y="32"/>
                                </a:lnTo>
                                <a:lnTo>
                                  <a:pt x="8871" y="9"/>
                                </a:lnTo>
                                <a:lnTo>
                                  <a:pt x="88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4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2" y="314"/>
                            <a:ext cx="8842" cy="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1610"/>
                            <a:ext cx="8926" cy="1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6" name="任意多边形 18"/>
                        <wps:cNvSpPr/>
                        <wps:spPr>
                          <a:xfrm>
                            <a:off x="3926" y="2562"/>
                            <a:ext cx="814" cy="49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14" h="497">
                                <a:moveTo>
                                  <a:pt x="652" y="0"/>
                                </a:moveTo>
                                <a:lnTo>
                                  <a:pt x="163" y="0"/>
                                </a:lnTo>
                                <a:lnTo>
                                  <a:pt x="163" y="249"/>
                                </a:lnTo>
                                <a:lnTo>
                                  <a:pt x="0" y="249"/>
                                </a:lnTo>
                                <a:lnTo>
                                  <a:pt x="407" y="497"/>
                                </a:lnTo>
                                <a:lnTo>
                                  <a:pt x="814" y="249"/>
                                </a:lnTo>
                                <a:lnTo>
                                  <a:pt x="652" y="249"/>
                                </a:lnTo>
                                <a:lnTo>
                                  <a:pt x="6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7" name="任意多边形 19"/>
                        <wps:cNvSpPr/>
                        <wps:spPr>
                          <a:xfrm>
                            <a:off x="3934" y="1083"/>
                            <a:ext cx="814" cy="57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14" h="570">
                                <a:moveTo>
                                  <a:pt x="652" y="0"/>
                                </a:moveTo>
                                <a:lnTo>
                                  <a:pt x="163" y="0"/>
                                </a:lnTo>
                                <a:lnTo>
                                  <a:pt x="163" y="285"/>
                                </a:lnTo>
                                <a:lnTo>
                                  <a:pt x="0" y="286"/>
                                </a:lnTo>
                                <a:lnTo>
                                  <a:pt x="407" y="570"/>
                                </a:lnTo>
                                <a:lnTo>
                                  <a:pt x="814" y="285"/>
                                </a:lnTo>
                                <a:lnTo>
                                  <a:pt x="652" y="285"/>
                                </a:lnTo>
                                <a:lnTo>
                                  <a:pt x="6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8" name="文本框 20"/>
                        <wps:cNvSpPr txBox="1"/>
                        <wps:spPr>
                          <a:xfrm>
                            <a:off x="2797" y="379"/>
                            <a:ext cx="3370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73" w:lineRule="exact"/>
                                <w:ind w:left="-1" w:right="18" w:firstLine="0"/>
                                <w:jc w:val="center"/>
                                <w:rPr>
                                  <w:rFonts w:ascii="Arial"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Call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15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for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13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proposals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14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through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14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partner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14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institutions</w:t>
                              </w:r>
                            </w:p>
                            <w:p>
                              <w:pPr>
                                <w:spacing w:before="66"/>
                                <w:ind w:left="6" w:right="18" w:firstLine="0"/>
                                <w:jc w:val="center"/>
                                <w:rPr>
                                  <w:rFonts w:ascii="Arial"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color w:val="FFFFFF"/>
                                  <w:sz w:val="18"/>
                                </w:rPr>
                                <w:t>by 30 May 2019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9" name="文本框 21"/>
                        <wps:cNvSpPr txBox="1"/>
                        <wps:spPr>
                          <a:xfrm>
                            <a:off x="3193" y="2037"/>
                            <a:ext cx="2564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173" w:lineRule="exact"/>
                                <w:ind w:left="0" w:right="0" w:firstLine="0"/>
                                <w:jc w:val="left"/>
                                <w:rPr>
                                  <w:rFonts w:ascii="Arial"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Formal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25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evaluation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24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by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25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30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25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June</w:t>
                              </w:r>
                              <w:r>
                                <w:rPr>
                                  <w:rFonts w:ascii="Arial"/>
                                  <w:color w:val="FFFFFF"/>
                                  <w:spacing w:val="-25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color w:val="FFFFFF"/>
                                  <w:w w:val="95"/>
                                  <w:sz w:val="18"/>
                                </w:rPr>
                                <w:t>2019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4" o:spid="_x0000_s1026" o:spt="203" style="height:153pt;width:448.45pt;" coordsize="8969,3060" o:gfxdata="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C5s8AC/AAAA&#10;pQEAABkAAABkcnMvX3JlbHMvZTJvRG9jLnhtbC5yZWxzvZDBisIwEIbvC/sOYe7btD0sspj2IoJX&#10;cR9gSKZpsJmEJIq+vYFlQUHw5nFm+L//Y9bjxS/iTCm7wAq6pgVBrINxbBX8HrZfKxC5IBtcApOC&#10;K2UYh8+P9Z4WLDWUZxezqBTOCuZS4o+UWc/kMTchEtfLFJLHUsdkZUR9REuyb9tvme4ZMDwwxc4o&#10;SDvTgzhcY21+zQ7T5DRtgj554vKkQjpfuysQk6WiwJNx+Lfsm8gW5HOH7j0O3b+DfHjucAN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">
                <o:lock v:ext="edit" aspectratio="f"/>
                <v:shape id="任意多边形 15" o:spid="_x0000_s1026" o:spt="100" style="position:absolute;left:31;top:0;height:1095;width:8938;" fillcolor="#C00000" filled="t" stroked="f" coordsize="8938,1095" o:gfxdata="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y/BkbsAAADb&#10;AAAADwAAAAAAAAABACAAAAAiAAAAZHJzL2Rvd25yZXYueG1sUEsBAhQAFAAAAAgAh07iQDMvBZ47&#10;AAAAOQAAABAAAAAAAAAAAQAgAAAACgEAAGRycy9zaGFwZXhtbC54bWxQSwUGAAAAAAYABgBbAQAA&#10;tAMAAAAA&#10;" path="m8828,0l110,0,67,9,32,32,9,67,0,109,0,985,9,1028,32,1062,67,1086,110,1094,8828,1094,8871,1086,8906,1062,8929,1028,8938,985,8938,109,8929,67,8906,32,8871,9,8828,0xe">
                  <v:fill on="t" focussize="0,0"/>
                  <v:stroke on="f"/>
                  <v:imagedata o:title=""/>
                  <o:lock v:ext="edit" aspectratio="f"/>
                </v:shape>
                <v:shape id="图片 16" o:spid="_x0000_s1026" o:spt="75" alt="" type="#_x0000_t75" style="position:absolute;left:52;top:314;height:636;width:8842;" filled="f" o:preferrelative="t" stroked="f" coordsize="21600,21600" o:gfxdata="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7TOma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9" o:title=""/>
                  <o:lock v:ext="edit" aspectratio="t"/>
                </v:shape>
                <v:shape id="图片 17" o:spid="_x0000_s1026" o:spt="75" alt="" type="#_x0000_t75" style="position:absolute;left:0;top:1610;height:1008;width:8926;" filled="f" o:preferrelative="t" stroked="f" coordsize="21600,21600" o:gfxdata="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D+iy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10" o:title=""/>
                  <o:lock v:ext="edit" aspectratio="t"/>
                </v:shape>
                <v:shape id="任意多边形 18" o:spid="_x0000_s1026" o:spt="100" style="position:absolute;left:3926;top:2562;height:497;width:814;" fillcolor="#000000" filled="t" stroked="f" coordsize="814,497" o:gfxdata="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xehmq5AAAA2wAA&#10;AA8AAAAAAAAAAQAgAAAAIgAAAGRycy9kb3ducmV2LnhtbFBLAQIUABQAAAAIAIdO4kAzLwWeOwAA&#10;ADkAAAAQAAAAAAAAAAEAIAAAAAgBAABkcnMvc2hhcGV4bWwueG1sUEsFBgAAAAAGAAYAWwEAALID&#10;AAAAAA==&#10;" path="m652,0l163,0,163,249,0,249,407,497,814,249,652,249,652,0xe">
                  <v:fill on="t" focussize="0,0"/>
                  <v:stroke on="f"/>
                  <v:imagedata o:title=""/>
                  <o:lock v:ext="edit" aspectratio="f"/>
                </v:shape>
                <v:shape id="任意多边形 19" o:spid="_x0000_s1026" o:spt="100" style="position:absolute;left:3934;top:1083;height:570;width:814;" fillcolor="#000000" filled="t" stroked="f" coordsize="814,570" o:gfxdata="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HW0YvQAA&#10;ANsAAAAPAAAAAAAAAAEAIAAAACIAAABkcnMvZG93bnJldi54bWxQSwECFAAUAAAACACHTuJAMy8F&#10;njsAAAA5AAAAEAAAAAAAAAABACAAAAAMAQAAZHJzL3NoYXBleG1sLnhtbFBLBQYAAAAABgAGAFsB&#10;AAC2AwAAAAA=&#10;" path="m652,0l163,0,163,285,0,286,407,570,814,285,652,285,652,0xe">
                  <v:fill on="t" focussize="0,0"/>
                  <v:stroke on="f"/>
                  <v:imagedata o:title=""/>
                  <o:lock v:ext="edit" aspectratio="f"/>
                </v:shape>
                <v:shape id="文本框 20" o:spid="_x0000_s1026" o:spt="202" type="#_x0000_t202" style="position:absolute;left:2797;top:379;height:454;width:3370;" filled="f" stroked="f" coordsize="21600,21600" o:gfxdata="UEsDBAoAAAAAAIdO4kAAAAAAAAAAAAAAAAAEAAAAZHJzL1BLAwQUAAAACACHTuJA9Hz9vr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gZV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Hz9v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173" w:lineRule="exact"/>
                          <w:ind w:left="-1" w:right="18" w:firstLine="0"/>
                          <w:jc w:val="center"/>
                          <w:rPr>
                            <w:rFonts w:ascii="Arial"/>
                            <w:sz w:val="18"/>
                          </w:rPr>
                        </w:pP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Call</w:t>
                        </w:r>
                        <w:r>
                          <w:rPr>
                            <w:rFonts w:ascii="Arial"/>
                            <w:color w:val="FFFFFF"/>
                            <w:spacing w:val="-15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for</w:t>
                        </w:r>
                        <w:r>
                          <w:rPr>
                            <w:rFonts w:ascii="Arial"/>
                            <w:color w:val="FFFFFF"/>
                            <w:spacing w:val="-13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proposals</w:t>
                        </w:r>
                        <w:r>
                          <w:rPr>
                            <w:rFonts w:ascii="Arial"/>
                            <w:color w:val="FFFFFF"/>
                            <w:spacing w:val="-14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through</w:t>
                        </w:r>
                        <w:r>
                          <w:rPr>
                            <w:rFonts w:ascii="Arial"/>
                            <w:color w:val="FFFFFF"/>
                            <w:spacing w:val="-14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partner</w:t>
                        </w:r>
                        <w:r>
                          <w:rPr>
                            <w:rFonts w:ascii="Arial"/>
                            <w:color w:val="FFFFFF"/>
                            <w:spacing w:val="-14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institutions</w:t>
                        </w:r>
                      </w:p>
                      <w:p>
                        <w:pPr>
                          <w:spacing w:before="66"/>
                          <w:ind w:left="6" w:right="18" w:firstLine="0"/>
                          <w:jc w:val="center"/>
                          <w:rPr>
                            <w:rFonts w:ascii="Arial"/>
                            <w:sz w:val="18"/>
                          </w:rPr>
                        </w:pPr>
                        <w:r>
                          <w:rPr>
                            <w:rFonts w:ascii="Arial"/>
                            <w:color w:val="FFFFFF"/>
                            <w:sz w:val="18"/>
                          </w:rPr>
                          <w:t>by 30 May 2019</w:t>
                        </w:r>
                      </w:p>
                    </w:txbxContent>
                  </v:textbox>
                </v:shape>
                <v:shape id="文本框 21" o:spid="_x0000_s1026" o:spt="202" type="#_x0000_t202" style="position:absolute;left:3193;top:2037;height:180;width:2564;" filled="f" stroked="f" coordsize="21600,21600" o:gfxdata="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swWCW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173" w:lineRule="exact"/>
                          <w:ind w:left="0" w:right="0" w:firstLine="0"/>
                          <w:jc w:val="left"/>
                          <w:rPr>
                            <w:rFonts w:ascii="Arial"/>
                            <w:sz w:val="18"/>
                          </w:rPr>
                        </w:pP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Formal</w:t>
                        </w:r>
                        <w:r>
                          <w:rPr>
                            <w:rFonts w:ascii="Arial"/>
                            <w:color w:val="FFFFFF"/>
                            <w:spacing w:val="-25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evaluation</w:t>
                        </w:r>
                        <w:r>
                          <w:rPr>
                            <w:rFonts w:ascii="Arial"/>
                            <w:color w:val="FFFFFF"/>
                            <w:spacing w:val="-24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by</w:t>
                        </w:r>
                        <w:r>
                          <w:rPr>
                            <w:rFonts w:ascii="Arial"/>
                            <w:color w:val="FFFFFF"/>
                            <w:spacing w:val="-25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30</w:t>
                        </w:r>
                        <w:r>
                          <w:rPr>
                            <w:rFonts w:ascii="Arial"/>
                            <w:color w:val="FFFFFF"/>
                            <w:spacing w:val="-25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June</w:t>
                        </w:r>
                        <w:r>
                          <w:rPr>
                            <w:rFonts w:ascii="Arial"/>
                            <w:color w:val="FFFFFF"/>
                            <w:spacing w:val="-25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FFFFFF"/>
                            <w:w w:val="95"/>
                            <w:sz w:val="18"/>
                          </w:rPr>
                          <w:t>2019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2"/>
        <w:spacing w:before="5"/>
        <w:rPr>
          <w:rFonts w:ascii="Times New Roman"/>
          <w:sz w:val="4"/>
        </w:rPr>
      </w:pPr>
    </w:p>
    <w:p>
      <w:pPr>
        <w:pStyle w:val="2"/>
        <w:ind w:left="269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5668010" cy="584200"/>
                <wp:effectExtent l="0" t="0" r="8890" b="6350"/>
                <wp:docPr id="24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68010" cy="584200"/>
                          <a:chOff x="0" y="0"/>
                          <a:chExt cx="8926" cy="920"/>
                        </a:xfrm>
                      </wpg:grpSpPr>
                      <wps:wsp>
                        <wps:cNvPr id="21" name="任意多边形 23"/>
                        <wps:cNvSpPr/>
                        <wps:spPr>
                          <a:xfrm>
                            <a:off x="0" y="0"/>
                            <a:ext cx="8926" cy="9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8926" h="920">
                                <a:moveTo>
                                  <a:pt x="8834" y="0"/>
                                </a:moveTo>
                                <a:lnTo>
                                  <a:pt x="92" y="0"/>
                                </a:lnTo>
                                <a:lnTo>
                                  <a:pt x="56" y="7"/>
                                </a:lnTo>
                                <a:lnTo>
                                  <a:pt x="27" y="27"/>
                                </a:lnTo>
                                <a:lnTo>
                                  <a:pt x="7" y="56"/>
                                </a:lnTo>
                                <a:lnTo>
                                  <a:pt x="0" y="92"/>
                                </a:lnTo>
                                <a:lnTo>
                                  <a:pt x="0" y="827"/>
                                </a:lnTo>
                                <a:lnTo>
                                  <a:pt x="7" y="863"/>
                                </a:lnTo>
                                <a:lnTo>
                                  <a:pt x="27" y="892"/>
                                </a:lnTo>
                                <a:lnTo>
                                  <a:pt x="56" y="912"/>
                                </a:lnTo>
                                <a:lnTo>
                                  <a:pt x="92" y="919"/>
                                </a:lnTo>
                                <a:lnTo>
                                  <a:pt x="8834" y="919"/>
                                </a:lnTo>
                                <a:lnTo>
                                  <a:pt x="8869" y="912"/>
                                </a:lnTo>
                                <a:lnTo>
                                  <a:pt x="8899" y="892"/>
                                </a:lnTo>
                                <a:lnTo>
                                  <a:pt x="8918" y="863"/>
                                </a:lnTo>
                                <a:lnTo>
                                  <a:pt x="8926" y="827"/>
                                </a:lnTo>
                                <a:lnTo>
                                  <a:pt x="8926" y="92"/>
                                </a:lnTo>
                                <a:lnTo>
                                  <a:pt x="8918" y="56"/>
                                </a:lnTo>
                                <a:lnTo>
                                  <a:pt x="8899" y="27"/>
                                </a:lnTo>
                                <a:lnTo>
                                  <a:pt x="8869" y="7"/>
                                </a:lnTo>
                                <a:lnTo>
                                  <a:pt x="88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2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57" y="81"/>
                            <a:ext cx="8813" cy="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3" name="文本框 25"/>
                        <wps:cNvSpPr txBox="1"/>
                        <wps:spPr>
                          <a:xfrm>
                            <a:off x="0" y="0"/>
                            <a:ext cx="8926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5" w:line="240" w:lineRule="auto"/>
                                <w:rPr>
                                  <w:rFonts w:ascii="Times New Roman"/>
                                  <w:sz w:val="26"/>
                                </w:rPr>
                              </w:pPr>
                            </w:p>
                            <w:p>
                              <w:pPr>
                                <w:spacing w:before="1"/>
                                <w:ind w:left="821" w:right="0" w:firstLine="0"/>
                                <w:jc w:val="left"/>
                                <w:rPr>
                                  <w:rFonts w:ascii="Arial"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color w:val="FFFFFF"/>
                                  <w:sz w:val="18"/>
                                </w:rPr>
                                <w:t>Registration of applicants in the NAWA ICT system (following the formal evaluation) by 30 July 2019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2" o:spid="_x0000_s1026" o:spt="203" style="height:46pt;width:446.3pt;" coordsize="8926,920" o:gfxdata="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">
                <o:lock v:ext="edit" aspectratio="f"/>
                <v:shape id="任意多边形 23" o:spid="_x0000_s1026" o:spt="100" style="position:absolute;left:0;top:0;height:920;width:8926;" fillcolor="#C00000" filled="t" stroked="f" coordsize="8926,920" o:gfxdata="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A74z7sAAADb&#10;AAAADwAAAAAAAAABACAAAAAiAAAAZHJzL2Rvd25yZXYueG1sUEsBAhQAFAAAAAgAh07iQDMvBZ47&#10;AAAAOQAAABAAAAAAAAAAAQAgAAAACgEAAGRycy9zaGFwZXhtbC54bWxQSwUGAAAAAAYABgBbAQAA&#10;tAMAAAAA&#10;" path="m8834,0l92,0,56,7,27,27,7,56,0,92,0,827,7,863,27,892,56,912,92,919,8834,919,8869,912,8899,892,8918,863,8926,827,8926,92,8918,56,8899,27,8869,7,8834,0xe">
                  <v:fill on="t" focussize="0,0"/>
                  <v:stroke on="f"/>
                  <v:imagedata o:title=""/>
                  <o:lock v:ext="edit" aspectratio="f"/>
                </v:shape>
                <v:shape id="图片 24" o:spid="_x0000_s1026" o:spt="75" alt="" type="#_x0000_t75" style="position:absolute;left:57;top:81;height:756;width:8813;" filled="f" o:preferrelative="t" stroked="f" coordsize="21600,21600" o:gfxdata="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snES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1" o:title=""/>
                  <o:lock v:ext="edit" aspectratio="t"/>
                </v:shape>
                <v:shape id="文本框 25" o:spid="_x0000_s1026" o:spt="202" type="#_x0000_t202" style="position:absolute;left:0;top:0;height:920;width:8926;" filled="f" stroked="f" coordsize="21600,21600" o:gfxdata="UEsDBAoAAAAAAIdO4kAAAAAAAAAAAAAAAAAEAAAAZHJzL1BLAwQUAAAACACHTuJANLSlcr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LSlc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5" w:line="240" w:lineRule="auto"/>
                          <w:rPr>
                            <w:rFonts w:ascii="Times New Roman"/>
                            <w:sz w:val="26"/>
                          </w:rPr>
                        </w:pPr>
                      </w:p>
                      <w:p>
                        <w:pPr>
                          <w:spacing w:before="1"/>
                          <w:ind w:left="821" w:right="0" w:firstLine="0"/>
                          <w:jc w:val="left"/>
                          <w:rPr>
                            <w:rFonts w:ascii="Arial"/>
                            <w:sz w:val="18"/>
                          </w:rPr>
                        </w:pPr>
                        <w:r>
                          <w:rPr>
                            <w:rFonts w:ascii="Arial"/>
                            <w:color w:val="FFFFFF"/>
                            <w:sz w:val="18"/>
                          </w:rPr>
                          <w:t>Registration of applicants in the NAWA ICT system (following the formal evaluation) by 30 July 2019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spacing w:after="0"/>
        <w:rPr>
          <w:rFonts w:ascii="Times New Roman"/>
          <w:sz w:val="20"/>
        </w:rPr>
        <w:sectPr>
          <w:pgSz w:w="11900" w:h="16850"/>
          <w:pgMar w:top="1820" w:right="1300" w:bottom="940" w:left="1300" w:header="887" w:footer="750" w:gutter="0"/>
        </w:sectPr>
      </w:pPr>
    </w:p>
    <w:p>
      <w:pPr>
        <w:pStyle w:val="6"/>
        <w:numPr>
          <w:ilvl w:val="0"/>
          <w:numId w:val="3"/>
        </w:numPr>
        <w:tabs>
          <w:tab w:val="left" w:pos="682"/>
          <w:tab w:val="left" w:pos="683"/>
        </w:tabs>
        <w:spacing w:before="159" w:after="0" w:line="240" w:lineRule="auto"/>
        <w:ind w:left="682" w:right="0" w:hanging="566"/>
        <w:jc w:val="left"/>
        <w:rPr>
          <w:sz w:val="22"/>
        </w:rPr>
      </w:pPr>
      <w:bookmarkStart w:id="10" w:name="_bookmark5"/>
      <w:bookmarkEnd w:id="10"/>
      <w:bookmarkStart w:id="11" w:name="_bookmark5"/>
      <w:bookmarkEnd w:id="11"/>
      <w:r>
        <w:rPr>
          <w:sz w:val="22"/>
        </w:rPr>
        <w:t>APPLICATION</w:t>
      </w:r>
      <w:r>
        <w:rPr>
          <w:spacing w:val="-38"/>
          <w:sz w:val="22"/>
        </w:rPr>
        <w:t xml:space="preserve"> </w:t>
      </w:r>
      <w:r>
        <w:rPr>
          <w:sz w:val="22"/>
        </w:rPr>
        <w:t>PROCEDURE</w:t>
      </w:r>
    </w:p>
    <w:p>
      <w:pPr>
        <w:pStyle w:val="2"/>
        <w:rPr>
          <w:sz w:val="26"/>
        </w:rPr>
      </w:pPr>
    </w:p>
    <w:p>
      <w:pPr>
        <w:pStyle w:val="6"/>
        <w:numPr>
          <w:ilvl w:val="1"/>
          <w:numId w:val="3"/>
        </w:numPr>
        <w:tabs>
          <w:tab w:val="left" w:pos="682"/>
          <w:tab w:val="left" w:pos="683"/>
        </w:tabs>
        <w:spacing w:before="209" w:after="0" w:line="240" w:lineRule="auto"/>
        <w:ind w:left="116" w:right="0" w:firstLine="0"/>
        <w:jc w:val="left"/>
        <w:rPr>
          <w:sz w:val="22"/>
        </w:rPr>
      </w:pPr>
      <w:bookmarkStart w:id="12" w:name="_bookmark6"/>
      <w:bookmarkEnd w:id="12"/>
      <w:bookmarkStart w:id="13" w:name="_bookmark6"/>
      <w:bookmarkEnd w:id="13"/>
      <w:r>
        <w:rPr>
          <w:color w:val="2E5395"/>
          <w:w w:val="95"/>
          <w:sz w:val="22"/>
        </w:rPr>
        <w:t>Eligible</w:t>
      </w:r>
      <w:r>
        <w:rPr>
          <w:color w:val="2E5395"/>
          <w:spacing w:val="-33"/>
          <w:w w:val="95"/>
          <w:sz w:val="22"/>
        </w:rPr>
        <w:t xml:space="preserve"> </w:t>
      </w:r>
      <w:r>
        <w:rPr>
          <w:color w:val="2E5395"/>
          <w:w w:val="95"/>
          <w:sz w:val="22"/>
        </w:rPr>
        <w:t>Applicants</w:t>
      </w:r>
    </w:p>
    <w:p>
      <w:pPr>
        <w:pStyle w:val="2"/>
        <w:rPr>
          <w:sz w:val="26"/>
        </w:rPr>
      </w:pPr>
    </w:p>
    <w:p>
      <w:pPr>
        <w:pStyle w:val="2"/>
        <w:spacing w:before="209"/>
        <w:ind w:left="116"/>
      </w:pPr>
      <w:r>
        <w:rPr>
          <w:w w:val="95"/>
        </w:rPr>
        <w:t>The offer for incoming students and scientists applies to the following countries:</w:t>
      </w:r>
    </w:p>
    <w:p>
      <w:pPr>
        <w:pStyle w:val="2"/>
        <w:spacing w:before="128" w:line="355" w:lineRule="auto"/>
        <w:ind w:left="116" w:right="107"/>
        <w:jc w:val="both"/>
      </w:pPr>
      <w:r>
        <w:rPr>
          <w:w w:val="85"/>
        </w:rPr>
        <w:t>Armenia,</w:t>
      </w:r>
      <w:r>
        <w:rPr>
          <w:spacing w:val="-34"/>
          <w:w w:val="85"/>
        </w:rPr>
        <w:t xml:space="preserve"> </w:t>
      </w:r>
      <w:r>
        <w:rPr>
          <w:w w:val="85"/>
        </w:rPr>
        <w:t>Belarus,</w:t>
      </w:r>
      <w:r>
        <w:rPr>
          <w:spacing w:val="-34"/>
          <w:w w:val="85"/>
        </w:rPr>
        <w:t xml:space="preserve"> </w:t>
      </w:r>
      <w:r>
        <w:rPr>
          <w:w w:val="85"/>
        </w:rPr>
        <w:t>Bulgaria,</w:t>
      </w:r>
      <w:r>
        <w:rPr>
          <w:spacing w:val="-34"/>
          <w:w w:val="85"/>
        </w:rPr>
        <w:t xml:space="preserve"> </w:t>
      </w:r>
      <w:r>
        <w:rPr>
          <w:w w:val="85"/>
        </w:rPr>
        <w:t>China,</w:t>
      </w:r>
      <w:r>
        <w:rPr>
          <w:spacing w:val="-34"/>
          <w:w w:val="85"/>
        </w:rPr>
        <w:t xml:space="preserve"> </w:t>
      </w:r>
      <w:r>
        <w:rPr>
          <w:w w:val="85"/>
        </w:rPr>
        <w:t>Croatia,</w:t>
      </w:r>
      <w:r>
        <w:rPr>
          <w:spacing w:val="-36"/>
          <w:w w:val="85"/>
        </w:rPr>
        <w:t xml:space="preserve"> </w:t>
      </w:r>
      <w:r>
        <w:rPr>
          <w:w w:val="85"/>
        </w:rPr>
        <w:t>Czech</w:t>
      </w:r>
      <w:r>
        <w:rPr>
          <w:spacing w:val="-33"/>
          <w:w w:val="85"/>
        </w:rPr>
        <w:t xml:space="preserve"> </w:t>
      </w:r>
      <w:r>
        <w:rPr>
          <w:w w:val="85"/>
        </w:rPr>
        <w:t>Republic,</w:t>
      </w:r>
      <w:r>
        <w:rPr>
          <w:spacing w:val="-35"/>
          <w:w w:val="85"/>
        </w:rPr>
        <w:t xml:space="preserve"> </w:t>
      </w:r>
      <w:r>
        <w:rPr>
          <w:w w:val="85"/>
        </w:rPr>
        <w:t>Egypt,</w:t>
      </w:r>
      <w:r>
        <w:rPr>
          <w:spacing w:val="-34"/>
          <w:w w:val="85"/>
        </w:rPr>
        <w:t xml:space="preserve"> </w:t>
      </w:r>
      <w:r>
        <w:rPr>
          <w:w w:val="85"/>
        </w:rPr>
        <w:t>France,</w:t>
      </w:r>
      <w:r>
        <w:rPr>
          <w:spacing w:val="-34"/>
          <w:w w:val="85"/>
        </w:rPr>
        <w:t xml:space="preserve"> </w:t>
      </w:r>
      <w:r>
        <w:rPr>
          <w:w w:val="85"/>
        </w:rPr>
        <w:t>Greece,</w:t>
      </w:r>
      <w:r>
        <w:rPr>
          <w:spacing w:val="-30"/>
          <w:w w:val="85"/>
        </w:rPr>
        <w:t xml:space="preserve"> </w:t>
      </w:r>
      <w:r>
        <w:rPr>
          <w:w w:val="85"/>
        </w:rPr>
        <w:t>Hungary,</w:t>
      </w:r>
      <w:r>
        <w:rPr>
          <w:spacing w:val="-34"/>
          <w:w w:val="85"/>
        </w:rPr>
        <w:t xml:space="preserve"> </w:t>
      </w:r>
      <w:r>
        <w:rPr>
          <w:w w:val="85"/>
        </w:rPr>
        <w:t xml:space="preserve">Israel, </w:t>
      </w:r>
      <w:r>
        <w:rPr>
          <w:w w:val="90"/>
        </w:rPr>
        <w:t>Italy,</w:t>
      </w:r>
      <w:r>
        <w:rPr>
          <w:spacing w:val="-8"/>
          <w:w w:val="90"/>
        </w:rPr>
        <w:t xml:space="preserve"> </w:t>
      </w:r>
      <w:r>
        <w:rPr>
          <w:w w:val="90"/>
        </w:rPr>
        <w:t>Japan,</w:t>
      </w:r>
      <w:r>
        <w:rPr>
          <w:spacing w:val="-7"/>
          <w:w w:val="90"/>
        </w:rPr>
        <w:t xml:space="preserve"> </w:t>
      </w:r>
      <w:r>
        <w:rPr>
          <w:w w:val="90"/>
        </w:rPr>
        <w:t>Kazakhstan,</w:t>
      </w:r>
      <w:r>
        <w:rPr>
          <w:spacing w:val="-8"/>
          <w:w w:val="90"/>
        </w:rPr>
        <w:t xml:space="preserve"> </w:t>
      </w:r>
      <w:r>
        <w:rPr>
          <w:w w:val="90"/>
        </w:rPr>
        <w:t>Korea,</w:t>
      </w:r>
      <w:r>
        <w:rPr>
          <w:spacing w:val="-7"/>
          <w:w w:val="90"/>
        </w:rPr>
        <w:t xml:space="preserve"> </w:t>
      </w:r>
      <w:r>
        <w:rPr>
          <w:w w:val="90"/>
        </w:rPr>
        <w:t>Macedonia,</w:t>
      </w:r>
      <w:r>
        <w:rPr>
          <w:spacing w:val="-9"/>
          <w:w w:val="90"/>
        </w:rPr>
        <w:t xml:space="preserve"> </w:t>
      </w:r>
      <w:r>
        <w:rPr>
          <w:w w:val="90"/>
        </w:rPr>
        <w:t>Mexico,</w:t>
      </w:r>
      <w:r>
        <w:rPr>
          <w:spacing w:val="-7"/>
          <w:w w:val="90"/>
        </w:rPr>
        <w:t xml:space="preserve"> </w:t>
      </w:r>
      <w:r>
        <w:rPr>
          <w:w w:val="90"/>
        </w:rPr>
        <w:t>Mongolia,</w:t>
      </w:r>
      <w:r>
        <w:rPr>
          <w:spacing w:val="-8"/>
          <w:w w:val="90"/>
        </w:rPr>
        <w:t xml:space="preserve"> </w:t>
      </w:r>
      <w:r>
        <w:rPr>
          <w:w w:val="90"/>
        </w:rPr>
        <w:t>Germany,</w:t>
      </w:r>
      <w:r>
        <w:rPr>
          <w:spacing w:val="-6"/>
          <w:w w:val="90"/>
        </w:rPr>
        <w:t xml:space="preserve"> </w:t>
      </w:r>
      <w:r>
        <w:rPr>
          <w:w w:val="90"/>
        </w:rPr>
        <w:t>Romania,</w:t>
      </w:r>
      <w:r>
        <w:rPr>
          <w:spacing w:val="-7"/>
          <w:w w:val="90"/>
        </w:rPr>
        <w:t xml:space="preserve"> </w:t>
      </w:r>
      <w:r>
        <w:rPr>
          <w:w w:val="90"/>
        </w:rPr>
        <w:t xml:space="preserve">Serbia, </w:t>
      </w:r>
      <w:r>
        <w:rPr>
          <w:w w:val="95"/>
        </w:rPr>
        <w:t>Slovakia,</w:t>
      </w:r>
      <w:r>
        <w:rPr>
          <w:spacing w:val="-43"/>
          <w:w w:val="95"/>
        </w:rPr>
        <w:t xml:space="preserve"> </w:t>
      </w:r>
      <w:r>
        <w:rPr>
          <w:w w:val="95"/>
        </w:rPr>
        <w:t>Slovenia,</w:t>
      </w:r>
      <w:r>
        <w:rPr>
          <w:spacing w:val="-42"/>
          <w:w w:val="95"/>
        </w:rPr>
        <w:t xml:space="preserve"> </w:t>
      </w:r>
      <w:r>
        <w:rPr>
          <w:w w:val="95"/>
        </w:rPr>
        <w:t>Switzerland,</w:t>
      </w:r>
      <w:r>
        <w:rPr>
          <w:spacing w:val="-44"/>
          <w:w w:val="95"/>
        </w:rPr>
        <w:t xml:space="preserve"> </w:t>
      </w:r>
      <w:r>
        <w:rPr>
          <w:w w:val="95"/>
        </w:rPr>
        <w:t>Taiwan,</w:t>
      </w:r>
      <w:r>
        <w:rPr>
          <w:spacing w:val="-44"/>
          <w:w w:val="95"/>
        </w:rPr>
        <w:t xml:space="preserve"> </w:t>
      </w:r>
      <w:r>
        <w:rPr>
          <w:w w:val="95"/>
        </w:rPr>
        <w:t>Ukraine,</w:t>
      </w:r>
      <w:r>
        <w:rPr>
          <w:spacing w:val="-42"/>
          <w:w w:val="95"/>
        </w:rPr>
        <w:t xml:space="preserve"> </w:t>
      </w:r>
      <w:r>
        <w:rPr>
          <w:w w:val="95"/>
        </w:rPr>
        <w:t>Vietnam,</w:t>
      </w:r>
      <w:r>
        <w:rPr>
          <w:spacing w:val="-40"/>
          <w:w w:val="95"/>
        </w:rPr>
        <w:t xml:space="preserve"> </w:t>
      </w:r>
      <w:r>
        <w:rPr>
          <w:w w:val="95"/>
        </w:rPr>
        <w:t>Yemen.</w:t>
      </w:r>
    </w:p>
    <w:p>
      <w:pPr>
        <w:pStyle w:val="2"/>
        <w:spacing w:before="9"/>
        <w:rPr>
          <w:sz w:val="32"/>
        </w:rPr>
      </w:pPr>
    </w:p>
    <w:p>
      <w:pPr>
        <w:pStyle w:val="2"/>
        <w:spacing w:line="355" w:lineRule="auto"/>
        <w:ind w:left="116" w:right="110"/>
        <w:jc w:val="both"/>
      </w:pPr>
      <w:r>
        <w:rPr>
          <w:w w:val="90"/>
        </w:rPr>
        <w:t>Note:</w:t>
      </w:r>
      <w:r>
        <w:rPr>
          <w:spacing w:val="-45"/>
          <w:w w:val="90"/>
        </w:rPr>
        <w:t xml:space="preserve"> </w:t>
      </w:r>
      <w:r>
        <w:rPr>
          <w:w w:val="90"/>
        </w:rPr>
        <w:t>it</w:t>
      </w:r>
      <w:r>
        <w:rPr>
          <w:spacing w:val="-46"/>
          <w:w w:val="90"/>
        </w:rPr>
        <w:t xml:space="preserve"> </w:t>
      </w:r>
      <w:r>
        <w:rPr>
          <w:w w:val="90"/>
        </w:rPr>
        <w:t>is</w:t>
      </w:r>
      <w:r>
        <w:rPr>
          <w:spacing w:val="-44"/>
          <w:w w:val="90"/>
        </w:rPr>
        <w:t xml:space="preserve"> </w:t>
      </w:r>
      <w:r>
        <w:rPr>
          <w:w w:val="90"/>
        </w:rPr>
        <w:t>possible</w:t>
      </w:r>
      <w:r>
        <w:rPr>
          <w:spacing w:val="-45"/>
          <w:w w:val="90"/>
        </w:rPr>
        <w:t xml:space="preserve"> </w:t>
      </w:r>
      <w:r>
        <w:rPr>
          <w:w w:val="90"/>
        </w:rPr>
        <w:t>to</w:t>
      </w:r>
      <w:r>
        <w:rPr>
          <w:spacing w:val="-44"/>
          <w:w w:val="90"/>
        </w:rPr>
        <w:t xml:space="preserve"> </w:t>
      </w:r>
      <w:r>
        <w:rPr>
          <w:w w:val="90"/>
        </w:rPr>
        <w:t>extend</w:t>
      </w:r>
      <w:r>
        <w:rPr>
          <w:spacing w:val="-45"/>
          <w:w w:val="90"/>
        </w:rPr>
        <w:t xml:space="preserve"> </w:t>
      </w:r>
      <w:r>
        <w:rPr>
          <w:w w:val="90"/>
        </w:rPr>
        <w:t>the</w:t>
      </w:r>
      <w:r>
        <w:rPr>
          <w:spacing w:val="-46"/>
          <w:w w:val="90"/>
        </w:rPr>
        <w:t xml:space="preserve"> </w:t>
      </w:r>
      <w:r>
        <w:rPr>
          <w:w w:val="90"/>
        </w:rPr>
        <w:t>offer</w:t>
      </w:r>
      <w:r>
        <w:rPr>
          <w:spacing w:val="-45"/>
          <w:w w:val="90"/>
        </w:rPr>
        <w:t xml:space="preserve"> </w:t>
      </w:r>
      <w:r>
        <w:rPr>
          <w:w w:val="90"/>
        </w:rPr>
        <w:t>for</w:t>
      </w:r>
      <w:r>
        <w:rPr>
          <w:spacing w:val="-44"/>
          <w:w w:val="90"/>
        </w:rPr>
        <w:t xml:space="preserve"> </w:t>
      </w:r>
      <w:r>
        <w:rPr>
          <w:w w:val="90"/>
        </w:rPr>
        <w:t>incoming</w:t>
      </w:r>
      <w:r>
        <w:rPr>
          <w:spacing w:val="-46"/>
          <w:w w:val="90"/>
        </w:rPr>
        <w:t xml:space="preserve"> </w:t>
      </w:r>
      <w:r>
        <w:rPr>
          <w:w w:val="90"/>
        </w:rPr>
        <w:t>students</w:t>
      </w:r>
      <w:r>
        <w:rPr>
          <w:spacing w:val="-44"/>
          <w:w w:val="90"/>
        </w:rPr>
        <w:t xml:space="preserve"> </w:t>
      </w:r>
      <w:r>
        <w:rPr>
          <w:w w:val="90"/>
        </w:rPr>
        <w:t>and</w:t>
      </w:r>
      <w:r>
        <w:rPr>
          <w:spacing w:val="-45"/>
          <w:w w:val="90"/>
        </w:rPr>
        <w:t xml:space="preserve"> </w:t>
      </w:r>
      <w:r>
        <w:rPr>
          <w:w w:val="90"/>
        </w:rPr>
        <w:t>scientists</w:t>
      </w:r>
      <w:r>
        <w:rPr>
          <w:spacing w:val="-44"/>
          <w:w w:val="90"/>
        </w:rPr>
        <w:t xml:space="preserve"> </w:t>
      </w:r>
      <w:r>
        <w:rPr>
          <w:w w:val="90"/>
        </w:rPr>
        <w:t>if</w:t>
      </w:r>
      <w:r>
        <w:rPr>
          <w:spacing w:val="-44"/>
          <w:w w:val="90"/>
        </w:rPr>
        <w:t xml:space="preserve"> </w:t>
      </w:r>
      <w:r>
        <w:rPr>
          <w:w w:val="90"/>
        </w:rPr>
        <w:t>further</w:t>
      </w:r>
      <w:r>
        <w:rPr>
          <w:spacing w:val="-45"/>
          <w:w w:val="90"/>
        </w:rPr>
        <w:t xml:space="preserve"> </w:t>
      </w:r>
      <w:r>
        <w:rPr>
          <w:w w:val="90"/>
        </w:rPr>
        <w:t xml:space="preserve">international </w:t>
      </w:r>
      <w:r>
        <w:rPr>
          <w:w w:val="95"/>
        </w:rPr>
        <w:t>agreements</w:t>
      </w:r>
      <w:r>
        <w:rPr>
          <w:spacing w:val="-28"/>
          <w:w w:val="95"/>
        </w:rPr>
        <w:t xml:space="preserve"> </w:t>
      </w:r>
      <w:r>
        <w:rPr>
          <w:w w:val="95"/>
        </w:rPr>
        <w:t>or</w:t>
      </w:r>
      <w:r>
        <w:rPr>
          <w:spacing w:val="-27"/>
          <w:w w:val="95"/>
        </w:rPr>
        <w:t xml:space="preserve"> </w:t>
      </w:r>
      <w:r>
        <w:rPr>
          <w:w w:val="95"/>
        </w:rPr>
        <w:t>cooperation</w:t>
      </w:r>
      <w:r>
        <w:rPr>
          <w:spacing w:val="-27"/>
          <w:w w:val="95"/>
        </w:rPr>
        <w:t xml:space="preserve"> </w:t>
      </w:r>
      <w:r>
        <w:rPr>
          <w:w w:val="95"/>
        </w:rPr>
        <w:t>programmes</w:t>
      </w:r>
      <w:r>
        <w:rPr>
          <w:spacing w:val="-28"/>
          <w:w w:val="95"/>
        </w:rPr>
        <w:t xml:space="preserve"> </w:t>
      </w:r>
      <w:r>
        <w:rPr>
          <w:w w:val="95"/>
        </w:rPr>
        <w:t>enter</w:t>
      </w:r>
      <w:r>
        <w:rPr>
          <w:spacing w:val="-27"/>
          <w:w w:val="95"/>
        </w:rPr>
        <w:t xml:space="preserve"> </w:t>
      </w:r>
      <w:r>
        <w:rPr>
          <w:w w:val="95"/>
        </w:rPr>
        <w:t>into</w:t>
      </w:r>
      <w:r>
        <w:rPr>
          <w:spacing w:val="-28"/>
          <w:w w:val="95"/>
        </w:rPr>
        <w:t xml:space="preserve"> </w:t>
      </w:r>
      <w:r>
        <w:rPr>
          <w:w w:val="95"/>
        </w:rPr>
        <w:t>force</w:t>
      </w:r>
      <w:r>
        <w:rPr>
          <w:spacing w:val="-27"/>
          <w:w w:val="95"/>
        </w:rPr>
        <w:t xml:space="preserve"> </w:t>
      </w:r>
      <w:r>
        <w:rPr>
          <w:w w:val="95"/>
        </w:rPr>
        <w:t>or</w:t>
      </w:r>
      <w:r>
        <w:rPr>
          <w:spacing w:val="-27"/>
          <w:w w:val="95"/>
        </w:rPr>
        <w:t xml:space="preserve"> </w:t>
      </w:r>
      <w:r>
        <w:rPr>
          <w:w w:val="95"/>
        </w:rPr>
        <w:t>if</w:t>
      </w:r>
      <w:r>
        <w:rPr>
          <w:spacing w:val="-28"/>
          <w:w w:val="95"/>
        </w:rPr>
        <w:t xml:space="preserve"> </w:t>
      </w:r>
      <w:r>
        <w:rPr>
          <w:w w:val="95"/>
        </w:rPr>
        <w:t>Poland</w:t>
      </w:r>
      <w:r>
        <w:rPr>
          <w:spacing w:val="-28"/>
          <w:w w:val="95"/>
        </w:rPr>
        <w:t xml:space="preserve"> </w:t>
      </w:r>
      <w:r>
        <w:rPr>
          <w:w w:val="95"/>
        </w:rPr>
        <w:t>establishes</w:t>
      </w:r>
      <w:r>
        <w:rPr>
          <w:spacing w:val="-27"/>
          <w:w w:val="95"/>
        </w:rPr>
        <w:t xml:space="preserve"> </w:t>
      </w:r>
      <w:r>
        <w:rPr>
          <w:w w:val="95"/>
        </w:rPr>
        <w:t xml:space="preserve">bilateral </w:t>
      </w:r>
      <w:r>
        <w:rPr>
          <w:w w:val="90"/>
        </w:rPr>
        <w:t>cooperation</w:t>
      </w:r>
      <w:r>
        <w:rPr>
          <w:spacing w:val="-39"/>
          <w:w w:val="90"/>
        </w:rPr>
        <w:t xml:space="preserve"> </w:t>
      </w:r>
      <w:r>
        <w:rPr>
          <w:w w:val="90"/>
        </w:rPr>
        <w:t>with</w:t>
      </w:r>
      <w:r>
        <w:rPr>
          <w:spacing w:val="-39"/>
          <w:w w:val="90"/>
        </w:rPr>
        <w:t xml:space="preserve"> </w:t>
      </w:r>
      <w:r>
        <w:rPr>
          <w:w w:val="90"/>
        </w:rPr>
        <w:t>other</w:t>
      </w:r>
      <w:r>
        <w:rPr>
          <w:spacing w:val="-38"/>
          <w:w w:val="90"/>
        </w:rPr>
        <w:t xml:space="preserve"> </w:t>
      </w:r>
      <w:r>
        <w:rPr>
          <w:w w:val="90"/>
        </w:rPr>
        <w:t>countries.</w:t>
      </w:r>
      <w:r>
        <w:rPr>
          <w:spacing w:val="-39"/>
          <w:w w:val="90"/>
        </w:rPr>
        <w:t xml:space="preserve"> </w:t>
      </w:r>
      <w:r>
        <w:rPr>
          <w:w w:val="90"/>
        </w:rPr>
        <w:t>If</w:t>
      </w:r>
      <w:r>
        <w:rPr>
          <w:spacing w:val="-39"/>
          <w:w w:val="90"/>
        </w:rPr>
        <w:t xml:space="preserve"> </w:t>
      </w:r>
      <w:r>
        <w:rPr>
          <w:w w:val="90"/>
        </w:rPr>
        <w:t>a</w:t>
      </w:r>
      <w:r>
        <w:rPr>
          <w:spacing w:val="-38"/>
          <w:w w:val="90"/>
        </w:rPr>
        <w:t xml:space="preserve"> </w:t>
      </w:r>
      <w:r>
        <w:rPr>
          <w:w w:val="90"/>
        </w:rPr>
        <w:t>partner</w:t>
      </w:r>
      <w:r>
        <w:rPr>
          <w:spacing w:val="-40"/>
          <w:w w:val="90"/>
        </w:rPr>
        <w:t xml:space="preserve"> </w:t>
      </w:r>
      <w:r>
        <w:rPr>
          <w:w w:val="90"/>
        </w:rPr>
        <w:t>country</w:t>
      </w:r>
      <w:r>
        <w:rPr>
          <w:spacing w:val="-39"/>
          <w:w w:val="90"/>
        </w:rPr>
        <w:t xml:space="preserve"> </w:t>
      </w:r>
      <w:r>
        <w:rPr>
          <w:w w:val="90"/>
        </w:rPr>
        <w:t>or</w:t>
      </w:r>
      <w:r>
        <w:rPr>
          <w:spacing w:val="-39"/>
          <w:w w:val="90"/>
        </w:rPr>
        <w:t xml:space="preserve"> </w:t>
      </w:r>
      <w:r>
        <w:rPr>
          <w:w w:val="90"/>
        </w:rPr>
        <w:t>Poland</w:t>
      </w:r>
      <w:r>
        <w:rPr>
          <w:spacing w:val="-40"/>
          <w:w w:val="90"/>
        </w:rPr>
        <w:t xml:space="preserve"> </w:t>
      </w:r>
      <w:r>
        <w:rPr>
          <w:w w:val="90"/>
        </w:rPr>
        <w:t>withdraw</w:t>
      </w:r>
      <w:r>
        <w:rPr>
          <w:spacing w:val="-39"/>
          <w:w w:val="90"/>
        </w:rPr>
        <w:t xml:space="preserve"> </w:t>
      </w:r>
      <w:r>
        <w:rPr>
          <w:w w:val="90"/>
        </w:rPr>
        <w:t>from</w:t>
      </w:r>
      <w:r>
        <w:rPr>
          <w:spacing w:val="-39"/>
          <w:w w:val="90"/>
        </w:rPr>
        <w:t xml:space="preserve"> </w:t>
      </w:r>
      <w:r>
        <w:rPr>
          <w:w w:val="90"/>
        </w:rPr>
        <w:t>cooperation,</w:t>
      </w:r>
      <w:r>
        <w:rPr>
          <w:spacing w:val="-39"/>
          <w:w w:val="90"/>
        </w:rPr>
        <w:t xml:space="preserve"> </w:t>
      </w:r>
      <w:r>
        <w:rPr>
          <w:w w:val="90"/>
        </w:rPr>
        <w:t xml:space="preserve">the </w:t>
      </w:r>
      <w:r>
        <w:rPr>
          <w:w w:val="85"/>
        </w:rPr>
        <w:t>offer</w:t>
      </w:r>
      <w:r>
        <w:rPr>
          <w:spacing w:val="-28"/>
          <w:w w:val="85"/>
        </w:rPr>
        <w:t xml:space="preserve"> </w:t>
      </w:r>
      <w:r>
        <w:rPr>
          <w:w w:val="85"/>
        </w:rPr>
        <w:t>for</w:t>
      </w:r>
      <w:r>
        <w:rPr>
          <w:spacing w:val="-28"/>
          <w:w w:val="85"/>
        </w:rPr>
        <w:t xml:space="preserve"> </w:t>
      </w:r>
      <w:r>
        <w:rPr>
          <w:w w:val="85"/>
        </w:rPr>
        <w:t>incoming</w:t>
      </w:r>
      <w:r>
        <w:rPr>
          <w:spacing w:val="-31"/>
          <w:w w:val="85"/>
        </w:rPr>
        <w:t xml:space="preserve"> </w:t>
      </w:r>
      <w:r>
        <w:rPr>
          <w:w w:val="85"/>
        </w:rPr>
        <w:t>students</w:t>
      </w:r>
      <w:r>
        <w:rPr>
          <w:spacing w:val="-28"/>
          <w:w w:val="85"/>
        </w:rPr>
        <w:t xml:space="preserve"> </w:t>
      </w:r>
      <w:r>
        <w:rPr>
          <w:w w:val="85"/>
        </w:rPr>
        <w:t>and</w:t>
      </w:r>
      <w:r>
        <w:rPr>
          <w:spacing w:val="-30"/>
          <w:w w:val="85"/>
        </w:rPr>
        <w:t xml:space="preserve"> </w:t>
      </w:r>
      <w:r>
        <w:rPr>
          <w:w w:val="85"/>
        </w:rPr>
        <w:t>scientists</w:t>
      </w:r>
      <w:r>
        <w:rPr>
          <w:spacing w:val="-28"/>
          <w:w w:val="85"/>
        </w:rPr>
        <w:t xml:space="preserve"> </w:t>
      </w:r>
      <w:r>
        <w:rPr>
          <w:w w:val="85"/>
        </w:rPr>
        <w:t>may</w:t>
      </w:r>
      <w:r>
        <w:rPr>
          <w:spacing w:val="-28"/>
          <w:w w:val="85"/>
        </w:rPr>
        <w:t xml:space="preserve"> </w:t>
      </w:r>
      <w:r>
        <w:rPr>
          <w:w w:val="85"/>
        </w:rPr>
        <w:t>be</w:t>
      </w:r>
      <w:r>
        <w:rPr>
          <w:spacing w:val="-30"/>
          <w:w w:val="85"/>
        </w:rPr>
        <w:t xml:space="preserve"> </w:t>
      </w:r>
      <w:r>
        <w:rPr>
          <w:w w:val="85"/>
        </w:rPr>
        <w:t>cancelled,</w:t>
      </w:r>
      <w:r>
        <w:rPr>
          <w:spacing w:val="-30"/>
          <w:w w:val="85"/>
        </w:rPr>
        <w:t xml:space="preserve"> </w:t>
      </w:r>
      <w:r>
        <w:rPr>
          <w:w w:val="85"/>
        </w:rPr>
        <w:t>also</w:t>
      </w:r>
      <w:r>
        <w:rPr>
          <w:spacing w:val="-29"/>
          <w:w w:val="85"/>
        </w:rPr>
        <w:t xml:space="preserve"> </w:t>
      </w:r>
      <w:r>
        <w:rPr>
          <w:w w:val="85"/>
        </w:rPr>
        <w:t>after</w:t>
      </w:r>
      <w:r>
        <w:rPr>
          <w:spacing w:val="-28"/>
          <w:w w:val="85"/>
        </w:rPr>
        <w:t xml:space="preserve"> </w:t>
      </w:r>
      <w:r>
        <w:rPr>
          <w:w w:val="85"/>
        </w:rPr>
        <w:t>the</w:t>
      </w:r>
      <w:r>
        <w:rPr>
          <w:spacing w:val="-29"/>
          <w:w w:val="85"/>
        </w:rPr>
        <w:t xml:space="preserve"> </w:t>
      </w:r>
      <w:r>
        <w:rPr>
          <w:w w:val="85"/>
        </w:rPr>
        <w:t>evaluation</w:t>
      </w:r>
      <w:r>
        <w:rPr>
          <w:spacing w:val="-30"/>
          <w:w w:val="85"/>
        </w:rPr>
        <w:t xml:space="preserve"> </w:t>
      </w:r>
      <w:r>
        <w:rPr>
          <w:w w:val="85"/>
        </w:rPr>
        <w:t>of</w:t>
      </w:r>
      <w:r>
        <w:rPr>
          <w:spacing w:val="-28"/>
          <w:w w:val="85"/>
        </w:rPr>
        <w:t xml:space="preserve"> </w:t>
      </w:r>
      <w:r>
        <w:rPr>
          <w:w w:val="85"/>
        </w:rPr>
        <w:t xml:space="preserve">applications </w:t>
      </w:r>
      <w:r>
        <w:rPr>
          <w:w w:val="95"/>
        </w:rPr>
        <w:t>has</w:t>
      </w:r>
      <w:r>
        <w:rPr>
          <w:spacing w:val="-35"/>
          <w:w w:val="95"/>
        </w:rPr>
        <w:t xml:space="preserve"> </w:t>
      </w:r>
      <w:r>
        <w:rPr>
          <w:w w:val="95"/>
        </w:rPr>
        <w:t>been</w:t>
      </w:r>
      <w:r>
        <w:rPr>
          <w:spacing w:val="-34"/>
          <w:w w:val="95"/>
        </w:rPr>
        <w:t xml:space="preserve"> </w:t>
      </w:r>
      <w:r>
        <w:rPr>
          <w:w w:val="95"/>
        </w:rPr>
        <w:t>completed.</w:t>
      </w:r>
    </w:p>
    <w:p>
      <w:pPr>
        <w:pStyle w:val="2"/>
        <w:spacing w:before="201"/>
        <w:ind w:left="116"/>
      </w:pPr>
      <w:r>
        <w:rPr>
          <w:w w:val="95"/>
        </w:rPr>
        <w:t>The</w:t>
      </w:r>
      <w:r>
        <w:rPr>
          <w:spacing w:val="-60"/>
          <w:w w:val="95"/>
        </w:rPr>
        <w:t xml:space="preserve"> </w:t>
      </w:r>
      <w:r>
        <w:rPr>
          <w:w w:val="95"/>
        </w:rPr>
        <w:t>information</w:t>
      </w:r>
      <w:r>
        <w:rPr>
          <w:spacing w:val="-59"/>
          <w:w w:val="95"/>
        </w:rPr>
        <w:t xml:space="preserve"> </w:t>
      </w:r>
      <w:r>
        <w:rPr>
          <w:w w:val="95"/>
        </w:rPr>
        <w:t>about</w:t>
      </w:r>
      <w:r>
        <w:rPr>
          <w:spacing w:val="-59"/>
          <w:w w:val="95"/>
        </w:rPr>
        <w:t xml:space="preserve"> </w:t>
      </w:r>
      <w:r>
        <w:rPr>
          <w:w w:val="95"/>
        </w:rPr>
        <w:t>the</w:t>
      </w:r>
      <w:r>
        <w:rPr>
          <w:spacing w:val="-60"/>
          <w:w w:val="95"/>
        </w:rPr>
        <w:t xml:space="preserve"> </w:t>
      </w:r>
      <w:r>
        <w:rPr>
          <w:w w:val="95"/>
        </w:rPr>
        <w:t>above</w:t>
      </w:r>
      <w:r>
        <w:rPr>
          <w:spacing w:val="-59"/>
          <w:w w:val="95"/>
        </w:rPr>
        <w:t xml:space="preserve"> </w:t>
      </w:r>
      <w:r>
        <w:rPr>
          <w:w w:val="95"/>
        </w:rPr>
        <w:t>will</w:t>
      </w:r>
      <w:r>
        <w:rPr>
          <w:spacing w:val="-59"/>
          <w:w w:val="95"/>
        </w:rPr>
        <w:t xml:space="preserve"> </w:t>
      </w:r>
      <w:r>
        <w:rPr>
          <w:w w:val="95"/>
        </w:rPr>
        <w:t>be</w:t>
      </w:r>
      <w:r>
        <w:rPr>
          <w:spacing w:val="-60"/>
          <w:w w:val="95"/>
        </w:rPr>
        <w:t xml:space="preserve"> </w:t>
      </w:r>
      <w:r>
        <w:rPr>
          <w:w w:val="95"/>
        </w:rPr>
        <w:t>promptly</w:t>
      </w:r>
      <w:r>
        <w:rPr>
          <w:spacing w:val="-58"/>
          <w:w w:val="95"/>
        </w:rPr>
        <w:t xml:space="preserve"> </w:t>
      </w:r>
      <w:r>
        <w:rPr>
          <w:w w:val="95"/>
        </w:rPr>
        <w:t>placed</w:t>
      </w:r>
      <w:r>
        <w:rPr>
          <w:spacing w:val="-60"/>
          <w:w w:val="95"/>
        </w:rPr>
        <w:t xml:space="preserve"> </w:t>
      </w:r>
      <w:r>
        <w:rPr>
          <w:w w:val="95"/>
        </w:rPr>
        <w:t>on</w:t>
      </w:r>
      <w:r>
        <w:rPr>
          <w:spacing w:val="-59"/>
          <w:w w:val="95"/>
        </w:rPr>
        <w:t xml:space="preserve"> </w:t>
      </w:r>
      <w:r>
        <w:rPr>
          <w:w w:val="95"/>
        </w:rPr>
        <w:t>the</w:t>
      </w:r>
      <w:r>
        <w:rPr>
          <w:spacing w:val="-59"/>
          <w:w w:val="95"/>
        </w:rPr>
        <w:t xml:space="preserve"> </w:t>
      </w:r>
      <w:r>
        <w:rPr>
          <w:w w:val="95"/>
        </w:rPr>
        <w:t>website</w:t>
      </w:r>
      <w:r>
        <w:rPr>
          <w:spacing w:val="-60"/>
          <w:w w:val="95"/>
        </w:rPr>
        <w:t xml:space="preserve"> </w:t>
      </w:r>
      <w:r>
        <w:fldChar w:fldCharType="begin"/>
      </w:r>
      <w:r>
        <w:instrText xml:space="preserve"> HYPERLINK "http://www.nawa.gov.pl/" \h </w:instrText>
      </w:r>
      <w:r>
        <w:fldChar w:fldCharType="separate"/>
      </w:r>
      <w:r>
        <w:rPr>
          <w:w w:val="95"/>
        </w:rPr>
        <w:t>www.nawa.gov.pl.</w:t>
      </w:r>
      <w:r>
        <w:rPr>
          <w:w w:val="95"/>
        </w:rPr>
        <w:fldChar w:fldCharType="end"/>
      </w:r>
    </w:p>
    <w:p>
      <w:pPr>
        <w:pStyle w:val="2"/>
        <w:spacing w:before="1"/>
        <w:rPr>
          <w:sz w:val="27"/>
        </w:rPr>
      </w:pPr>
    </w:p>
    <w:p>
      <w:pPr>
        <w:pStyle w:val="2"/>
        <w:spacing w:before="1"/>
        <w:ind w:left="116"/>
      </w:pPr>
      <w:r>
        <w:rPr>
          <w:w w:val="95"/>
        </w:rPr>
        <w:t>Participation in the Programme may be applied for by individuals who:</w:t>
      </w:r>
    </w:p>
    <w:p>
      <w:pPr>
        <w:pStyle w:val="6"/>
        <w:numPr>
          <w:ilvl w:val="0"/>
          <w:numId w:val="6"/>
        </w:numPr>
        <w:tabs>
          <w:tab w:val="left" w:pos="683"/>
        </w:tabs>
        <w:spacing w:before="129" w:after="0" w:line="355" w:lineRule="auto"/>
        <w:ind w:left="682" w:right="115" w:hanging="566"/>
        <w:jc w:val="both"/>
        <w:rPr>
          <w:sz w:val="22"/>
        </w:rPr>
      </w:pPr>
      <w:r>
        <w:rPr>
          <w:w w:val="90"/>
          <w:sz w:val="22"/>
        </w:rPr>
        <w:t>completed</w:t>
      </w:r>
      <w:r>
        <w:rPr>
          <w:spacing w:val="-14"/>
          <w:w w:val="90"/>
          <w:sz w:val="22"/>
        </w:rPr>
        <w:t xml:space="preserve"> </w:t>
      </w:r>
      <w:r>
        <w:rPr>
          <w:w w:val="90"/>
          <w:sz w:val="22"/>
        </w:rPr>
        <w:t>secondary</w:t>
      </w:r>
      <w:r>
        <w:rPr>
          <w:spacing w:val="-15"/>
          <w:w w:val="90"/>
          <w:sz w:val="22"/>
        </w:rPr>
        <w:t xml:space="preserve"> </w:t>
      </w:r>
      <w:r>
        <w:rPr>
          <w:w w:val="90"/>
          <w:sz w:val="22"/>
        </w:rPr>
        <w:t>schools</w:t>
      </w:r>
      <w:r>
        <w:rPr>
          <w:spacing w:val="-12"/>
          <w:w w:val="90"/>
          <w:sz w:val="22"/>
        </w:rPr>
        <w:t xml:space="preserve"> </w:t>
      </w:r>
      <w:r>
        <w:rPr>
          <w:w w:val="90"/>
          <w:sz w:val="22"/>
        </w:rPr>
        <w:t>in</w:t>
      </w:r>
      <w:r>
        <w:rPr>
          <w:spacing w:val="-13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13"/>
          <w:w w:val="90"/>
          <w:sz w:val="22"/>
        </w:rPr>
        <w:t xml:space="preserve"> </w:t>
      </w:r>
      <w:r>
        <w:rPr>
          <w:w w:val="90"/>
          <w:sz w:val="22"/>
        </w:rPr>
        <w:t>country</w:t>
      </w:r>
      <w:r>
        <w:rPr>
          <w:spacing w:val="-15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12"/>
          <w:w w:val="90"/>
          <w:sz w:val="22"/>
        </w:rPr>
        <w:t xml:space="preserve"> </w:t>
      </w:r>
      <w:r>
        <w:rPr>
          <w:w w:val="90"/>
          <w:sz w:val="22"/>
        </w:rPr>
        <w:t>their</w:t>
      </w:r>
      <w:r>
        <w:rPr>
          <w:spacing w:val="-13"/>
          <w:w w:val="90"/>
          <w:sz w:val="22"/>
        </w:rPr>
        <w:t xml:space="preserve"> </w:t>
      </w:r>
      <w:r>
        <w:rPr>
          <w:w w:val="90"/>
          <w:sz w:val="22"/>
        </w:rPr>
        <w:t>residence,</w:t>
      </w:r>
      <w:r>
        <w:rPr>
          <w:spacing w:val="-14"/>
          <w:w w:val="90"/>
          <w:sz w:val="22"/>
        </w:rPr>
        <w:t xml:space="preserve"> </w:t>
      </w:r>
      <w:r>
        <w:rPr>
          <w:w w:val="90"/>
          <w:sz w:val="22"/>
        </w:rPr>
        <w:t>and</w:t>
      </w:r>
      <w:r>
        <w:rPr>
          <w:spacing w:val="-13"/>
          <w:w w:val="90"/>
          <w:sz w:val="22"/>
        </w:rPr>
        <w:t xml:space="preserve"> </w:t>
      </w:r>
      <w:r>
        <w:rPr>
          <w:w w:val="90"/>
          <w:sz w:val="22"/>
        </w:rPr>
        <w:t>who,</w:t>
      </w:r>
      <w:r>
        <w:rPr>
          <w:spacing w:val="-13"/>
          <w:w w:val="90"/>
          <w:sz w:val="22"/>
        </w:rPr>
        <w:t xml:space="preserve"> </w:t>
      </w:r>
      <w:r>
        <w:rPr>
          <w:w w:val="90"/>
          <w:sz w:val="22"/>
        </w:rPr>
        <w:t>at</w:t>
      </w:r>
      <w:r>
        <w:rPr>
          <w:spacing w:val="-13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14"/>
          <w:w w:val="90"/>
          <w:sz w:val="22"/>
        </w:rPr>
        <w:t xml:space="preserve"> </w:t>
      </w:r>
      <w:r>
        <w:rPr>
          <w:w w:val="90"/>
          <w:sz w:val="22"/>
        </w:rPr>
        <w:t>time</w:t>
      </w:r>
      <w:r>
        <w:rPr>
          <w:spacing w:val="-14"/>
          <w:w w:val="90"/>
          <w:sz w:val="22"/>
        </w:rPr>
        <w:t xml:space="preserve"> </w:t>
      </w:r>
      <w:r>
        <w:rPr>
          <w:w w:val="90"/>
          <w:sz w:val="22"/>
        </w:rPr>
        <w:t xml:space="preserve">of </w:t>
      </w:r>
      <w:r>
        <w:rPr>
          <w:w w:val="85"/>
          <w:sz w:val="22"/>
        </w:rPr>
        <w:t>completing</w:t>
      </w:r>
      <w:r>
        <w:rPr>
          <w:spacing w:val="-26"/>
          <w:w w:val="85"/>
          <w:sz w:val="22"/>
        </w:rPr>
        <w:t xml:space="preserve"> </w:t>
      </w:r>
      <w:r>
        <w:rPr>
          <w:w w:val="85"/>
          <w:sz w:val="22"/>
        </w:rPr>
        <w:t>the</w:t>
      </w:r>
      <w:r>
        <w:rPr>
          <w:spacing w:val="-24"/>
          <w:w w:val="85"/>
          <w:sz w:val="22"/>
        </w:rPr>
        <w:t xml:space="preserve"> </w:t>
      </w:r>
      <w:r>
        <w:rPr>
          <w:w w:val="85"/>
          <w:sz w:val="22"/>
        </w:rPr>
        <w:t>call</w:t>
      </w:r>
      <w:r>
        <w:rPr>
          <w:spacing w:val="-27"/>
          <w:w w:val="85"/>
          <w:sz w:val="22"/>
        </w:rPr>
        <w:t xml:space="preserve"> </w:t>
      </w:r>
      <w:r>
        <w:rPr>
          <w:w w:val="85"/>
          <w:sz w:val="22"/>
        </w:rPr>
        <w:t>for</w:t>
      </w:r>
      <w:r>
        <w:rPr>
          <w:spacing w:val="-24"/>
          <w:w w:val="85"/>
          <w:sz w:val="22"/>
        </w:rPr>
        <w:t xml:space="preserve"> </w:t>
      </w:r>
      <w:r>
        <w:rPr>
          <w:w w:val="85"/>
          <w:sz w:val="22"/>
        </w:rPr>
        <w:t>proposals</w:t>
      </w:r>
      <w:r>
        <w:rPr>
          <w:spacing w:val="-26"/>
          <w:w w:val="85"/>
          <w:sz w:val="22"/>
        </w:rPr>
        <w:t xml:space="preserve"> </w:t>
      </w:r>
      <w:r>
        <w:rPr>
          <w:w w:val="85"/>
          <w:sz w:val="22"/>
        </w:rPr>
        <w:t>for</w:t>
      </w:r>
      <w:r>
        <w:rPr>
          <w:spacing w:val="-24"/>
          <w:w w:val="85"/>
          <w:sz w:val="22"/>
        </w:rPr>
        <w:t xml:space="preserve"> </w:t>
      </w:r>
      <w:r>
        <w:rPr>
          <w:w w:val="85"/>
          <w:sz w:val="22"/>
        </w:rPr>
        <w:t>the</w:t>
      </w:r>
      <w:r>
        <w:rPr>
          <w:spacing w:val="-27"/>
          <w:w w:val="85"/>
          <w:sz w:val="22"/>
        </w:rPr>
        <w:t xml:space="preserve"> </w:t>
      </w:r>
      <w:r>
        <w:rPr>
          <w:w w:val="85"/>
          <w:sz w:val="22"/>
        </w:rPr>
        <w:t>Programme,</w:t>
      </w:r>
      <w:r>
        <w:rPr>
          <w:spacing w:val="-28"/>
          <w:w w:val="85"/>
          <w:sz w:val="22"/>
        </w:rPr>
        <w:t xml:space="preserve"> </w:t>
      </w:r>
      <w:r>
        <w:rPr>
          <w:w w:val="85"/>
          <w:sz w:val="22"/>
        </w:rPr>
        <w:t>hold</w:t>
      </w:r>
      <w:r>
        <w:rPr>
          <w:spacing w:val="-27"/>
          <w:w w:val="85"/>
          <w:sz w:val="22"/>
        </w:rPr>
        <w:t xml:space="preserve"> </w:t>
      </w:r>
      <w:r>
        <w:rPr>
          <w:w w:val="85"/>
          <w:sz w:val="22"/>
        </w:rPr>
        <w:t>a</w:t>
      </w:r>
      <w:r>
        <w:rPr>
          <w:spacing w:val="-24"/>
          <w:w w:val="85"/>
          <w:sz w:val="22"/>
        </w:rPr>
        <w:t xml:space="preserve"> </w:t>
      </w:r>
      <w:r>
        <w:rPr>
          <w:w w:val="85"/>
          <w:sz w:val="22"/>
        </w:rPr>
        <w:t>school</w:t>
      </w:r>
      <w:r>
        <w:rPr>
          <w:spacing w:val="-27"/>
          <w:w w:val="85"/>
          <w:sz w:val="22"/>
        </w:rPr>
        <w:t xml:space="preserve"> </w:t>
      </w:r>
      <w:r>
        <w:rPr>
          <w:w w:val="85"/>
          <w:sz w:val="22"/>
        </w:rPr>
        <w:t>certificate</w:t>
      </w:r>
      <w:r>
        <w:rPr>
          <w:spacing w:val="-23"/>
          <w:w w:val="85"/>
          <w:sz w:val="22"/>
        </w:rPr>
        <w:t xml:space="preserve"> </w:t>
      </w:r>
      <w:r>
        <w:rPr>
          <w:w w:val="85"/>
          <w:sz w:val="22"/>
        </w:rPr>
        <w:t>giving</w:t>
      </w:r>
      <w:r>
        <w:rPr>
          <w:spacing w:val="-25"/>
          <w:w w:val="85"/>
          <w:sz w:val="22"/>
        </w:rPr>
        <w:t xml:space="preserve"> </w:t>
      </w:r>
      <w:r>
        <w:rPr>
          <w:w w:val="85"/>
          <w:sz w:val="22"/>
        </w:rPr>
        <w:t>them</w:t>
      </w:r>
      <w:r>
        <w:rPr>
          <w:spacing w:val="-25"/>
          <w:w w:val="85"/>
          <w:sz w:val="22"/>
        </w:rPr>
        <w:t xml:space="preserve"> </w:t>
      </w:r>
      <w:r>
        <w:rPr>
          <w:w w:val="85"/>
          <w:sz w:val="22"/>
        </w:rPr>
        <w:t>the right</w:t>
      </w:r>
      <w:r>
        <w:rPr>
          <w:spacing w:val="-27"/>
          <w:w w:val="85"/>
          <w:sz w:val="22"/>
        </w:rPr>
        <w:t xml:space="preserve"> </w:t>
      </w:r>
      <w:r>
        <w:rPr>
          <w:w w:val="85"/>
          <w:sz w:val="22"/>
        </w:rPr>
        <w:t>to</w:t>
      </w:r>
      <w:r>
        <w:rPr>
          <w:spacing w:val="-29"/>
          <w:w w:val="85"/>
          <w:sz w:val="22"/>
        </w:rPr>
        <w:t xml:space="preserve"> </w:t>
      </w:r>
      <w:r>
        <w:rPr>
          <w:w w:val="85"/>
          <w:sz w:val="22"/>
        </w:rPr>
        <w:t>start</w:t>
      </w:r>
      <w:r>
        <w:rPr>
          <w:spacing w:val="-28"/>
          <w:w w:val="85"/>
          <w:sz w:val="22"/>
        </w:rPr>
        <w:t xml:space="preserve"> </w:t>
      </w:r>
      <w:r>
        <w:rPr>
          <w:w w:val="85"/>
          <w:sz w:val="22"/>
        </w:rPr>
        <w:t>studying</w:t>
      </w:r>
      <w:r>
        <w:rPr>
          <w:spacing w:val="-29"/>
          <w:w w:val="85"/>
          <w:sz w:val="22"/>
        </w:rPr>
        <w:t xml:space="preserve"> </w:t>
      </w:r>
      <w:r>
        <w:rPr>
          <w:w w:val="85"/>
          <w:sz w:val="22"/>
        </w:rPr>
        <w:t>any</w:t>
      </w:r>
      <w:r>
        <w:rPr>
          <w:spacing w:val="-30"/>
          <w:w w:val="85"/>
          <w:sz w:val="22"/>
        </w:rPr>
        <w:t xml:space="preserve"> </w:t>
      </w:r>
      <w:r>
        <w:rPr>
          <w:w w:val="85"/>
          <w:sz w:val="22"/>
        </w:rPr>
        <w:t>field</w:t>
      </w:r>
      <w:r>
        <w:rPr>
          <w:spacing w:val="-28"/>
          <w:w w:val="85"/>
          <w:sz w:val="22"/>
        </w:rPr>
        <w:t xml:space="preserve"> </w:t>
      </w:r>
      <w:r>
        <w:rPr>
          <w:w w:val="85"/>
          <w:sz w:val="22"/>
        </w:rPr>
        <w:t>of</w:t>
      </w:r>
      <w:r>
        <w:rPr>
          <w:spacing w:val="-30"/>
          <w:w w:val="85"/>
          <w:sz w:val="22"/>
        </w:rPr>
        <w:t xml:space="preserve"> </w:t>
      </w:r>
      <w:r>
        <w:rPr>
          <w:w w:val="85"/>
          <w:sz w:val="22"/>
        </w:rPr>
        <w:t>study</w:t>
      </w:r>
      <w:r>
        <w:rPr>
          <w:spacing w:val="-24"/>
          <w:w w:val="85"/>
          <w:sz w:val="22"/>
        </w:rPr>
        <w:t xml:space="preserve"> </w:t>
      </w:r>
      <w:r>
        <w:rPr>
          <w:w w:val="85"/>
          <w:sz w:val="22"/>
        </w:rPr>
        <w:t>and</w:t>
      </w:r>
      <w:r>
        <w:rPr>
          <w:spacing w:val="-28"/>
          <w:w w:val="85"/>
          <w:sz w:val="22"/>
        </w:rPr>
        <w:t xml:space="preserve"> </w:t>
      </w:r>
      <w:r>
        <w:rPr>
          <w:w w:val="85"/>
          <w:sz w:val="22"/>
        </w:rPr>
        <w:t>at</w:t>
      </w:r>
      <w:r>
        <w:rPr>
          <w:spacing w:val="-27"/>
          <w:w w:val="85"/>
          <w:sz w:val="22"/>
        </w:rPr>
        <w:t xml:space="preserve"> </w:t>
      </w:r>
      <w:r>
        <w:rPr>
          <w:w w:val="85"/>
          <w:sz w:val="22"/>
        </w:rPr>
        <w:t>any</w:t>
      </w:r>
      <w:r>
        <w:rPr>
          <w:spacing w:val="-28"/>
          <w:w w:val="85"/>
          <w:sz w:val="22"/>
        </w:rPr>
        <w:t xml:space="preserve"> </w:t>
      </w:r>
      <w:r>
        <w:rPr>
          <w:w w:val="85"/>
          <w:sz w:val="22"/>
        </w:rPr>
        <w:t>university</w:t>
      </w:r>
      <w:r>
        <w:rPr>
          <w:spacing w:val="-29"/>
          <w:w w:val="85"/>
          <w:sz w:val="22"/>
        </w:rPr>
        <w:t xml:space="preserve"> </w:t>
      </w:r>
      <w:r>
        <w:rPr>
          <w:w w:val="85"/>
          <w:sz w:val="22"/>
        </w:rPr>
        <w:t>in</w:t>
      </w:r>
      <w:r>
        <w:rPr>
          <w:spacing w:val="-27"/>
          <w:w w:val="85"/>
          <w:sz w:val="22"/>
        </w:rPr>
        <w:t xml:space="preserve"> </w:t>
      </w:r>
      <w:r>
        <w:rPr>
          <w:w w:val="85"/>
          <w:sz w:val="22"/>
        </w:rPr>
        <w:t>the</w:t>
      </w:r>
      <w:r>
        <w:rPr>
          <w:spacing w:val="-28"/>
          <w:w w:val="85"/>
          <w:sz w:val="22"/>
        </w:rPr>
        <w:t xml:space="preserve"> </w:t>
      </w:r>
      <w:r>
        <w:rPr>
          <w:w w:val="85"/>
          <w:sz w:val="22"/>
        </w:rPr>
        <w:t>certificate</w:t>
      </w:r>
      <w:r>
        <w:rPr>
          <w:spacing w:val="-28"/>
          <w:w w:val="85"/>
          <w:sz w:val="22"/>
        </w:rPr>
        <w:t xml:space="preserve"> </w:t>
      </w:r>
      <w:r>
        <w:rPr>
          <w:w w:val="85"/>
          <w:sz w:val="22"/>
        </w:rPr>
        <w:t>issuing</w:t>
      </w:r>
      <w:r>
        <w:rPr>
          <w:spacing w:val="-26"/>
          <w:w w:val="85"/>
          <w:sz w:val="22"/>
        </w:rPr>
        <w:t xml:space="preserve"> </w:t>
      </w:r>
      <w:r>
        <w:rPr>
          <w:w w:val="85"/>
          <w:sz w:val="22"/>
        </w:rPr>
        <w:t xml:space="preserve">country </w:t>
      </w:r>
      <w:r>
        <w:rPr>
          <w:w w:val="95"/>
          <w:sz w:val="22"/>
        </w:rPr>
        <w:t>or</w:t>
      </w:r>
    </w:p>
    <w:p>
      <w:pPr>
        <w:pStyle w:val="6"/>
        <w:numPr>
          <w:ilvl w:val="0"/>
          <w:numId w:val="6"/>
        </w:numPr>
        <w:tabs>
          <w:tab w:val="left" w:pos="682"/>
          <w:tab w:val="left" w:pos="683"/>
        </w:tabs>
        <w:spacing w:before="1" w:after="0" w:line="240" w:lineRule="auto"/>
        <w:ind w:left="682" w:right="0" w:hanging="566"/>
        <w:jc w:val="left"/>
        <w:rPr>
          <w:sz w:val="22"/>
        </w:rPr>
      </w:pPr>
      <w:r>
        <w:rPr>
          <w:w w:val="95"/>
          <w:sz w:val="22"/>
        </w:rPr>
        <w:t>are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students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at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foreign</w:t>
      </w:r>
      <w:r>
        <w:rPr>
          <w:spacing w:val="-33"/>
          <w:w w:val="95"/>
          <w:sz w:val="22"/>
        </w:rPr>
        <w:t xml:space="preserve"> </w:t>
      </w:r>
      <w:r>
        <w:rPr>
          <w:w w:val="95"/>
          <w:sz w:val="22"/>
        </w:rPr>
        <w:t>universities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or</w:t>
      </w:r>
    </w:p>
    <w:p>
      <w:pPr>
        <w:pStyle w:val="6"/>
        <w:numPr>
          <w:ilvl w:val="0"/>
          <w:numId w:val="6"/>
        </w:numPr>
        <w:tabs>
          <w:tab w:val="left" w:pos="682"/>
          <w:tab w:val="left" w:pos="683"/>
        </w:tabs>
        <w:spacing w:before="128" w:after="0" w:line="240" w:lineRule="auto"/>
        <w:ind w:left="682" w:right="0" w:hanging="566"/>
        <w:jc w:val="left"/>
        <w:rPr>
          <w:sz w:val="22"/>
        </w:rPr>
      </w:pPr>
      <w:r>
        <w:rPr>
          <w:w w:val="95"/>
          <w:sz w:val="22"/>
        </w:rPr>
        <w:t>complete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their</w:t>
      </w:r>
      <w:r>
        <w:rPr>
          <w:spacing w:val="-48"/>
          <w:w w:val="95"/>
          <w:sz w:val="22"/>
        </w:rPr>
        <w:t xml:space="preserve"> </w:t>
      </w:r>
      <w:r>
        <w:rPr>
          <w:w w:val="95"/>
          <w:sz w:val="22"/>
        </w:rPr>
        <w:t>doctoral</w:t>
      </w:r>
      <w:r>
        <w:rPr>
          <w:spacing w:val="-48"/>
          <w:w w:val="95"/>
          <w:sz w:val="22"/>
        </w:rPr>
        <w:t xml:space="preserve"> </w:t>
      </w:r>
      <w:r>
        <w:rPr>
          <w:w w:val="95"/>
          <w:sz w:val="22"/>
        </w:rPr>
        <w:t>studies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at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foreign</w:t>
      </w:r>
      <w:r>
        <w:rPr>
          <w:spacing w:val="-49"/>
          <w:w w:val="95"/>
          <w:sz w:val="22"/>
        </w:rPr>
        <w:t xml:space="preserve"> </w:t>
      </w:r>
      <w:r>
        <w:rPr>
          <w:w w:val="95"/>
          <w:sz w:val="22"/>
        </w:rPr>
        <w:t>universities</w:t>
      </w:r>
      <w:r>
        <w:rPr>
          <w:spacing w:val="-48"/>
          <w:w w:val="95"/>
          <w:sz w:val="22"/>
        </w:rPr>
        <w:t xml:space="preserve"> </w:t>
      </w:r>
      <w:r>
        <w:rPr>
          <w:w w:val="95"/>
          <w:sz w:val="22"/>
        </w:rPr>
        <w:t>or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scientific</w:t>
      </w:r>
      <w:r>
        <w:rPr>
          <w:spacing w:val="-49"/>
          <w:w w:val="95"/>
          <w:sz w:val="22"/>
        </w:rPr>
        <w:t xml:space="preserve"> </w:t>
      </w:r>
      <w:r>
        <w:rPr>
          <w:w w:val="95"/>
          <w:sz w:val="22"/>
        </w:rPr>
        <w:t>institutions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or</w:t>
      </w:r>
    </w:p>
    <w:p>
      <w:pPr>
        <w:pStyle w:val="6"/>
        <w:numPr>
          <w:ilvl w:val="0"/>
          <w:numId w:val="6"/>
        </w:numPr>
        <w:tabs>
          <w:tab w:val="left" w:pos="683"/>
        </w:tabs>
        <w:spacing w:before="129" w:after="0" w:line="355" w:lineRule="auto"/>
        <w:ind w:left="682" w:right="111" w:hanging="566"/>
        <w:jc w:val="both"/>
        <w:rPr>
          <w:sz w:val="22"/>
        </w:rPr>
      </w:pPr>
      <w:r>
        <w:rPr>
          <w:w w:val="90"/>
          <w:sz w:val="22"/>
        </w:rPr>
        <w:t>are</w:t>
      </w:r>
      <w:r>
        <w:rPr>
          <w:spacing w:val="-37"/>
          <w:w w:val="90"/>
          <w:sz w:val="22"/>
        </w:rPr>
        <w:t xml:space="preserve"> </w:t>
      </w:r>
      <w:r>
        <w:rPr>
          <w:w w:val="90"/>
          <w:sz w:val="22"/>
        </w:rPr>
        <w:t>university</w:t>
      </w:r>
      <w:r>
        <w:rPr>
          <w:spacing w:val="-34"/>
          <w:w w:val="90"/>
          <w:sz w:val="22"/>
        </w:rPr>
        <w:t xml:space="preserve"> </w:t>
      </w:r>
      <w:r>
        <w:rPr>
          <w:w w:val="90"/>
          <w:sz w:val="22"/>
        </w:rPr>
        <w:t>graduates</w:t>
      </w:r>
      <w:r>
        <w:rPr>
          <w:spacing w:val="-37"/>
          <w:w w:val="90"/>
          <w:sz w:val="22"/>
        </w:rPr>
        <w:t xml:space="preserve"> </w:t>
      </w:r>
      <w:r>
        <w:rPr>
          <w:w w:val="90"/>
          <w:sz w:val="22"/>
        </w:rPr>
        <w:t>who</w:t>
      </w:r>
      <w:r>
        <w:rPr>
          <w:spacing w:val="-36"/>
          <w:w w:val="90"/>
          <w:sz w:val="22"/>
        </w:rPr>
        <w:t xml:space="preserve"> </w:t>
      </w:r>
      <w:r>
        <w:rPr>
          <w:w w:val="90"/>
          <w:sz w:val="22"/>
        </w:rPr>
        <w:t>received</w:t>
      </w:r>
      <w:r>
        <w:rPr>
          <w:spacing w:val="-37"/>
          <w:w w:val="90"/>
          <w:sz w:val="22"/>
        </w:rPr>
        <w:t xml:space="preserve"> </w:t>
      </w:r>
      <w:r>
        <w:rPr>
          <w:w w:val="90"/>
          <w:sz w:val="22"/>
        </w:rPr>
        <w:t>their</w:t>
      </w:r>
      <w:r>
        <w:rPr>
          <w:spacing w:val="-35"/>
          <w:w w:val="90"/>
          <w:sz w:val="22"/>
        </w:rPr>
        <w:t xml:space="preserve"> </w:t>
      </w:r>
      <w:r>
        <w:rPr>
          <w:w w:val="90"/>
          <w:sz w:val="22"/>
        </w:rPr>
        <w:t>diploma</w:t>
      </w:r>
      <w:r>
        <w:rPr>
          <w:spacing w:val="-35"/>
          <w:w w:val="90"/>
          <w:sz w:val="22"/>
        </w:rPr>
        <w:t xml:space="preserve"> </w:t>
      </w:r>
      <w:r>
        <w:rPr>
          <w:w w:val="90"/>
          <w:sz w:val="22"/>
        </w:rPr>
        <w:t>not</w:t>
      </w:r>
      <w:r>
        <w:rPr>
          <w:spacing w:val="-35"/>
          <w:w w:val="90"/>
          <w:sz w:val="22"/>
        </w:rPr>
        <w:t xml:space="preserve"> </w:t>
      </w:r>
      <w:r>
        <w:rPr>
          <w:w w:val="90"/>
          <w:sz w:val="22"/>
        </w:rPr>
        <w:t>earlier</w:t>
      </w:r>
      <w:r>
        <w:rPr>
          <w:spacing w:val="-36"/>
          <w:w w:val="90"/>
          <w:sz w:val="22"/>
        </w:rPr>
        <w:t xml:space="preserve"> </w:t>
      </w:r>
      <w:r>
        <w:rPr>
          <w:w w:val="90"/>
          <w:sz w:val="22"/>
        </w:rPr>
        <w:t>than</w:t>
      </w:r>
      <w:r>
        <w:rPr>
          <w:spacing w:val="-36"/>
          <w:w w:val="90"/>
          <w:sz w:val="22"/>
        </w:rPr>
        <w:t xml:space="preserve"> </w:t>
      </w:r>
      <w:r>
        <w:rPr>
          <w:w w:val="90"/>
          <w:sz w:val="22"/>
        </w:rPr>
        <w:t>two</w:t>
      </w:r>
      <w:r>
        <w:rPr>
          <w:spacing w:val="-34"/>
          <w:w w:val="90"/>
          <w:sz w:val="22"/>
        </w:rPr>
        <w:t xml:space="preserve"> </w:t>
      </w:r>
      <w:r>
        <w:rPr>
          <w:w w:val="90"/>
          <w:sz w:val="22"/>
        </w:rPr>
        <w:t>years</w:t>
      </w:r>
      <w:r>
        <w:rPr>
          <w:spacing w:val="-35"/>
          <w:w w:val="90"/>
          <w:sz w:val="22"/>
        </w:rPr>
        <w:t xml:space="preserve"> </w:t>
      </w:r>
      <w:r>
        <w:rPr>
          <w:w w:val="90"/>
          <w:sz w:val="22"/>
        </w:rPr>
        <w:t>before</w:t>
      </w:r>
      <w:r>
        <w:rPr>
          <w:spacing w:val="-35"/>
          <w:w w:val="90"/>
          <w:sz w:val="22"/>
        </w:rPr>
        <w:t xml:space="preserve"> </w:t>
      </w:r>
      <w:r>
        <w:rPr>
          <w:w w:val="90"/>
          <w:sz w:val="22"/>
        </w:rPr>
        <w:t>the current</w:t>
      </w:r>
      <w:r>
        <w:rPr>
          <w:spacing w:val="-15"/>
          <w:w w:val="90"/>
          <w:sz w:val="22"/>
        </w:rPr>
        <w:t xml:space="preserve"> </w:t>
      </w:r>
      <w:r>
        <w:rPr>
          <w:w w:val="90"/>
          <w:sz w:val="22"/>
        </w:rPr>
        <w:t>call</w:t>
      </w:r>
      <w:r>
        <w:rPr>
          <w:spacing w:val="-14"/>
          <w:w w:val="90"/>
          <w:sz w:val="22"/>
        </w:rPr>
        <w:t xml:space="preserve"> </w:t>
      </w:r>
      <w:r>
        <w:rPr>
          <w:w w:val="90"/>
          <w:sz w:val="22"/>
        </w:rPr>
        <w:t>for</w:t>
      </w:r>
      <w:r>
        <w:rPr>
          <w:spacing w:val="-12"/>
          <w:w w:val="90"/>
          <w:sz w:val="22"/>
        </w:rPr>
        <w:t xml:space="preserve"> </w:t>
      </w:r>
      <w:r>
        <w:rPr>
          <w:w w:val="90"/>
          <w:sz w:val="22"/>
        </w:rPr>
        <w:t>proposals</w:t>
      </w:r>
      <w:r>
        <w:rPr>
          <w:spacing w:val="-13"/>
          <w:w w:val="90"/>
          <w:sz w:val="22"/>
        </w:rPr>
        <w:t xml:space="preserve"> </w:t>
      </w:r>
      <w:r>
        <w:rPr>
          <w:w w:val="90"/>
          <w:sz w:val="22"/>
        </w:rPr>
        <w:t>and</w:t>
      </w:r>
      <w:r>
        <w:rPr>
          <w:spacing w:val="-15"/>
          <w:w w:val="90"/>
          <w:sz w:val="22"/>
        </w:rPr>
        <w:t xml:space="preserve"> </w:t>
      </w:r>
      <w:r>
        <w:rPr>
          <w:w w:val="90"/>
          <w:sz w:val="22"/>
        </w:rPr>
        <w:t>have</w:t>
      </w:r>
      <w:r>
        <w:rPr>
          <w:spacing w:val="-15"/>
          <w:w w:val="90"/>
          <w:sz w:val="22"/>
        </w:rPr>
        <w:t xml:space="preserve"> </w:t>
      </w:r>
      <w:r>
        <w:rPr>
          <w:w w:val="90"/>
          <w:sz w:val="22"/>
        </w:rPr>
        <w:t>a</w:t>
      </w:r>
      <w:r>
        <w:rPr>
          <w:spacing w:val="-11"/>
          <w:w w:val="90"/>
          <w:sz w:val="22"/>
        </w:rPr>
        <w:t xml:space="preserve"> </w:t>
      </w:r>
      <w:r>
        <w:rPr>
          <w:w w:val="90"/>
          <w:sz w:val="22"/>
        </w:rPr>
        <w:t>recommendation</w:t>
      </w:r>
      <w:r>
        <w:rPr>
          <w:spacing w:val="-14"/>
          <w:w w:val="90"/>
          <w:sz w:val="22"/>
        </w:rPr>
        <w:t xml:space="preserve"> </w:t>
      </w:r>
      <w:r>
        <w:rPr>
          <w:w w:val="90"/>
          <w:sz w:val="22"/>
        </w:rPr>
        <w:t>from</w:t>
      </w:r>
      <w:r>
        <w:rPr>
          <w:spacing w:val="-15"/>
          <w:w w:val="90"/>
          <w:sz w:val="22"/>
        </w:rPr>
        <w:t xml:space="preserve"> </w:t>
      </w:r>
      <w:r>
        <w:rPr>
          <w:w w:val="90"/>
          <w:sz w:val="22"/>
        </w:rPr>
        <w:t>their</w:t>
      </w:r>
      <w:r>
        <w:rPr>
          <w:spacing w:val="-13"/>
          <w:w w:val="90"/>
          <w:sz w:val="22"/>
        </w:rPr>
        <w:t xml:space="preserve"> </w:t>
      </w:r>
      <w:r>
        <w:rPr>
          <w:w w:val="90"/>
          <w:sz w:val="22"/>
        </w:rPr>
        <w:t>university</w:t>
      </w:r>
      <w:r>
        <w:rPr>
          <w:spacing w:val="-10"/>
          <w:w w:val="90"/>
          <w:sz w:val="22"/>
        </w:rPr>
        <w:t xml:space="preserve"> </w:t>
      </w:r>
      <w:r>
        <w:rPr>
          <w:w w:val="90"/>
          <w:sz w:val="22"/>
        </w:rPr>
        <w:t>–</w:t>
      </w:r>
      <w:r>
        <w:rPr>
          <w:spacing w:val="-15"/>
          <w:w w:val="90"/>
          <w:sz w:val="22"/>
        </w:rPr>
        <w:t xml:space="preserve"> </w:t>
      </w:r>
      <w:r>
        <w:rPr>
          <w:w w:val="90"/>
          <w:sz w:val="22"/>
        </w:rPr>
        <w:t>apply</w:t>
      </w:r>
      <w:r>
        <w:rPr>
          <w:spacing w:val="-14"/>
          <w:w w:val="90"/>
          <w:sz w:val="22"/>
        </w:rPr>
        <w:t xml:space="preserve"> </w:t>
      </w:r>
      <w:r>
        <w:rPr>
          <w:w w:val="90"/>
          <w:sz w:val="22"/>
        </w:rPr>
        <w:t xml:space="preserve">for </w:t>
      </w:r>
      <w:r>
        <w:rPr>
          <w:w w:val="95"/>
          <w:sz w:val="22"/>
        </w:rPr>
        <w:t>admission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to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complete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another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level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of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education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or</w:t>
      </w:r>
    </w:p>
    <w:p>
      <w:pPr>
        <w:pStyle w:val="6"/>
        <w:numPr>
          <w:ilvl w:val="0"/>
          <w:numId w:val="6"/>
        </w:numPr>
        <w:tabs>
          <w:tab w:val="left" w:pos="682"/>
          <w:tab w:val="left" w:pos="683"/>
        </w:tabs>
        <w:spacing w:before="2" w:after="0" w:line="355" w:lineRule="auto"/>
        <w:ind w:left="682" w:right="118" w:hanging="566"/>
        <w:jc w:val="left"/>
        <w:rPr>
          <w:sz w:val="22"/>
        </w:rPr>
      </w:pPr>
      <w:r>
        <w:rPr>
          <w:w w:val="90"/>
          <w:sz w:val="22"/>
        </w:rPr>
        <w:t>are academic, didactic or academic and didactic researchers of foreign universities</w:t>
      </w:r>
      <w:r>
        <w:rPr>
          <w:spacing w:val="-18"/>
          <w:w w:val="90"/>
          <w:sz w:val="22"/>
        </w:rPr>
        <w:t xml:space="preserve"> </w:t>
      </w:r>
      <w:r>
        <w:rPr>
          <w:w w:val="90"/>
          <w:sz w:val="22"/>
        </w:rPr>
        <w:t xml:space="preserve">or </w:t>
      </w:r>
      <w:r>
        <w:rPr>
          <w:w w:val="95"/>
          <w:sz w:val="22"/>
        </w:rPr>
        <w:t>scientific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institutes,</w:t>
      </w:r>
    </w:p>
    <w:p>
      <w:pPr>
        <w:pStyle w:val="2"/>
        <w:spacing w:line="355" w:lineRule="auto"/>
        <w:ind w:left="116" w:right="114"/>
      </w:pPr>
      <w:r>
        <w:rPr>
          <w:w w:val="90"/>
        </w:rPr>
        <w:t>nominated</w:t>
      </w:r>
      <w:r>
        <w:rPr>
          <w:spacing w:val="-23"/>
          <w:w w:val="90"/>
        </w:rPr>
        <w:t xml:space="preserve"> </w:t>
      </w:r>
      <w:r>
        <w:rPr>
          <w:w w:val="90"/>
        </w:rPr>
        <w:t>by</w:t>
      </w:r>
      <w:r>
        <w:rPr>
          <w:spacing w:val="-22"/>
          <w:w w:val="90"/>
        </w:rPr>
        <w:t xml:space="preserve"> </w:t>
      </w:r>
      <w:r>
        <w:rPr>
          <w:w w:val="90"/>
        </w:rPr>
        <w:t>foreign</w:t>
      </w:r>
      <w:r>
        <w:rPr>
          <w:spacing w:val="-22"/>
          <w:w w:val="90"/>
        </w:rPr>
        <w:t xml:space="preserve"> </w:t>
      </w:r>
      <w:r>
        <w:rPr>
          <w:w w:val="90"/>
        </w:rPr>
        <w:t>partner</w:t>
      </w:r>
      <w:r>
        <w:rPr>
          <w:spacing w:val="-24"/>
          <w:w w:val="90"/>
        </w:rPr>
        <w:t xml:space="preserve"> </w:t>
      </w:r>
      <w:r>
        <w:rPr>
          <w:w w:val="90"/>
        </w:rPr>
        <w:t>institutions</w:t>
      </w:r>
      <w:r>
        <w:rPr>
          <w:spacing w:val="-21"/>
          <w:w w:val="90"/>
        </w:rPr>
        <w:t xml:space="preserve"> </w:t>
      </w:r>
      <w:r>
        <w:rPr>
          <w:w w:val="90"/>
        </w:rPr>
        <w:t>as</w:t>
      </w:r>
      <w:r>
        <w:rPr>
          <w:spacing w:val="-22"/>
          <w:w w:val="90"/>
        </w:rPr>
        <w:t xml:space="preserve"> </w:t>
      </w:r>
      <w:r>
        <w:rPr>
          <w:w w:val="90"/>
        </w:rPr>
        <w:t>part</w:t>
      </w:r>
      <w:r>
        <w:rPr>
          <w:spacing w:val="-24"/>
          <w:w w:val="90"/>
        </w:rPr>
        <w:t xml:space="preserve"> </w:t>
      </w:r>
      <w:r>
        <w:rPr>
          <w:w w:val="90"/>
        </w:rPr>
        <w:t>of</w:t>
      </w:r>
      <w:r>
        <w:rPr>
          <w:spacing w:val="-23"/>
          <w:w w:val="90"/>
        </w:rPr>
        <w:t xml:space="preserve"> </w:t>
      </w:r>
      <w:r>
        <w:rPr>
          <w:w w:val="90"/>
        </w:rPr>
        <w:t>the</w:t>
      </w:r>
      <w:r>
        <w:rPr>
          <w:spacing w:val="-24"/>
          <w:w w:val="90"/>
        </w:rPr>
        <w:t xml:space="preserve"> </w:t>
      </w:r>
      <w:r>
        <w:rPr>
          <w:w w:val="90"/>
        </w:rPr>
        <w:t>applicable</w:t>
      </w:r>
      <w:r>
        <w:rPr>
          <w:spacing w:val="-24"/>
          <w:w w:val="90"/>
        </w:rPr>
        <w:t xml:space="preserve"> </w:t>
      </w:r>
      <w:r>
        <w:rPr>
          <w:w w:val="90"/>
        </w:rPr>
        <w:t>international</w:t>
      </w:r>
      <w:r>
        <w:rPr>
          <w:spacing w:val="-24"/>
          <w:w w:val="90"/>
        </w:rPr>
        <w:t xml:space="preserve"> </w:t>
      </w:r>
      <w:r>
        <w:rPr>
          <w:w w:val="90"/>
        </w:rPr>
        <w:t>agreement</w:t>
      </w:r>
      <w:r>
        <w:rPr>
          <w:spacing w:val="-23"/>
          <w:w w:val="90"/>
        </w:rPr>
        <w:t xml:space="preserve"> </w:t>
      </w:r>
      <w:r>
        <w:rPr>
          <w:w w:val="90"/>
        </w:rPr>
        <w:t xml:space="preserve">or </w:t>
      </w:r>
      <w:r>
        <w:rPr>
          <w:w w:val="95"/>
        </w:rPr>
        <w:t>bilateral</w:t>
      </w:r>
      <w:r>
        <w:rPr>
          <w:spacing w:val="-32"/>
          <w:w w:val="95"/>
        </w:rPr>
        <w:t xml:space="preserve"> </w:t>
      </w:r>
      <w:r>
        <w:rPr>
          <w:w w:val="95"/>
        </w:rPr>
        <w:t>cooperation.</w:t>
      </w:r>
    </w:p>
    <w:p>
      <w:pPr>
        <w:spacing w:after="0" w:line="355" w:lineRule="auto"/>
        <w:sectPr>
          <w:pgSz w:w="11900" w:h="16850"/>
          <w:pgMar w:top="1820" w:right="1300" w:bottom="940" w:left="1300" w:header="887" w:footer="750" w:gutter="0"/>
        </w:sectPr>
      </w:pPr>
    </w:p>
    <w:p>
      <w:pPr>
        <w:pStyle w:val="2"/>
        <w:spacing w:before="159" w:line="355" w:lineRule="auto"/>
        <w:ind w:left="116" w:right="110"/>
        <w:jc w:val="both"/>
      </w:pPr>
      <w:r>
        <w:rPr>
          <w:w w:val="95"/>
        </w:rPr>
        <w:t>The</w:t>
      </w:r>
      <w:r>
        <w:rPr>
          <w:spacing w:val="-27"/>
          <w:w w:val="95"/>
        </w:rPr>
        <w:t xml:space="preserve"> </w:t>
      </w:r>
      <w:r>
        <w:rPr>
          <w:w w:val="95"/>
        </w:rPr>
        <w:t>programme</w:t>
      </w:r>
      <w:r>
        <w:rPr>
          <w:spacing w:val="-27"/>
          <w:w w:val="95"/>
        </w:rPr>
        <w:t xml:space="preserve"> </w:t>
      </w:r>
      <w:r>
        <w:rPr>
          <w:w w:val="95"/>
        </w:rPr>
        <w:t>is</w:t>
      </w:r>
      <w:r>
        <w:rPr>
          <w:spacing w:val="-27"/>
          <w:w w:val="95"/>
        </w:rPr>
        <w:t xml:space="preserve"> </w:t>
      </w:r>
      <w:r>
        <w:rPr>
          <w:w w:val="95"/>
        </w:rPr>
        <w:t>open</w:t>
      </w:r>
      <w:r>
        <w:rPr>
          <w:spacing w:val="-27"/>
          <w:w w:val="95"/>
        </w:rPr>
        <w:t xml:space="preserve"> </w:t>
      </w:r>
      <w:r>
        <w:rPr>
          <w:w w:val="95"/>
        </w:rPr>
        <w:t>to</w:t>
      </w:r>
      <w:r>
        <w:rPr>
          <w:spacing w:val="-26"/>
          <w:w w:val="95"/>
        </w:rPr>
        <w:t xml:space="preserve"> </w:t>
      </w:r>
      <w:r>
        <w:rPr>
          <w:w w:val="95"/>
        </w:rPr>
        <w:t>students</w:t>
      </w:r>
      <w:r>
        <w:rPr>
          <w:spacing w:val="-27"/>
          <w:w w:val="95"/>
        </w:rPr>
        <w:t xml:space="preserve"> </w:t>
      </w:r>
      <w:r>
        <w:rPr>
          <w:w w:val="95"/>
        </w:rPr>
        <w:t>and</w:t>
      </w:r>
      <w:r>
        <w:rPr>
          <w:spacing w:val="-26"/>
          <w:w w:val="95"/>
        </w:rPr>
        <w:t xml:space="preserve"> </w:t>
      </w:r>
      <w:r>
        <w:rPr>
          <w:w w:val="95"/>
        </w:rPr>
        <w:t>academic</w:t>
      </w:r>
      <w:r>
        <w:rPr>
          <w:spacing w:val="-27"/>
          <w:w w:val="95"/>
        </w:rPr>
        <w:t xml:space="preserve"> </w:t>
      </w:r>
      <w:r>
        <w:rPr>
          <w:w w:val="95"/>
        </w:rPr>
        <w:t>researchers</w:t>
      </w:r>
      <w:r>
        <w:rPr>
          <w:spacing w:val="-27"/>
          <w:w w:val="95"/>
        </w:rPr>
        <w:t xml:space="preserve"> </w:t>
      </w:r>
      <w:r>
        <w:rPr>
          <w:w w:val="95"/>
        </w:rPr>
        <w:t>representing</w:t>
      </w:r>
      <w:r>
        <w:rPr>
          <w:spacing w:val="-27"/>
          <w:w w:val="95"/>
        </w:rPr>
        <w:t xml:space="preserve"> </w:t>
      </w:r>
      <w:r>
        <w:rPr>
          <w:w w:val="95"/>
        </w:rPr>
        <w:t>all</w:t>
      </w:r>
      <w:r>
        <w:rPr>
          <w:spacing w:val="-24"/>
          <w:w w:val="95"/>
        </w:rPr>
        <w:t xml:space="preserve"> </w:t>
      </w:r>
      <w:r>
        <w:rPr>
          <w:w w:val="95"/>
        </w:rPr>
        <w:t xml:space="preserve">academic </w:t>
      </w:r>
      <w:r>
        <w:rPr>
          <w:w w:val="85"/>
        </w:rPr>
        <w:t>disciplines,</w:t>
      </w:r>
      <w:r>
        <w:rPr>
          <w:spacing w:val="-17"/>
          <w:w w:val="85"/>
        </w:rPr>
        <w:t xml:space="preserve"> </w:t>
      </w:r>
      <w:r>
        <w:rPr>
          <w:w w:val="85"/>
        </w:rPr>
        <w:t>unless</w:t>
      </w:r>
      <w:r>
        <w:rPr>
          <w:spacing w:val="-18"/>
          <w:w w:val="85"/>
        </w:rPr>
        <w:t xml:space="preserve"> </w:t>
      </w:r>
      <w:r>
        <w:rPr>
          <w:w w:val="85"/>
        </w:rPr>
        <w:t>a</w:t>
      </w:r>
      <w:r>
        <w:rPr>
          <w:spacing w:val="-15"/>
          <w:w w:val="85"/>
        </w:rPr>
        <w:t xml:space="preserve"> </w:t>
      </w:r>
      <w:r>
        <w:rPr>
          <w:w w:val="85"/>
        </w:rPr>
        <w:t>given</w:t>
      </w:r>
      <w:r>
        <w:rPr>
          <w:spacing w:val="-16"/>
          <w:w w:val="85"/>
        </w:rPr>
        <w:t xml:space="preserve"> </w:t>
      </w:r>
      <w:r>
        <w:rPr>
          <w:w w:val="85"/>
        </w:rPr>
        <w:t>international</w:t>
      </w:r>
      <w:r>
        <w:rPr>
          <w:spacing w:val="-19"/>
          <w:w w:val="85"/>
        </w:rPr>
        <w:t xml:space="preserve"> </w:t>
      </w:r>
      <w:r>
        <w:rPr>
          <w:w w:val="85"/>
        </w:rPr>
        <w:t>agreement</w:t>
      </w:r>
      <w:r>
        <w:rPr>
          <w:spacing w:val="-15"/>
          <w:w w:val="85"/>
        </w:rPr>
        <w:t xml:space="preserve"> </w:t>
      </w:r>
      <w:r>
        <w:rPr>
          <w:w w:val="85"/>
        </w:rPr>
        <w:t>provides</w:t>
      </w:r>
      <w:r>
        <w:rPr>
          <w:spacing w:val="-19"/>
          <w:w w:val="85"/>
        </w:rPr>
        <w:t xml:space="preserve"> </w:t>
      </w:r>
      <w:r>
        <w:rPr>
          <w:w w:val="85"/>
        </w:rPr>
        <w:t>otherwise.</w:t>
      </w:r>
      <w:r>
        <w:rPr>
          <w:spacing w:val="-18"/>
          <w:w w:val="85"/>
        </w:rPr>
        <w:t xml:space="preserve"> </w:t>
      </w:r>
      <w:r>
        <w:rPr>
          <w:w w:val="85"/>
        </w:rPr>
        <w:t>One</w:t>
      </w:r>
      <w:r>
        <w:rPr>
          <w:spacing w:val="-19"/>
          <w:w w:val="85"/>
        </w:rPr>
        <w:t xml:space="preserve"> </w:t>
      </w:r>
      <w:r>
        <w:rPr>
          <w:w w:val="85"/>
        </w:rPr>
        <w:t>Applicant</w:t>
      </w:r>
      <w:r>
        <w:rPr>
          <w:spacing w:val="-15"/>
          <w:w w:val="85"/>
        </w:rPr>
        <w:t xml:space="preserve"> </w:t>
      </w:r>
      <w:r>
        <w:rPr>
          <w:w w:val="85"/>
        </w:rPr>
        <w:t>may</w:t>
      </w:r>
      <w:r>
        <w:rPr>
          <w:spacing w:val="-14"/>
          <w:w w:val="85"/>
        </w:rPr>
        <w:t xml:space="preserve"> </w:t>
      </w:r>
      <w:r>
        <w:rPr>
          <w:w w:val="85"/>
        </w:rPr>
        <w:t xml:space="preserve">submit </w:t>
      </w:r>
      <w:r>
        <w:rPr>
          <w:w w:val="95"/>
        </w:rPr>
        <w:t>only</w:t>
      </w:r>
      <w:r>
        <w:rPr>
          <w:spacing w:val="-46"/>
          <w:w w:val="95"/>
        </w:rPr>
        <w:t xml:space="preserve"> </w:t>
      </w:r>
      <w:r>
        <w:rPr>
          <w:w w:val="95"/>
        </w:rPr>
        <w:t>one</w:t>
      </w:r>
      <w:r>
        <w:rPr>
          <w:spacing w:val="-44"/>
          <w:w w:val="95"/>
        </w:rPr>
        <w:t xml:space="preserve"> </w:t>
      </w:r>
      <w:r>
        <w:rPr>
          <w:w w:val="95"/>
        </w:rPr>
        <w:t>application</w:t>
      </w:r>
      <w:r>
        <w:rPr>
          <w:spacing w:val="-44"/>
          <w:w w:val="95"/>
        </w:rPr>
        <w:t xml:space="preserve"> </w:t>
      </w:r>
      <w:r>
        <w:rPr>
          <w:w w:val="95"/>
        </w:rPr>
        <w:t>during</w:t>
      </w:r>
      <w:r>
        <w:rPr>
          <w:spacing w:val="-45"/>
          <w:w w:val="95"/>
        </w:rPr>
        <w:t xml:space="preserve"> </w:t>
      </w:r>
      <w:r>
        <w:rPr>
          <w:w w:val="95"/>
        </w:rPr>
        <w:t>a</w:t>
      </w:r>
      <w:r>
        <w:rPr>
          <w:spacing w:val="-44"/>
          <w:w w:val="95"/>
        </w:rPr>
        <w:t xml:space="preserve"> </w:t>
      </w:r>
      <w:r>
        <w:rPr>
          <w:w w:val="95"/>
        </w:rPr>
        <w:t>given</w:t>
      </w:r>
      <w:r>
        <w:rPr>
          <w:spacing w:val="-44"/>
          <w:w w:val="95"/>
        </w:rPr>
        <w:t xml:space="preserve"> </w:t>
      </w:r>
      <w:r>
        <w:rPr>
          <w:w w:val="95"/>
        </w:rPr>
        <w:t>call</w:t>
      </w:r>
      <w:r>
        <w:rPr>
          <w:spacing w:val="-46"/>
          <w:w w:val="95"/>
        </w:rPr>
        <w:t xml:space="preserve"> </w:t>
      </w:r>
      <w:r>
        <w:rPr>
          <w:w w:val="95"/>
        </w:rPr>
        <w:t>for</w:t>
      </w:r>
      <w:r>
        <w:rPr>
          <w:spacing w:val="-44"/>
          <w:w w:val="95"/>
        </w:rPr>
        <w:t xml:space="preserve"> </w:t>
      </w:r>
      <w:r>
        <w:rPr>
          <w:w w:val="95"/>
        </w:rPr>
        <w:t>proposals</w:t>
      </w:r>
      <w:r>
        <w:rPr>
          <w:spacing w:val="-46"/>
          <w:w w:val="95"/>
        </w:rPr>
        <w:t xml:space="preserve"> </w:t>
      </w:r>
      <w:r>
        <w:rPr>
          <w:w w:val="95"/>
        </w:rPr>
        <w:t>as</w:t>
      </w:r>
      <w:r>
        <w:rPr>
          <w:spacing w:val="-46"/>
          <w:w w:val="95"/>
        </w:rPr>
        <w:t xml:space="preserve"> </w:t>
      </w:r>
      <w:r>
        <w:rPr>
          <w:w w:val="95"/>
        </w:rPr>
        <w:t>part</w:t>
      </w:r>
      <w:r>
        <w:rPr>
          <w:spacing w:val="-45"/>
          <w:w w:val="95"/>
        </w:rPr>
        <w:t xml:space="preserve"> </w:t>
      </w:r>
      <w:r>
        <w:rPr>
          <w:w w:val="95"/>
        </w:rPr>
        <w:t>of</w:t>
      </w:r>
      <w:r>
        <w:rPr>
          <w:spacing w:val="-46"/>
          <w:w w:val="95"/>
        </w:rPr>
        <w:t xml:space="preserve"> </w:t>
      </w:r>
      <w:r>
        <w:rPr>
          <w:w w:val="95"/>
        </w:rPr>
        <w:t>the</w:t>
      </w:r>
      <w:r>
        <w:rPr>
          <w:spacing w:val="-46"/>
          <w:w w:val="95"/>
        </w:rPr>
        <w:t xml:space="preserve"> </w:t>
      </w:r>
      <w:r>
        <w:rPr>
          <w:w w:val="95"/>
        </w:rPr>
        <w:t>Programme.</w:t>
      </w:r>
    </w:p>
    <w:p>
      <w:pPr>
        <w:pStyle w:val="2"/>
        <w:spacing w:before="8"/>
        <w:rPr>
          <w:sz w:val="32"/>
        </w:rPr>
      </w:pPr>
    </w:p>
    <w:p>
      <w:pPr>
        <w:pStyle w:val="2"/>
        <w:spacing w:line="355" w:lineRule="auto"/>
        <w:ind w:left="116" w:right="112"/>
        <w:jc w:val="both"/>
      </w:pPr>
      <w:r>
        <w:rPr>
          <w:w w:val="95"/>
        </w:rPr>
        <w:t>In</w:t>
      </w:r>
      <w:r>
        <w:rPr>
          <w:spacing w:val="-43"/>
          <w:w w:val="95"/>
        </w:rPr>
        <w:t xml:space="preserve"> </w:t>
      </w:r>
      <w:r>
        <w:rPr>
          <w:w w:val="95"/>
        </w:rPr>
        <w:t>the</w:t>
      </w:r>
      <w:r>
        <w:rPr>
          <w:spacing w:val="-42"/>
          <w:w w:val="95"/>
        </w:rPr>
        <w:t xml:space="preserve"> </w:t>
      </w:r>
      <w:r>
        <w:rPr>
          <w:w w:val="95"/>
        </w:rPr>
        <w:t>case</w:t>
      </w:r>
      <w:r>
        <w:rPr>
          <w:spacing w:val="-43"/>
          <w:w w:val="95"/>
        </w:rPr>
        <w:t xml:space="preserve"> </w:t>
      </w:r>
      <w:r>
        <w:rPr>
          <w:w w:val="95"/>
        </w:rPr>
        <w:t>of</w:t>
      </w:r>
      <w:r>
        <w:rPr>
          <w:spacing w:val="-42"/>
          <w:w w:val="95"/>
        </w:rPr>
        <w:t xml:space="preserve"> </w:t>
      </w:r>
      <w:r>
        <w:rPr>
          <w:w w:val="95"/>
        </w:rPr>
        <w:t>internships,</w:t>
      </w:r>
      <w:r>
        <w:rPr>
          <w:spacing w:val="-42"/>
          <w:w w:val="95"/>
        </w:rPr>
        <w:t xml:space="preserve"> </w:t>
      </w:r>
      <w:r>
        <w:rPr>
          <w:w w:val="95"/>
        </w:rPr>
        <w:t>part-time</w:t>
      </w:r>
      <w:r>
        <w:rPr>
          <w:spacing w:val="-42"/>
          <w:w w:val="95"/>
        </w:rPr>
        <w:t xml:space="preserve"> </w:t>
      </w:r>
      <w:r>
        <w:rPr>
          <w:w w:val="95"/>
        </w:rPr>
        <w:t>studies</w:t>
      </w:r>
      <w:r>
        <w:rPr>
          <w:spacing w:val="-42"/>
          <w:w w:val="95"/>
        </w:rPr>
        <w:t xml:space="preserve"> </w:t>
      </w:r>
      <w:r>
        <w:rPr>
          <w:w w:val="95"/>
        </w:rPr>
        <w:t>or</w:t>
      </w:r>
      <w:r>
        <w:rPr>
          <w:spacing w:val="-43"/>
          <w:w w:val="95"/>
        </w:rPr>
        <w:t xml:space="preserve"> </w:t>
      </w:r>
      <w:r>
        <w:rPr>
          <w:w w:val="95"/>
        </w:rPr>
        <w:t>study</w:t>
      </w:r>
      <w:r>
        <w:rPr>
          <w:spacing w:val="-42"/>
          <w:w w:val="95"/>
        </w:rPr>
        <w:t xml:space="preserve"> </w:t>
      </w:r>
      <w:r>
        <w:rPr>
          <w:w w:val="95"/>
        </w:rPr>
        <w:t>visits,</w:t>
      </w:r>
      <w:r>
        <w:rPr>
          <w:spacing w:val="-42"/>
          <w:w w:val="95"/>
        </w:rPr>
        <w:t xml:space="preserve"> </w:t>
      </w:r>
      <w:r>
        <w:rPr>
          <w:w w:val="95"/>
        </w:rPr>
        <w:t>the</w:t>
      </w:r>
      <w:r>
        <w:rPr>
          <w:spacing w:val="-41"/>
          <w:w w:val="95"/>
        </w:rPr>
        <w:t xml:space="preserve"> </w:t>
      </w:r>
      <w:r>
        <w:rPr>
          <w:w w:val="95"/>
        </w:rPr>
        <w:t>Applicant</w:t>
      </w:r>
      <w:r>
        <w:rPr>
          <w:spacing w:val="-43"/>
          <w:w w:val="95"/>
        </w:rPr>
        <w:t xml:space="preserve"> </w:t>
      </w:r>
      <w:r>
        <w:rPr>
          <w:w w:val="95"/>
        </w:rPr>
        <w:t>shall</w:t>
      </w:r>
      <w:r>
        <w:rPr>
          <w:spacing w:val="-42"/>
          <w:w w:val="95"/>
        </w:rPr>
        <w:t xml:space="preserve"> </w:t>
      </w:r>
      <w:r>
        <w:rPr>
          <w:w w:val="95"/>
        </w:rPr>
        <w:t>also</w:t>
      </w:r>
      <w:r>
        <w:rPr>
          <w:spacing w:val="-43"/>
          <w:w w:val="95"/>
        </w:rPr>
        <w:t xml:space="preserve"> </w:t>
      </w:r>
      <w:r>
        <w:rPr>
          <w:w w:val="95"/>
        </w:rPr>
        <w:t>attach</w:t>
      </w:r>
      <w:r>
        <w:rPr>
          <w:spacing w:val="-42"/>
          <w:w w:val="95"/>
        </w:rPr>
        <w:t xml:space="preserve"> </w:t>
      </w:r>
      <w:r>
        <w:rPr>
          <w:w w:val="95"/>
        </w:rPr>
        <w:t xml:space="preserve">a </w:t>
      </w:r>
      <w:r>
        <w:rPr>
          <w:w w:val="90"/>
        </w:rPr>
        <w:t>confirmation</w:t>
      </w:r>
      <w:r>
        <w:rPr>
          <w:spacing w:val="-48"/>
          <w:w w:val="90"/>
        </w:rPr>
        <w:t xml:space="preserve"> </w:t>
      </w:r>
      <w:r>
        <w:rPr>
          <w:w w:val="90"/>
        </w:rPr>
        <w:t>of</w:t>
      </w:r>
      <w:r>
        <w:rPr>
          <w:spacing w:val="-48"/>
          <w:w w:val="90"/>
        </w:rPr>
        <w:t xml:space="preserve"> </w:t>
      </w:r>
      <w:r>
        <w:rPr>
          <w:w w:val="90"/>
        </w:rPr>
        <w:t>his/her</w:t>
      </w:r>
      <w:r>
        <w:rPr>
          <w:spacing w:val="-48"/>
          <w:w w:val="90"/>
        </w:rPr>
        <w:t xml:space="preserve"> </w:t>
      </w:r>
      <w:r>
        <w:rPr>
          <w:w w:val="90"/>
        </w:rPr>
        <w:t>command</w:t>
      </w:r>
      <w:r>
        <w:rPr>
          <w:spacing w:val="-49"/>
          <w:w w:val="90"/>
        </w:rPr>
        <w:t xml:space="preserve"> </w:t>
      </w:r>
      <w:r>
        <w:rPr>
          <w:w w:val="90"/>
        </w:rPr>
        <w:t>of</w:t>
      </w:r>
      <w:r>
        <w:rPr>
          <w:spacing w:val="-48"/>
          <w:w w:val="90"/>
        </w:rPr>
        <w:t xml:space="preserve"> </w:t>
      </w:r>
      <w:r>
        <w:rPr>
          <w:w w:val="90"/>
        </w:rPr>
        <w:t>Polish</w:t>
      </w:r>
      <w:r>
        <w:rPr>
          <w:spacing w:val="-48"/>
          <w:w w:val="90"/>
        </w:rPr>
        <w:t xml:space="preserve"> </w:t>
      </w:r>
      <w:r>
        <w:rPr>
          <w:w w:val="90"/>
        </w:rPr>
        <w:t>or</w:t>
      </w:r>
      <w:r>
        <w:rPr>
          <w:spacing w:val="-48"/>
          <w:w w:val="90"/>
        </w:rPr>
        <w:t xml:space="preserve"> </w:t>
      </w:r>
      <w:r>
        <w:rPr>
          <w:w w:val="90"/>
        </w:rPr>
        <w:t>of</w:t>
      </w:r>
      <w:r>
        <w:rPr>
          <w:spacing w:val="-48"/>
          <w:w w:val="90"/>
        </w:rPr>
        <w:t xml:space="preserve"> </w:t>
      </w:r>
      <w:r>
        <w:rPr>
          <w:w w:val="90"/>
        </w:rPr>
        <w:t>a</w:t>
      </w:r>
      <w:r>
        <w:rPr>
          <w:spacing w:val="-47"/>
          <w:w w:val="90"/>
        </w:rPr>
        <w:t xml:space="preserve"> </w:t>
      </w:r>
      <w:r>
        <w:rPr>
          <w:w w:val="90"/>
        </w:rPr>
        <w:t>foreign</w:t>
      </w:r>
      <w:r>
        <w:rPr>
          <w:spacing w:val="-48"/>
          <w:w w:val="90"/>
        </w:rPr>
        <w:t xml:space="preserve"> </w:t>
      </w:r>
      <w:r>
        <w:rPr>
          <w:w w:val="90"/>
        </w:rPr>
        <w:t>language</w:t>
      </w:r>
      <w:r>
        <w:rPr>
          <w:spacing w:val="-49"/>
          <w:w w:val="90"/>
        </w:rPr>
        <w:t xml:space="preserve"> </w:t>
      </w:r>
      <w:r>
        <w:rPr>
          <w:w w:val="90"/>
        </w:rPr>
        <w:t>allowing</w:t>
      </w:r>
      <w:r>
        <w:rPr>
          <w:spacing w:val="-48"/>
          <w:w w:val="90"/>
        </w:rPr>
        <w:t xml:space="preserve"> </w:t>
      </w:r>
      <w:r>
        <w:rPr>
          <w:w w:val="90"/>
        </w:rPr>
        <w:t>to</w:t>
      </w:r>
      <w:r>
        <w:rPr>
          <w:spacing w:val="-48"/>
          <w:w w:val="90"/>
        </w:rPr>
        <w:t xml:space="preserve"> </w:t>
      </w:r>
      <w:r>
        <w:rPr>
          <w:w w:val="90"/>
        </w:rPr>
        <w:t>communicate</w:t>
      </w:r>
      <w:r>
        <w:rPr>
          <w:spacing w:val="-48"/>
          <w:w w:val="90"/>
        </w:rPr>
        <w:t xml:space="preserve"> </w:t>
      </w:r>
      <w:r>
        <w:rPr>
          <w:w w:val="90"/>
        </w:rPr>
        <w:t xml:space="preserve">with </w:t>
      </w:r>
      <w:r>
        <w:rPr>
          <w:w w:val="95"/>
        </w:rPr>
        <w:t>the</w:t>
      </w:r>
      <w:r>
        <w:rPr>
          <w:spacing w:val="-37"/>
          <w:w w:val="95"/>
        </w:rPr>
        <w:t xml:space="preserve"> </w:t>
      </w:r>
      <w:r>
        <w:rPr>
          <w:w w:val="95"/>
        </w:rPr>
        <w:t>partner</w:t>
      </w:r>
      <w:r>
        <w:rPr>
          <w:spacing w:val="-35"/>
          <w:w w:val="95"/>
        </w:rPr>
        <w:t xml:space="preserve"> </w:t>
      </w:r>
      <w:r>
        <w:rPr>
          <w:w w:val="95"/>
        </w:rPr>
        <w:t>institution</w:t>
      </w:r>
      <w:r>
        <w:rPr>
          <w:spacing w:val="-36"/>
          <w:w w:val="95"/>
        </w:rPr>
        <w:t xml:space="preserve"> </w:t>
      </w:r>
      <w:r>
        <w:rPr>
          <w:w w:val="95"/>
        </w:rPr>
        <w:t>in</w:t>
      </w:r>
      <w:r>
        <w:rPr>
          <w:spacing w:val="-38"/>
          <w:w w:val="95"/>
        </w:rPr>
        <w:t xml:space="preserve"> </w:t>
      </w:r>
      <w:r>
        <w:rPr>
          <w:w w:val="95"/>
        </w:rPr>
        <w:t>Poland,</w:t>
      </w:r>
      <w:r>
        <w:rPr>
          <w:spacing w:val="-40"/>
          <w:w w:val="95"/>
        </w:rPr>
        <w:t xml:space="preserve"> </w:t>
      </w:r>
      <w:r>
        <w:rPr>
          <w:w w:val="95"/>
        </w:rPr>
        <w:t>at</w:t>
      </w:r>
      <w:r>
        <w:rPr>
          <w:spacing w:val="-38"/>
          <w:w w:val="95"/>
        </w:rPr>
        <w:t xml:space="preserve"> </w:t>
      </w:r>
      <w:r>
        <w:rPr>
          <w:w w:val="95"/>
        </w:rPr>
        <w:t>the</w:t>
      </w:r>
      <w:r>
        <w:rPr>
          <w:spacing w:val="-37"/>
          <w:w w:val="95"/>
        </w:rPr>
        <w:t xml:space="preserve"> </w:t>
      </w:r>
      <w:r>
        <w:rPr>
          <w:w w:val="95"/>
        </w:rPr>
        <w:t>level</w:t>
      </w:r>
      <w:r>
        <w:rPr>
          <w:spacing w:val="-38"/>
          <w:w w:val="95"/>
        </w:rPr>
        <w:t xml:space="preserve"> </w:t>
      </w:r>
      <w:r>
        <w:rPr>
          <w:w w:val="95"/>
        </w:rPr>
        <w:t>of</w:t>
      </w:r>
      <w:r>
        <w:rPr>
          <w:spacing w:val="-37"/>
          <w:w w:val="95"/>
        </w:rPr>
        <w:t xml:space="preserve"> </w:t>
      </w:r>
      <w:r>
        <w:rPr>
          <w:w w:val="95"/>
        </w:rPr>
        <w:t>at</w:t>
      </w:r>
      <w:r>
        <w:rPr>
          <w:spacing w:val="-37"/>
          <w:w w:val="95"/>
        </w:rPr>
        <w:t xml:space="preserve"> </w:t>
      </w:r>
      <w:r>
        <w:rPr>
          <w:w w:val="95"/>
        </w:rPr>
        <w:t>least</w:t>
      </w:r>
      <w:r>
        <w:rPr>
          <w:spacing w:val="-36"/>
          <w:w w:val="95"/>
        </w:rPr>
        <w:t xml:space="preserve"> </w:t>
      </w:r>
      <w:r>
        <w:rPr>
          <w:w w:val="95"/>
        </w:rPr>
        <w:t>B1.</w:t>
      </w:r>
    </w:p>
    <w:p>
      <w:pPr>
        <w:pStyle w:val="2"/>
        <w:spacing w:before="1"/>
        <w:ind w:left="116"/>
      </w:pPr>
      <w:r>
        <w:rPr>
          <w:w w:val="95"/>
        </w:rPr>
        <w:t>The</w:t>
      </w:r>
      <w:r>
        <w:rPr>
          <w:spacing w:val="-59"/>
          <w:w w:val="95"/>
        </w:rPr>
        <w:t xml:space="preserve"> </w:t>
      </w:r>
      <w:r>
        <w:rPr>
          <w:w w:val="95"/>
        </w:rPr>
        <w:t>final</w:t>
      </w:r>
      <w:r>
        <w:rPr>
          <w:spacing w:val="-57"/>
          <w:w w:val="95"/>
        </w:rPr>
        <w:t xml:space="preserve"> </w:t>
      </w:r>
      <w:r>
        <w:rPr>
          <w:w w:val="95"/>
        </w:rPr>
        <w:t>decision</w:t>
      </w:r>
      <w:r>
        <w:rPr>
          <w:spacing w:val="-57"/>
          <w:w w:val="95"/>
        </w:rPr>
        <w:t xml:space="preserve"> </w:t>
      </w:r>
      <w:r>
        <w:rPr>
          <w:w w:val="95"/>
        </w:rPr>
        <w:t>on</w:t>
      </w:r>
      <w:r>
        <w:rPr>
          <w:spacing w:val="-58"/>
          <w:w w:val="95"/>
        </w:rPr>
        <w:t xml:space="preserve"> </w:t>
      </w:r>
      <w:r>
        <w:rPr>
          <w:w w:val="95"/>
        </w:rPr>
        <w:t>the</w:t>
      </w:r>
      <w:r>
        <w:rPr>
          <w:spacing w:val="-58"/>
          <w:w w:val="95"/>
        </w:rPr>
        <w:t xml:space="preserve"> </w:t>
      </w:r>
      <w:r>
        <w:rPr>
          <w:w w:val="95"/>
        </w:rPr>
        <w:t>acceptance</w:t>
      </w:r>
      <w:r>
        <w:rPr>
          <w:spacing w:val="-59"/>
          <w:w w:val="95"/>
        </w:rPr>
        <w:t xml:space="preserve"> </w:t>
      </w:r>
      <w:r>
        <w:rPr>
          <w:w w:val="95"/>
        </w:rPr>
        <w:t>of</w:t>
      </w:r>
      <w:r>
        <w:rPr>
          <w:spacing w:val="-58"/>
          <w:w w:val="95"/>
        </w:rPr>
        <w:t xml:space="preserve"> </w:t>
      </w:r>
      <w:r>
        <w:rPr>
          <w:w w:val="95"/>
        </w:rPr>
        <w:t>candidates</w:t>
      </w:r>
      <w:r>
        <w:rPr>
          <w:spacing w:val="-58"/>
          <w:w w:val="95"/>
        </w:rPr>
        <w:t xml:space="preserve"> </w:t>
      </w:r>
      <w:r>
        <w:rPr>
          <w:w w:val="95"/>
        </w:rPr>
        <w:t>is</w:t>
      </w:r>
      <w:r>
        <w:rPr>
          <w:spacing w:val="-58"/>
          <w:w w:val="95"/>
        </w:rPr>
        <w:t xml:space="preserve"> </w:t>
      </w:r>
      <w:r>
        <w:rPr>
          <w:w w:val="95"/>
        </w:rPr>
        <w:t>made</w:t>
      </w:r>
      <w:r>
        <w:rPr>
          <w:spacing w:val="-58"/>
          <w:w w:val="95"/>
        </w:rPr>
        <w:t xml:space="preserve"> </w:t>
      </w:r>
      <w:r>
        <w:rPr>
          <w:w w:val="95"/>
        </w:rPr>
        <w:t>by</w:t>
      </w:r>
      <w:r>
        <w:rPr>
          <w:spacing w:val="-58"/>
          <w:w w:val="95"/>
        </w:rPr>
        <w:t xml:space="preserve"> </w:t>
      </w:r>
      <w:r>
        <w:rPr>
          <w:w w:val="95"/>
        </w:rPr>
        <w:t>Polish</w:t>
      </w:r>
      <w:r>
        <w:rPr>
          <w:spacing w:val="-57"/>
          <w:w w:val="95"/>
        </w:rPr>
        <w:t xml:space="preserve"> </w:t>
      </w:r>
      <w:r>
        <w:rPr>
          <w:w w:val="95"/>
        </w:rPr>
        <w:t>academic</w:t>
      </w:r>
      <w:r>
        <w:rPr>
          <w:spacing w:val="-59"/>
          <w:w w:val="95"/>
        </w:rPr>
        <w:t xml:space="preserve"> </w:t>
      </w:r>
      <w:r>
        <w:rPr>
          <w:w w:val="95"/>
        </w:rPr>
        <w:t>host</w:t>
      </w:r>
      <w:r>
        <w:rPr>
          <w:spacing w:val="-57"/>
          <w:w w:val="95"/>
        </w:rPr>
        <w:t xml:space="preserve"> </w:t>
      </w:r>
      <w:r>
        <w:rPr>
          <w:w w:val="95"/>
        </w:rPr>
        <w:t>centres.</w:t>
      </w:r>
    </w:p>
    <w:p>
      <w:pPr>
        <w:pStyle w:val="2"/>
        <w:rPr>
          <w:sz w:val="26"/>
        </w:rPr>
      </w:pPr>
    </w:p>
    <w:p>
      <w:pPr>
        <w:pStyle w:val="6"/>
        <w:numPr>
          <w:ilvl w:val="1"/>
          <w:numId w:val="3"/>
        </w:numPr>
        <w:tabs>
          <w:tab w:val="left" w:pos="682"/>
          <w:tab w:val="left" w:pos="683"/>
        </w:tabs>
        <w:spacing w:before="210" w:after="0" w:line="240" w:lineRule="auto"/>
        <w:ind w:left="116" w:right="0" w:firstLine="0"/>
        <w:jc w:val="left"/>
        <w:rPr>
          <w:sz w:val="22"/>
        </w:rPr>
      </w:pPr>
      <w:bookmarkStart w:id="14" w:name="_bookmark7"/>
      <w:bookmarkEnd w:id="14"/>
      <w:bookmarkStart w:id="15" w:name="_bookmark7"/>
      <w:bookmarkEnd w:id="15"/>
      <w:r>
        <w:rPr>
          <w:color w:val="2E5395"/>
          <w:sz w:val="22"/>
        </w:rPr>
        <w:t>Date</w:t>
      </w:r>
      <w:r>
        <w:rPr>
          <w:color w:val="2E5395"/>
          <w:spacing w:val="-42"/>
          <w:sz w:val="22"/>
        </w:rPr>
        <w:t xml:space="preserve"> </w:t>
      </w:r>
      <w:r>
        <w:rPr>
          <w:color w:val="2E5395"/>
          <w:sz w:val="22"/>
        </w:rPr>
        <w:t>and</w:t>
      </w:r>
      <w:r>
        <w:rPr>
          <w:color w:val="2E5395"/>
          <w:spacing w:val="-42"/>
          <w:sz w:val="22"/>
        </w:rPr>
        <w:t xml:space="preserve"> </w:t>
      </w:r>
      <w:r>
        <w:rPr>
          <w:color w:val="2E5395"/>
          <w:sz w:val="22"/>
        </w:rPr>
        <w:t>form</w:t>
      </w:r>
      <w:r>
        <w:rPr>
          <w:color w:val="2E5395"/>
          <w:spacing w:val="-42"/>
          <w:sz w:val="22"/>
        </w:rPr>
        <w:t xml:space="preserve"> </w:t>
      </w:r>
      <w:r>
        <w:rPr>
          <w:color w:val="2E5395"/>
          <w:sz w:val="22"/>
        </w:rPr>
        <w:t>of</w:t>
      </w:r>
      <w:r>
        <w:rPr>
          <w:color w:val="2E5395"/>
          <w:spacing w:val="-41"/>
          <w:sz w:val="22"/>
        </w:rPr>
        <w:t xml:space="preserve"> </w:t>
      </w:r>
      <w:r>
        <w:rPr>
          <w:color w:val="2E5395"/>
          <w:sz w:val="22"/>
        </w:rPr>
        <w:t>submitting</w:t>
      </w:r>
      <w:r>
        <w:rPr>
          <w:color w:val="2E5395"/>
          <w:spacing w:val="-40"/>
          <w:sz w:val="22"/>
        </w:rPr>
        <w:t xml:space="preserve"> </w:t>
      </w:r>
      <w:r>
        <w:rPr>
          <w:color w:val="2E5395"/>
          <w:sz w:val="22"/>
        </w:rPr>
        <w:t>applications</w:t>
      </w:r>
    </w:p>
    <w:p>
      <w:pPr>
        <w:pStyle w:val="2"/>
        <w:spacing w:before="8"/>
        <w:rPr>
          <w:sz w:val="34"/>
        </w:rPr>
      </w:pPr>
    </w:p>
    <w:p>
      <w:pPr>
        <w:pStyle w:val="2"/>
        <w:spacing w:line="355" w:lineRule="auto"/>
        <w:ind w:left="116" w:right="112"/>
        <w:jc w:val="both"/>
      </w:pPr>
      <w:r>
        <w:rPr>
          <w:w w:val="90"/>
        </w:rPr>
        <w:t>The</w:t>
      </w:r>
      <w:r>
        <w:rPr>
          <w:spacing w:val="-42"/>
          <w:w w:val="90"/>
        </w:rPr>
        <w:t xml:space="preserve"> </w:t>
      </w:r>
      <w:r>
        <w:rPr>
          <w:w w:val="90"/>
        </w:rPr>
        <w:t>call</w:t>
      </w:r>
      <w:r>
        <w:rPr>
          <w:spacing w:val="-40"/>
          <w:w w:val="90"/>
        </w:rPr>
        <w:t xml:space="preserve"> </w:t>
      </w:r>
      <w:r>
        <w:rPr>
          <w:w w:val="90"/>
        </w:rPr>
        <w:t>for</w:t>
      </w:r>
      <w:r>
        <w:rPr>
          <w:spacing w:val="-40"/>
          <w:w w:val="90"/>
        </w:rPr>
        <w:t xml:space="preserve"> </w:t>
      </w:r>
      <w:r>
        <w:rPr>
          <w:w w:val="90"/>
        </w:rPr>
        <w:t>proposals</w:t>
      </w:r>
      <w:r>
        <w:rPr>
          <w:spacing w:val="-42"/>
          <w:w w:val="90"/>
        </w:rPr>
        <w:t xml:space="preserve"> </w:t>
      </w:r>
      <w:r>
        <w:rPr>
          <w:w w:val="90"/>
        </w:rPr>
        <w:t>under</w:t>
      </w:r>
      <w:r>
        <w:rPr>
          <w:spacing w:val="-40"/>
          <w:w w:val="90"/>
        </w:rPr>
        <w:t xml:space="preserve"> </w:t>
      </w:r>
      <w:r>
        <w:rPr>
          <w:w w:val="90"/>
        </w:rPr>
        <w:t>the</w:t>
      </w:r>
      <w:r>
        <w:rPr>
          <w:spacing w:val="-43"/>
          <w:w w:val="90"/>
        </w:rPr>
        <w:t xml:space="preserve"> </w:t>
      </w:r>
      <w:r>
        <w:rPr>
          <w:w w:val="90"/>
        </w:rPr>
        <w:t>Programme</w:t>
      </w:r>
      <w:r>
        <w:rPr>
          <w:rFonts w:hint="eastAsia" w:eastAsia="宋体"/>
          <w:w w:val="90"/>
          <w:lang w:val="en-US" w:eastAsia="zh-CN"/>
        </w:rPr>
        <w:t xml:space="preserve"> </w:t>
      </w:r>
      <w:bookmarkStart w:id="55" w:name="_GoBack"/>
      <w:bookmarkEnd w:id="55"/>
      <w:r>
        <w:rPr>
          <w:spacing w:val="-41"/>
          <w:w w:val="90"/>
        </w:rPr>
        <w:t xml:space="preserve"> </w:t>
      </w:r>
      <w:r>
        <w:rPr>
          <w:w w:val="90"/>
        </w:rPr>
        <w:t>will</w:t>
      </w:r>
      <w:r>
        <w:rPr>
          <w:spacing w:val="-41"/>
          <w:w w:val="90"/>
        </w:rPr>
        <w:t xml:space="preserve"> </w:t>
      </w:r>
      <w:r>
        <w:rPr>
          <w:w w:val="90"/>
        </w:rPr>
        <w:t>be</w:t>
      </w:r>
      <w:r>
        <w:rPr>
          <w:spacing w:val="-42"/>
          <w:w w:val="90"/>
        </w:rPr>
        <w:t xml:space="preserve"> </w:t>
      </w:r>
      <w:r>
        <w:rPr>
          <w:w w:val="90"/>
        </w:rPr>
        <w:t>conducted</w:t>
      </w:r>
      <w:r>
        <w:rPr>
          <w:spacing w:val="-41"/>
          <w:w w:val="90"/>
        </w:rPr>
        <w:t xml:space="preserve"> </w:t>
      </w:r>
      <w:r>
        <w:rPr>
          <w:w w:val="90"/>
        </w:rPr>
        <w:t>by</w:t>
      </w:r>
      <w:r>
        <w:rPr>
          <w:spacing w:val="-42"/>
          <w:w w:val="90"/>
        </w:rPr>
        <w:t xml:space="preserve"> </w:t>
      </w:r>
      <w:r>
        <w:rPr>
          <w:w w:val="90"/>
        </w:rPr>
        <w:t>30</w:t>
      </w:r>
      <w:r>
        <w:rPr>
          <w:spacing w:val="-41"/>
          <w:w w:val="90"/>
        </w:rPr>
        <w:t xml:space="preserve"> </w:t>
      </w:r>
      <w:r>
        <w:rPr>
          <w:w w:val="90"/>
        </w:rPr>
        <w:t>May</w:t>
      </w:r>
      <w:r>
        <w:rPr>
          <w:spacing w:val="-41"/>
          <w:w w:val="90"/>
        </w:rPr>
        <w:t xml:space="preserve"> </w:t>
      </w:r>
      <w:r>
        <w:rPr>
          <w:w w:val="90"/>
        </w:rPr>
        <w:t>2019,</w:t>
      </w:r>
      <w:r>
        <w:rPr>
          <w:spacing w:val="-41"/>
          <w:w w:val="90"/>
        </w:rPr>
        <w:t xml:space="preserve"> </w:t>
      </w:r>
      <w:r>
        <w:rPr>
          <w:w w:val="90"/>
        </w:rPr>
        <w:t>in</w:t>
      </w:r>
      <w:r>
        <w:rPr>
          <w:spacing w:val="-40"/>
          <w:w w:val="90"/>
        </w:rPr>
        <w:t xml:space="preserve"> </w:t>
      </w:r>
      <w:r>
        <w:rPr>
          <w:w w:val="90"/>
        </w:rPr>
        <w:t>a</w:t>
      </w:r>
      <w:r>
        <w:rPr>
          <w:spacing w:val="-41"/>
          <w:w w:val="90"/>
        </w:rPr>
        <w:t xml:space="preserve"> </w:t>
      </w:r>
      <w:r>
        <w:rPr>
          <w:w w:val="90"/>
        </w:rPr>
        <w:t>written</w:t>
      </w:r>
      <w:r>
        <w:rPr>
          <w:spacing w:val="-41"/>
          <w:w w:val="90"/>
        </w:rPr>
        <w:t xml:space="preserve"> </w:t>
      </w:r>
      <w:r>
        <w:rPr>
          <w:w w:val="90"/>
        </w:rPr>
        <w:t>form, through</w:t>
      </w:r>
      <w:r>
        <w:rPr>
          <w:spacing w:val="-48"/>
          <w:w w:val="90"/>
        </w:rPr>
        <w:t xml:space="preserve"> </w:t>
      </w:r>
      <w:r>
        <w:rPr>
          <w:w w:val="90"/>
        </w:rPr>
        <w:t>foreign</w:t>
      </w:r>
      <w:r>
        <w:rPr>
          <w:spacing w:val="-48"/>
          <w:w w:val="90"/>
        </w:rPr>
        <w:t xml:space="preserve"> </w:t>
      </w:r>
      <w:r>
        <w:rPr>
          <w:w w:val="90"/>
        </w:rPr>
        <w:t>partner</w:t>
      </w:r>
      <w:r>
        <w:rPr>
          <w:spacing w:val="-47"/>
          <w:w w:val="90"/>
        </w:rPr>
        <w:t xml:space="preserve"> </w:t>
      </w:r>
      <w:r>
        <w:rPr>
          <w:w w:val="90"/>
        </w:rPr>
        <w:t>institutions</w:t>
      </w:r>
      <w:r>
        <w:rPr>
          <w:spacing w:val="-48"/>
          <w:w w:val="90"/>
        </w:rPr>
        <w:t xml:space="preserve"> </w:t>
      </w:r>
      <w:r>
        <w:rPr>
          <w:w w:val="90"/>
        </w:rPr>
        <w:t>in</w:t>
      </w:r>
      <w:r>
        <w:rPr>
          <w:spacing w:val="-47"/>
          <w:w w:val="90"/>
        </w:rPr>
        <w:t xml:space="preserve"> </w:t>
      </w:r>
      <w:r>
        <w:rPr>
          <w:w w:val="90"/>
        </w:rPr>
        <w:t>sending</w:t>
      </w:r>
      <w:r>
        <w:rPr>
          <w:spacing w:val="-48"/>
          <w:w w:val="90"/>
        </w:rPr>
        <w:t xml:space="preserve"> </w:t>
      </w:r>
      <w:r>
        <w:rPr>
          <w:w w:val="90"/>
        </w:rPr>
        <w:t>countries,</w:t>
      </w:r>
      <w:r>
        <w:rPr>
          <w:spacing w:val="-48"/>
          <w:w w:val="90"/>
        </w:rPr>
        <w:t xml:space="preserve"> </w:t>
      </w:r>
      <w:r>
        <w:rPr>
          <w:w w:val="90"/>
        </w:rPr>
        <w:t>which</w:t>
      </w:r>
      <w:r>
        <w:rPr>
          <w:spacing w:val="-49"/>
          <w:w w:val="90"/>
        </w:rPr>
        <w:t xml:space="preserve"> </w:t>
      </w:r>
      <w:r>
        <w:rPr>
          <w:w w:val="90"/>
        </w:rPr>
        <w:t>nominate</w:t>
      </w:r>
      <w:r>
        <w:rPr>
          <w:spacing w:val="-46"/>
          <w:w w:val="90"/>
        </w:rPr>
        <w:t xml:space="preserve"> </w:t>
      </w:r>
      <w:r>
        <w:rPr>
          <w:w w:val="90"/>
        </w:rPr>
        <w:t>Applicants.</w:t>
      </w:r>
      <w:r>
        <w:rPr>
          <w:spacing w:val="-48"/>
          <w:w w:val="90"/>
        </w:rPr>
        <w:t xml:space="preserve"> </w:t>
      </w:r>
      <w:r>
        <w:rPr>
          <w:w w:val="90"/>
        </w:rPr>
        <w:t>Decisive</w:t>
      </w:r>
      <w:r>
        <w:rPr>
          <w:spacing w:val="-48"/>
          <w:w w:val="90"/>
        </w:rPr>
        <w:t xml:space="preserve"> </w:t>
      </w:r>
      <w:r>
        <w:rPr>
          <w:w w:val="90"/>
        </w:rPr>
        <w:t xml:space="preserve">is </w:t>
      </w:r>
      <w:r>
        <w:rPr>
          <w:w w:val="95"/>
        </w:rPr>
        <w:t>the</w:t>
      </w:r>
      <w:r>
        <w:rPr>
          <w:spacing w:val="-34"/>
          <w:w w:val="95"/>
        </w:rPr>
        <w:t xml:space="preserve"> </w:t>
      </w:r>
      <w:r>
        <w:rPr>
          <w:w w:val="95"/>
        </w:rPr>
        <w:t>date</w:t>
      </w:r>
      <w:r>
        <w:rPr>
          <w:spacing w:val="-35"/>
          <w:w w:val="95"/>
        </w:rPr>
        <w:t xml:space="preserve"> </w:t>
      </w:r>
      <w:r>
        <w:rPr>
          <w:w w:val="95"/>
        </w:rPr>
        <w:t>of</w:t>
      </w:r>
      <w:r>
        <w:rPr>
          <w:spacing w:val="-34"/>
          <w:w w:val="95"/>
        </w:rPr>
        <w:t xml:space="preserve"> </w:t>
      </w:r>
      <w:r>
        <w:rPr>
          <w:w w:val="95"/>
        </w:rPr>
        <w:t>receipt</w:t>
      </w:r>
      <w:r>
        <w:rPr>
          <w:spacing w:val="-35"/>
          <w:w w:val="95"/>
        </w:rPr>
        <w:t xml:space="preserve"> </w:t>
      </w:r>
      <w:r>
        <w:rPr>
          <w:w w:val="95"/>
        </w:rPr>
        <w:t>by</w:t>
      </w:r>
      <w:r>
        <w:rPr>
          <w:spacing w:val="-32"/>
          <w:w w:val="95"/>
        </w:rPr>
        <w:t xml:space="preserve"> </w:t>
      </w:r>
      <w:r>
        <w:rPr>
          <w:w w:val="95"/>
        </w:rPr>
        <w:t>the</w:t>
      </w:r>
      <w:r>
        <w:rPr>
          <w:spacing w:val="-35"/>
          <w:w w:val="95"/>
        </w:rPr>
        <w:t xml:space="preserve"> </w:t>
      </w:r>
      <w:r>
        <w:rPr>
          <w:w w:val="95"/>
        </w:rPr>
        <w:t>Agency.</w:t>
      </w:r>
    </w:p>
    <w:p>
      <w:pPr>
        <w:pStyle w:val="2"/>
        <w:spacing w:before="7"/>
        <w:rPr>
          <w:sz w:val="32"/>
        </w:rPr>
      </w:pPr>
    </w:p>
    <w:p>
      <w:pPr>
        <w:pStyle w:val="2"/>
        <w:spacing w:before="1" w:line="355" w:lineRule="auto"/>
        <w:ind w:left="116" w:right="114"/>
        <w:jc w:val="both"/>
      </w:pPr>
      <w:r>
        <w:rPr>
          <w:w w:val="85"/>
        </w:rPr>
        <w:t>Applications</w:t>
      </w:r>
      <w:r>
        <w:rPr>
          <w:spacing w:val="-5"/>
          <w:w w:val="85"/>
        </w:rPr>
        <w:t xml:space="preserve"> </w:t>
      </w:r>
      <w:r>
        <w:rPr>
          <w:w w:val="85"/>
        </w:rPr>
        <w:t>submitted</w:t>
      </w:r>
      <w:r>
        <w:rPr>
          <w:spacing w:val="-6"/>
          <w:w w:val="85"/>
        </w:rPr>
        <w:t xml:space="preserve"> </w:t>
      </w:r>
      <w:r>
        <w:rPr>
          <w:w w:val="85"/>
        </w:rPr>
        <w:t>individually,</w:t>
      </w:r>
      <w:r>
        <w:rPr>
          <w:spacing w:val="-8"/>
          <w:w w:val="85"/>
        </w:rPr>
        <w:t xml:space="preserve"> </w:t>
      </w:r>
      <w:r>
        <w:rPr>
          <w:w w:val="85"/>
        </w:rPr>
        <w:t>without</w:t>
      </w:r>
      <w:r>
        <w:rPr>
          <w:spacing w:val="-8"/>
          <w:w w:val="85"/>
        </w:rPr>
        <w:t xml:space="preserve"> </w:t>
      </w:r>
      <w:r>
        <w:rPr>
          <w:w w:val="85"/>
        </w:rPr>
        <w:t>recommendations</w:t>
      </w:r>
      <w:r>
        <w:rPr>
          <w:spacing w:val="-5"/>
          <w:w w:val="85"/>
        </w:rPr>
        <w:t xml:space="preserve"> </w:t>
      </w:r>
      <w:r>
        <w:rPr>
          <w:w w:val="85"/>
        </w:rPr>
        <w:t>and</w:t>
      </w:r>
      <w:r>
        <w:rPr>
          <w:spacing w:val="-9"/>
          <w:w w:val="85"/>
        </w:rPr>
        <w:t xml:space="preserve"> </w:t>
      </w:r>
      <w:r>
        <w:rPr>
          <w:w w:val="85"/>
        </w:rPr>
        <w:t>agency</w:t>
      </w:r>
      <w:r>
        <w:rPr>
          <w:spacing w:val="-6"/>
          <w:w w:val="85"/>
        </w:rPr>
        <w:t xml:space="preserve"> </w:t>
      </w:r>
      <w:r>
        <w:rPr>
          <w:w w:val="85"/>
        </w:rPr>
        <w:t>of</w:t>
      </w:r>
      <w:r>
        <w:rPr>
          <w:spacing w:val="-5"/>
          <w:w w:val="85"/>
        </w:rPr>
        <w:t xml:space="preserve"> </w:t>
      </w:r>
      <w:r>
        <w:rPr>
          <w:w w:val="85"/>
        </w:rPr>
        <w:t>partner</w:t>
      </w:r>
      <w:r>
        <w:rPr>
          <w:spacing w:val="-5"/>
          <w:w w:val="85"/>
        </w:rPr>
        <w:t xml:space="preserve"> </w:t>
      </w:r>
      <w:r>
        <w:rPr>
          <w:w w:val="85"/>
        </w:rPr>
        <w:t xml:space="preserve">institutions </w:t>
      </w:r>
      <w:r>
        <w:rPr>
          <w:w w:val="95"/>
        </w:rPr>
        <w:t>will</w:t>
      </w:r>
      <w:r>
        <w:rPr>
          <w:spacing w:val="-33"/>
          <w:w w:val="95"/>
        </w:rPr>
        <w:t xml:space="preserve"> </w:t>
      </w:r>
      <w:r>
        <w:rPr>
          <w:w w:val="95"/>
        </w:rPr>
        <w:t>be</w:t>
      </w:r>
      <w:r>
        <w:rPr>
          <w:spacing w:val="-33"/>
          <w:w w:val="95"/>
        </w:rPr>
        <w:t xml:space="preserve"> </w:t>
      </w:r>
      <w:r>
        <w:rPr>
          <w:w w:val="95"/>
        </w:rPr>
        <w:t>left</w:t>
      </w:r>
      <w:r>
        <w:rPr>
          <w:spacing w:val="-35"/>
          <w:w w:val="95"/>
        </w:rPr>
        <w:t xml:space="preserve"> </w:t>
      </w:r>
      <w:r>
        <w:rPr>
          <w:w w:val="95"/>
        </w:rPr>
        <w:t>without</w:t>
      </w:r>
      <w:r>
        <w:rPr>
          <w:spacing w:val="-33"/>
          <w:w w:val="95"/>
        </w:rPr>
        <w:t xml:space="preserve"> </w:t>
      </w:r>
      <w:r>
        <w:rPr>
          <w:w w:val="95"/>
        </w:rPr>
        <w:t>consideration.</w:t>
      </w:r>
    </w:p>
    <w:p>
      <w:pPr>
        <w:pStyle w:val="2"/>
        <w:spacing w:before="8"/>
        <w:rPr>
          <w:sz w:val="32"/>
        </w:rPr>
      </w:pPr>
    </w:p>
    <w:p>
      <w:pPr>
        <w:pStyle w:val="2"/>
        <w:ind w:left="116"/>
      </w:pPr>
      <w:r>
        <w:rPr>
          <w:w w:val="95"/>
        </w:rPr>
        <w:t>The model of the application form is Annex No 1 to the Regulations.</w:t>
      </w:r>
    </w:p>
    <w:p>
      <w:pPr>
        <w:pStyle w:val="6"/>
        <w:numPr>
          <w:ilvl w:val="1"/>
          <w:numId w:val="3"/>
        </w:numPr>
        <w:tabs>
          <w:tab w:val="left" w:pos="682"/>
          <w:tab w:val="left" w:pos="683"/>
        </w:tabs>
        <w:spacing w:before="2" w:after="0" w:line="790" w:lineRule="atLeast"/>
        <w:ind w:left="116" w:right="4320" w:firstLine="0"/>
        <w:jc w:val="left"/>
        <w:rPr>
          <w:sz w:val="22"/>
        </w:rPr>
      </w:pPr>
      <w:bookmarkStart w:id="16" w:name="_bookmark8"/>
      <w:bookmarkEnd w:id="16"/>
      <w:bookmarkStart w:id="17" w:name="_bookmark8"/>
      <w:bookmarkEnd w:id="17"/>
      <w:r>
        <w:rPr>
          <w:color w:val="2E5395"/>
          <w:w w:val="90"/>
          <w:sz w:val="22"/>
        </w:rPr>
        <w:t>List</w:t>
      </w:r>
      <w:r>
        <w:rPr>
          <w:color w:val="2E5395"/>
          <w:spacing w:val="-55"/>
          <w:w w:val="90"/>
          <w:sz w:val="22"/>
        </w:rPr>
        <w:t xml:space="preserve"> </w:t>
      </w:r>
      <w:r>
        <w:rPr>
          <w:color w:val="2E5395"/>
          <w:w w:val="90"/>
          <w:sz w:val="22"/>
        </w:rPr>
        <w:t>of</w:t>
      </w:r>
      <w:r>
        <w:rPr>
          <w:color w:val="2E5395"/>
          <w:spacing w:val="-55"/>
          <w:w w:val="90"/>
          <w:sz w:val="22"/>
        </w:rPr>
        <w:t xml:space="preserve"> </w:t>
      </w:r>
      <w:r>
        <w:rPr>
          <w:color w:val="2E5395"/>
          <w:w w:val="90"/>
          <w:sz w:val="22"/>
        </w:rPr>
        <w:t>required</w:t>
      </w:r>
      <w:r>
        <w:rPr>
          <w:color w:val="2E5395"/>
          <w:spacing w:val="-54"/>
          <w:w w:val="90"/>
          <w:sz w:val="22"/>
        </w:rPr>
        <w:t xml:space="preserve"> </w:t>
      </w:r>
      <w:r>
        <w:rPr>
          <w:color w:val="2E5395"/>
          <w:w w:val="90"/>
          <w:sz w:val="22"/>
        </w:rPr>
        <w:t>attachments</w:t>
      </w:r>
      <w:r>
        <w:rPr>
          <w:color w:val="2E5395"/>
          <w:spacing w:val="-55"/>
          <w:w w:val="90"/>
          <w:sz w:val="22"/>
        </w:rPr>
        <w:t xml:space="preserve"> </w:t>
      </w:r>
      <w:r>
        <w:rPr>
          <w:color w:val="2E5395"/>
          <w:w w:val="90"/>
          <w:sz w:val="22"/>
        </w:rPr>
        <w:t>to</w:t>
      </w:r>
      <w:r>
        <w:rPr>
          <w:color w:val="2E5395"/>
          <w:spacing w:val="-55"/>
          <w:w w:val="90"/>
          <w:sz w:val="22"/>
        </w:rPr>
        <w:t xml:space="preserve"> </w:t>
      </w:r>
      <w:r>
        <w:rPr>
          <w:color w:val="2E5395"/>
          <w:w w:val="90"/>
          <w:sz w:val="22"/>
        </w:rPr>
        <w:t>the</w:t>
      </w:r>
      <w:r>
        <w:rPr>
          <w:color w:val="2E5395"/>
          <w:spacing w:val="-53"/>
          <w:w w:val="90"/>
          <w:sz w:val="22"/>
        </w:rPr>
        <w:t xml:space="preserve"> </w:t>
      </w:r>
      <w:r>
        <w:rPr>
          <w:color w:val="2E5395"/>
          <w:w w:val="90"/>
          <w:sz w:val="22"/>
        </w:rPr>
        <w:t>application</w:t>
      </w:r>
      <w:r>
        <w:rPr>
          <w:w w:val="90"/>
          <w:sz w:val="22"/>
        </w:rPr>
        <w:t xml:space="preserve"> The</w:t>
      </w:r>
      <w:r>
        <w:rPr>
          <w:spacing w:val="-52"/>
          <w:w w:val="90"/>
          <w:sz w:val="22"/>
        </w:rPr>
        <w:t xml:space="preserve"> </w:t>
      </w:r>
      <w:r>
        <w:rPr>
          <w:w w:val="90"/>
          <w:sz w:val="22"/>
        </w:rPr>
        <w:t>following</w:t>
      </w:r>
      <w:r>
        <w:rPr>
          <w:spacing w:val="-52"/>
          <w:w w:val="90"/>
          <w:sz w:val="22"/>
        </w:rPr>
        <w:t xml:space="preserve"> </w:t>
      </w:r>
      <w:r>
        <w:rPr>
          <w:w w:val="90"/>
          <w:sz w:val="22"/>
        </w:rPr>
        <w:t>should</w:t>
      </w:r>
      <w:r>
        <w:rPr>
          <w:spacing w:val="-51"/>
          <w:w w:val="90"/>
          <w:sz w:val="22"/>
        </w:rPr>
        <w:t xml:space="preserve"> </w:t>
      </w:r>
      <w:r>
        <w:rPr>
          <w:w w:val="90"/>
          <w:sz w:val="22"/>
        </w:rPr>
        <w:t>be</w:t>
      </w:r>
      <w:r>
        <w:rPr>
          <w:spacing w:val="-51"/>
          <w:w w:val="90"/>
          <w:sz w:val="22"/>
        </w:rPr>
        <w:t xml:space="preserve"> </w:t>
      </w:r>
      <w:r>
        <w:rPr>
          <w:w w:val="90"/>
          <w:sz w:val="22"/>
        </w:rPr>
        <w:t>attached</w:t>
      </w:r>
      <w:r>
        <w:rPr>
          <w:spacing w:val="-50"/>
          <w:w w:val="90"/>
          <w:sz w:val="22"/>
        </w:rPr>
        <w:t xml:space="preserve"> </w:t>
      </w:r>
      <w:r>
        <w:rPr>
          <w:w w:val="90"/>
          <w:sz w:val="22"/>
        </w:rPr>
        <w:t>to</w:t>
      </w:r>
      <w:r>
        <w:rPr>
          <w:spacing w:val="-51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50"/>
          <w:w w:val="90"/>
          <w:sz w:val="22"/>
        </w:rPr>
        <w:t xml:space="preserve"> </w:t>
      </w:r>
      <w:r>
        <w:rPr>
          <w:w w:val="90"/>
          <w:sz w:val="22"/>
        </w:rPr>
        <w:t>application:</w:t>
      </w:r>
    </w:p>
    <w:p>
      <w:pPr>
        <w:pStyle w:val="6"/>
        <w:numPr>
          <w:ilvl w:val="0"/>
          <w:numId w:val="7"/>
        </w:numPr>
        <w:tabs>
          <w:tab w:val="left" w:pos="682"/>
          <w:tab w:val="left" w:pos="683"/>
        </w:tabs>
        <w:spacing w:before="130" w:after="0" w:line="355" w:lineRule="auto"/>
        <w:ind w:left="682" w:right="111" w:hanging="566"/>
        <w:jc w:val="left"/>
        <w:rPr>
          <w:sz w:val="22"/>
        </w:rPr>
      </w:pPr>
      <w:r>
        <w:rPr>
          <w:w w:val="90"/>
          <w:sz w:val="22"/>
        </w:rPr>
        <w:t>secondary</w:t>
      </w:r>
      <w:r>
        <w:rPr>
          <w:spacing w:val="-50"/>
          <w:w w:val="90"/>
          <w:sz w:val="22"/>
        </w:rPr>
        <w:t xml:space="preserve"> </w:t>
      </w:r>
      <w:r>
        <w:rPr>
          <w:w w:val="90"/>
          <w:sz w:val="22"/>
        </w:rPr>
        <w:t>school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>graduates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>and</w:t>
      </w:r>
      <w:r>
        <w:rPr>
          <w:spacing w:val="-50"/>
          <w:w w:val="90"/>
          <w:sz w:val="22"/>
        </w:rPr>
        <w:t xml:space="preserve"> </w:t>
      </w:r>
      <w:r>
        <w:rPr>
          <w:w w:val="90"/>
          <w:sz w:val="22"/>
        </w:rPr>
        <w:t>other</w:t>
      </w:r>
      <w:r>
        <w:rPr>
          <w:spacing w:val="-48"/>
          <w:w w:val="90"/>
          <w:sz w:val="22"/>
        </w:rPr>
        <w:t xml:space="preserve"> </w:t>
      </w:r>
      <w:r>
        <w:rPr>
          <w:w w:val="90"/>
          <w:sz w:val="22"/>
        </w:rPr>
        <w:t>candidates</w:t>
      </w:r>
      <w:r>
        <w:rPr>
          <w:spacing w:val="-50"/>
          <w:w w:val="90"/>
          <w:sz w:val="22"/>
        </w:rPr>
        <w:t xml:space="preserve"> </w:t>
      </w:r>
      <w:r>
        <w:rPr>
          <w:w w:val="90"/>
          <w:sz w:val="22"/>
        </w:rPr>
        <w:t>applying</w:t>
      </w:r>
      <w:r>
        <w:rPr>
          <w:spacing w:val="-50"/>
          <w:w w:val="90"/>
          <w:sz w:val="22"/>
        </w:rPr>
        <w:t xml:space="preserve"> </w:t>
      </w:r>
      <w:r>
        <w:rPr>
          <w:w w:val="90"/>
          <w:sz w:val="22"/>
        </w:rPr>
        <w:t>for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>admission</w:t>
      </w:r>
      <w:r>
        <w:rPr>
          <w:spacing w:val="-50"/>
          <w:w w:val="90"/>
          <w:sz w:val="22"/>
        </w:rPr>
        <w:t xml:space="preserve"> </w:t>
      </w:r>
      <w:r>
        <w:rPr>
          <w:w w:val="90"/>
          <w:sz w:val="22"/>
        </w:rPr>
        <w:t>for</w:t>
      </w:r>
      <w:r>
        <w:rPr>
          <w:spacing w:val="-50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50"/>
          <w:w w:val="90"/>
          <w:sz w:val="22"/>
        </w:rPr>
        <w:t xml:space="preserve"> </w:t>
      </w:r>
      <w:r>
        <w:rPr>
          <w:w w:val="90"/>
          <w:sz w:val="22"/>
        </w:rPr>
        <w:t xml:space="preserve">first-cycle </w:t>
      </w:r>
      <w:r>
        <w:rPr>
          <w:w w:val="95"/>
          <w:sz w:val="22"/>
        </w:rPr>
        <w:t>programme,</w:t>
      </w:r>
      <w:r>
        <w:rPr>
          <w:spacing w:val="-49"/>
          <w:w w:val="95"/>
          <w:sz w:val="22"/>
        </w:rPr>
        <w:t xml:space="preserve"> </w:t>
      </w:r>
      <w:r>
        <w:rPr>
          <w:w w:val="95"/>
          <w:sz w:val="22"/>
        </w:rPr>
        <w:t>second-cycle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programme</w:t>
      </w:r>
      <w:r>
        <w:rPr>
          <w:spacing w:val="-49"/>
          <w:w w:val="95"/>
          <w:sz w:val="22"/>
        </w:rPr>
        <w:t xml:space="preserve"> </w:t>
      </w:r>
      <w:r>
        <w:rPr>
          <w:w w:val="95"/>
          <w:sz w:val="22"/>
        </w:rPr>
        <w:t>or</w:t>
      </w:r>
      <w:r>
        <w:rPr>
          <w:spacing w:val="-49"/>
          <w:w w:val="95"/>
          <w:sz w:val="22"/>
        </w:rPr>
        <w:t xml:space="preserve"> </w:t>
      </w:r>
      <w:r>
        <w:rPr>
          <w:w w:val="95"/>
          <w:sz w:val="22"/>
        </w:rPr>
        <w:t>Master’s</w:t>
      </w:r>
      <w:r>
        <w:rPr>
          <w:spacing w:val="-47"/>
          <w:w w:val="95"/>
          <w:sz w:val="22"/>
        </w:rPr>
        <w:t xml:space="preserve"> </w:t>
      </w:r>
      <w:r>
        <w:rPr>
          <w:w w:val="95"/>
          <w:sz w:val="22"/>
        </w:rPr>
        <w:t>degree</w:t>
      </w:r>
      <w:r>
        <w:rPr>
          <w:spacing w:val="-49"/>
          <w:w w:val="95"/>
          <w:sz w:val="22"/>
        </w:rPr>
        <w:t xml:space="preserve"> </w:t>
      </w:r>
      <w:r>
        <w:rPr>
          <w:w w:val="95"/>
          <w:sz w:val="22"/>
        </w:rPr>
        <w:t>studies</w:t>
      </w:r>
      <w:r>
        <w:rPr>
          <w:spacing w:val="-48"/>
          <w:w w:val="95"/>
          <w:sz w:val="22"/>
        </w:rPr>
        <w:t xml:space="preserve"> </w:t>
      </w:r>
      <w:r>
        <w:rPr>
          <w:w w:val="95"/>
          <w:sz w:val="22"/>
        </w:rPr>
        <w:t>in</w:t>
      </w:r>
      <w:r>
        <w:rPr>
          <w:spacing w:val="-47"/>
          <w:w w:val="95"/>
          <w:sz w:val="22"/>
        </w:rPr>
        <w:t xml:space="preserve"> </w:t>
      </w:r>
      <w:r>
        <w:rPr>
          <w:w w:val="95"/>
          <w:sz w:val="22"/>
        </w:rPr>
        <w:t>Poland:</w:t>
      </w:r>
    </w:p>
    <w:p>
      <w:pPr>
        <w:pStyle w:val="6"/>
        <w:numPr>
          <w:ilvl w:val="1"/>
          <w:numId w:val="7"/>
        </w:numPr>
        <w:tabs>
          <w:tab w:val="left" w:pos="1250"/>
        </w:tabs>
        <w:spacing w:before="1" w:after="0" w:line="355" w:lineRule="auto"/>
        <w:ind w:left="1249" w:right="112" w:hanging="567"/>
        <w:jc w:val="both"/>
        <w:rPr>
          <w:sz w:val="22"/>
        </w:rPr>
      </w:pPr>
      <w:r>
        <w:rPr>
          <w:w w:val="90"/>
          <w:sz w:val="22"/>
        </w:rPr>
        <w:t>Secondary</w:t>
      </w:r>
      <w:r>
        <w:rPr>
          <w:spacing w:val="-54"/>
          <w:w w:val="90"/>
          <w:sz w:val="22"/>
        </w:rPr>
        <w:t xml:space="preserve"> </w:t>
      </w:r>
      <w:r>
        <w:rPr>
          <w:w w:val="90"/>
          <w:sz w:val="22"/>
        </w:rPr>
        <w:t>school</w:t>
      </w:r>
      <w:r>
        <w:rPr>
          <w:spacing w:val="-53"/>
          <w:w w:val="90"/>
          <w:sz w:val="22"/>
        </w:rPr>
        <w:t xml:space="preserve"> </w:t>
      </w:r>
      <w:r>
        <w:rPr>
          <w:w w:val="90"/>
          <w:sz w:val="22"/>
        </w:rPr>
        <w:t>certificate,</w:t>
      </w:r>
      <w:r>
        <w:rPr>
          <w:spacing w:val="-54"/>
          <w:w w:val="90"/>
          <w:sz w:val="22"/>
        </w:rPr>
        <w:t xml:space="preserve"> </w:t>
      </w:r>
      <w:r>
        <w:rPr>
          <w:w w:val="90"/>
          <w:sz w:val="22"/>
        </w:rPr>
        <w:t>giving</w:t>
      </w:r>
      <w:r>
        <w:rPr>
          <w:spacing w:val="-54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53"/>
          <w:w w:val="90"/>
          <w:sz w:val="22"/>
        </w:rPr>
        <w:t xml:space="preserve"> </w:t>
      </w:r>
      <w:r>
        <w:rPr>
          <w:w w:val="90"/>
          <w:sz w:val="22"/>
        </w:rPr>
        <w:t>right</w:t>
      </w:r>
      <w:r>
        <w:rPr>
          <w:spacing w:val="-53"/>
          <w:w w:val="90"/>
          <w:sz w:val="22"/>
        </w:rPr>
        <w:t xml:space="preserve"> </w:t>
      </w:r>
      <w:r>
        <w:rPr>
          <w:w w:val="90"/>
          <w:sz w:val="22"/>
        </w:rPr>
        <w:t>to</w:t>
      </w:r>
      <w:r>
        <w:rPr>
          <w:spacing w:val="-53"/>
          <w:w w:val="90"/>
          <w:sz w:val="22"/>
        </w:rPr>
        <w:t xml:space="preserve"> </w:t>
      </w:r>
      <w:r>
        <w:rPr>
          <w:w w:val="90"/>
          <w:sz w:val="22"/>
        </w:rPr>
        <w:t>start</w:t>
      </w:r>
      <w:r>
        <w:rPr>
          <w:spacing w:val="-55"/>
          <w:w w:val="90"/>
          <w:sz w:val="22"/>
        </w:rPr>
        <w:t xml:space="preserve"> </w:t>
      </w:r>
      <w:r>
        <w:rPr>
          <w:w w:val="90"/>
          <w:sz w:val="22"/>
        </w:rPr>
        <w:t>studying</w:t>
      </w:r>
      <w:r>
        <w:rPr>
          <w:spacing w:val="-52"/>
          <w:w w:val="90"/>
          <w:sz w:val="22"/>
        </w:rPr>
        <w:t xml:space="preserve"> </w:t>
      </w:r>
      <w:r>
        <w:rPr>
          <w:w w:val="90"/>
          <w:sz w:val="22"/>
        </w:rPr>
        <w:t>any</w:t>
      </w:r>
      <w:r>
        <w:rPr>
          <w:spacing w:val="-53"/>
          <w:w w:val="90"/>
          <w:sz w:val="22"/>
        </w:rPr>
        <w:t xml:space="preserve"> </w:t>
      </w:r>
      <w:r>
        <w:rPr>
          <w:w w:val="90"/>
          <w:sz w:val="22"/>
        </w:rPr>
        <w:t>field</w:t>
      </w:r>
      <w:r>
        <w:rPr>
          <w:spacing w:val="-53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54"/>
          <w:w w:val="90"/>
          <w:sz w:val="22"/>
        </w:rPr>
        <w:t xml:space="preserve"> </w:t>
      </w:r>
      <w:r>
        <w:rPr>
          <w:w w:val="90"/>
          <w:sz w:val="22"/>
        </w:rPr>
        <w:t>study</w:t>
      </w:r>
      <w:r>
        <w:rPr>
          <w:spacing w:val="-54"/>
          <w:w w:val="90"/>
          <w:sz w:val="22"/>
        </w:rPr>
        <w:t xml:space="preserve"> </w:t>
      </w:r>
      <w:r>
        <w:rPr>
          <w:w w:val="90"/>
          <w:sz w:val="22"/>
        </w:rPr>
        <w:t>and</w:t>
      </w:r>
      <w:r>
        <w:rPr>
          <w:spacing w:val="-54"/>
          <w:w w:val="90"/>
          <w:sz w:val="22"/>
        </w:rPr>
        <w:t xml:space="preserve"> </w:t>
      </w:r>
      <w:r>
        <w:rPr>
          <w:w w:val="90"/>
          <w:sz w:val="22"/>
        </w:rPr>
        <w:t>at any</w:t>
      </w:r>
      <w:r>
        <w:rPr>
          <w:spacing w:val="-51"/>
          <w:w w:val="90"/>
          <w:sz w:val="22"/>
        </w:rPr>
        <w:t xml:space="preserve"> </w:t>
      </w:r>
      <w:r>
        <w:rPr>
          <w:w w:val="90"/>
          <w:sz w:val="22"/>
        </w:rPr>
        <w:t>university</w:t>
      </w:r>
      <w:r>
        <w:rPr>
          <w:spacing w:val="-50"/>
          <w:w w:val="90"/>
          <w:sz w:val="22"/>
        </w:rPr>
        <w:t xml:space="preserve"> </w:t>
      </w:r>
      <w:r>
        <w:rPr>
          <w:w w:val="90"/>
          <w:sz w:val="22"/>
        </w:rPr>
        <w:t>in</w:t>
      </w:r>
      <w:r>
        <w:rPr>
          <w:spacing w:val="-51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>certificate</w:t>
      </w:r>
      <w:r>
        <w:rPr>
          <w:spacing w:val="-51"/>
          <w:w w:val="90"/>
          <w:sz w:val="22"/>
        </w:rPr>
        <w:t xml:space="preserve"> </w:t>
      </w:r>
      <w:r>
        <w:rPr>
          <w:w w:val="90"/>
          <w:sz w:val="22"/>
        </w:rPr>
        <w:t>issuing</w:t>
      </w:r>
      <w:r>
        <w:rPr>
          <w:spacing w:val="-51"/>
          <w:w w:val="90"/>
          <w:sz w:val="22"/>
        </w:rPr>
        <w:t xml:space="preserve"> </w:t>
      </w:r>
      <w:r>
        <w:rPr>
          <w:w w:val="90"/>
          <w:sz w:val="22"/>
        </w:rPr>
        <w:t>country;</w:t>
      </w:r>
      <w:r>
        <w:rPr>
          <w:spacing w:val="-50"/>
          <w:w w:val="90"/>
          <w:sz w:val="22"/>
        </w:rPr>
        <w:t xml:space="preserve"> </w:t>
      </w:r>
      <w:r>
        <w:rPr>
          <w:w w:val="90"/>
          <w:sz w:val="22"/>
        </w:rPr>
        <w:t>in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50"/>
          <w:w w:val="90"/>
          <w:sz w:val="22"/>
        </w:rPr>
        <w:t xml:space="preserve"> </w:t>
      </w:r>
      <w:r>
        <w:rPr>
          <w:w w:val="90"/>
          <w:sz w:val="22"/>
        </w:rPr>
        <w:t>case</w:t>
      </w:r>
      <w:r>
        <w:rPr>
          <w:spacing w:val="-51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50"/>
          <w:w w:val="90"/>
          <w:sz w:val="22"/>
        </w:rPr>
        <w:t xml:space="preserve"> </w:t>
      </w:r>
      <w:r>
        <w:rPr>
          <w:w w:val="90"/>
          <w:sz w:val="22"/>
        </w:rPr>
        <w:t>persons</w:t>
      </w:r>
      <w:r>
        <w:rPr>
          <w:spacing w:val="-50"/>
          <w:w w:val="90"/>
          <w:sz w:val="22"/>
        </w:rPr>
        <w:t xml:space="preserve"> </w:t>
      </w:r>
      <w:r>
        <w:rPr>
          <w:w w:val="90"/>
          <w:sz w:val="22"/>
        </w:rPr>
        <w:t>who</w:t>
      </w:r>
      <w:r>
        <w:rPr>
          <w:spacing w:val="-51"/>
          <w:w w:val="90"/>
          <w:sz w:val="22"/>
        </w:rPr>
        <w:t xml:space="preserve"> </w:t>
      </w:r>
      <w:r>
        <w:rPr>
          <w:w w:val="90"/>
          <w:sz w:val="22"/>
        </w:rPr>
        <w:t>at</w:t>
      </w:r>
      <w:r>
        <w:rPr>
          <w:spacing w:val="-50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>time of</w:t>
      </w:r>
      <w:r>
        <w:rPr>
          <w:spacing w:val="-43"/>
          <w:w w:val="90"/>
          <w:sz w:val="22"/>
        </w:rPr>
        <w:t xml:space="preserve"> </w:t>
      </w:r>
      <w:r>
        <w:rPr>
          <w:w w:val="90"/>
          <w:sz w:val="22"/>
        </w:rPr>
        <w:t>applying</w:t>
      </w:r>
      <w:r>
        <w:rPr>
          <w:spacing w:val="-43"/>
          <w:w w:val="90"/>
          <w:sz w:val="22"/>
        </w:rPr>
        <w:t xml:space="preserve"> </w:t>
      </w:r>
      <w:r>
        <w:rPr>
          <w:w w:val="90"/>
          <w:sz w:val="22"/>
        </w:rPr>
        <w:t>are</w:t>
      </w:r>
      <w:r>
        <w:rPr>
          <w:spacing w:val="-43"/>
          <w:w w:val="90"/>
          <w:sz w:val="22"/>
        </w:rPr>
        <w:t xml:space="preserve"> </w:t>
      </w:r>
      <w:r>
        <w:rPr>
          <w:w w:val="90"/>
          <w:sz w:val="22"/>
        </w:rPr>
        <w:t>students</w:t>
      </w:r>
      <w:r>
        <w:rPr>
          <w:spacing w:val="-42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41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43"/>
          <w:w w:val="90"/>
          <w:sz w:val="22"/>
        </w:rPr>
        <w:t xml:space="preserve"> </w:t>
      </w:r>
      <w:r>
        <w:rPr>
          <w:w w:val="90"/>
          <w:sz w:val="22"/>
        </w:rPr>
        <w:t>last</w:t>
      </w:r>
      <w:r>
        <w:rPr>
          <w:spacing w:val="-42"/>
          <w:w w:val="90"/>
          <w:sz w:val="22"/>
        </w:rPr>
        <w:t xml:space="preserve"> </w:t>
      </w:r>
      <w:r>
        <w:rPr>
          <w:w w:val="90"/>
          <w:sz w:val="22"/>
        </w:rPr>
        <w:t>grade</w:t>
      </w:r>
      <w:r>
        <w:rPr>
          <w:spacing w:val="-43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42"/>
          <w:w w:val="90"/>
          <w:sz w:val="22"/>
        </w:rPr>
        <w:t xml:space="preserve"> </w:t>
      </w:r>
      <w:r>
        <w:rPr>
          <w:w w:val="90"/>
          <w:sz w:val="22"/>
        </w:rPr>
        <w:t>secondary</w:t>
      </w:r>
      <w:r>
        <w:rPr>
          <w:spacing w:val="-43"/>
          <w:w w:val="90"/>
          <w:sz w:val="22"/>
        </w:rPr>
        <w:t xml:space="preserve"> </w:t>
      </w:r>
      <w:r>
        <w:rPr>
          <w:w w:val="90"/>
          <w:sz w:val="22"/>
        </w:rPr>
        <w:t>school</w:t>
      </w:r>
      <w:r>
        <w:rPr>
          <w:spacing w:val="-42"/>
          <w:w w:val="90"/>
          <w:sz w:val="22"/>
        </w:rPr>
        <w:t xml:space="preserve"> </w:t>
      </w:r>
      <w:r>
        <w:rPr>
          <w:w w:val="90"/>
          <w:sz w:val="22"/>
        </w:rPr>
        <w:t>–</w:t>
      </w:r>
      <w:r>
        <w:rPr>
          <w:spacing w:val="-42"/>
          <w:w w:val="90"/>
          <w:sz w:val="22"/>
        </w:rPr>
        <w:t xml:space="preserve"> </w:t>
      </w:r>
      <w:r>
        <w:rPr>
          <w:w w:val="90"/>
          <w:sz w:val="22"/>
        </w:rPr>
        <w:t>a</w:t>
      </w:r>
      <w:r>
        <w:rPr>
          <w:spacing w:val="-43"/>
          <w:w w:val="90"/>
          <w:sz w:val="22"/>
        </w:rPr>
        <w:t xml:space="preserve"> </w:t>
      </w:r>
      <w:r>
        <w:rPr>
          <w:w w:val="90"/>
          <w:sz w:val="22"/>
        </w:rPr>
        <w:t>list</w:t>
      </w:r>
      <w:r>
        <w:rPr>
          <w:spacing w:val="-42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42"/>
          <w:w w:val="90"/>
          <w:sz w:val="22"/>
        </w:rPr>
        <w:t xml:space="preserve"> </w:t>
      </w:r>
      <w:r>
        <w:rPr>
          <w:w w:val="90"/>
          <w:sz w:val="22"/>
        </w:rPr>
        <w:t>grades</w:t>
      </w:r>
      <w:r>
        <w:rPr>
          <w:spacing w:val="-43"/>
          <w:w w:val="90"/>
          <w:sz w:val="22"/>
        </w:rPr>
        <w:t xml:space="preserve"> </w:t>
      </w:r>
      <w:r>
        <w:rPr>
          <w:w w:val="90"/>
          <w:sz w:val="22"/>
        </w:rPr>
        <w:t>for</w:t>
      </w:r>
      <w:r>
        <w:rPr>
          <w:spacing w:val="-42"/>
          <w:w w:val="90"/>
          <w:sz w:val="22"/>
        </w:rPr>
        <w:t xml:space="preserve"> </w:t>
      </w:r>
      <w:r>
        <w:rPr>
          <w:w w:val="90"/>
          <w:sz w:val="22"/>
        </w:rPr>
        <w:t xml:space="preserve">the </w:t>
      </w:r>
      <w:r>
        <w:rPr>
          <w:w w:val="95"/>
          <w:sz w:val="22"/>
        </w:rPr>
        <w:t>last</w:t>
      </w:r>
      <w:r>
        <w:rPr>
          <w:spacing w:val="-33"/>
          <w:w w:val="95"/>
          <w:sz w:val="22"/>
        </w:rPr>
        <w:t xml:space="preserve"> </w:t>
      </w:r>
      <w:r>
        <w:rPr>
          <w:w w:val="95"/>
          <w:sz w:val="22"/>
        </w:rPr>
        <w:t>semester</w:t>
      </w:r>
      <w:r>
        <w:rPr>
          <w:spacing w:val="-34"/>
          <w:w w:val="95"/>
          <w:sz w:val="22"/>
        </w:rPr>
        <w:t xml:space="preserve"> </w:t>
      </w:r>
      <w:r>
        <w:rPr>
          <w:w w:val="95"/>
          <w:sz w:val="22"/>
        </w:rPr>
        <w:t>of</w:t>
      </w:r>
      <w:r>
        <w:rPr>
          <w:spacing w:val="-34"/>
          <w:w w:val="95"/>
          <w:sz w:val="22"/>
        </w:rPr>
        <w:t xml:space="preserve"> </w:t>
      </w:r>
      <w:r>
        <w:rPr>
          <w:w w:val="95"/>
          <w:sz w:val="22"/>
        </w:rPr>
        <w:t>education;</w:t>
      </w:r>
    </w:p>
    <w:p>
      <w:pPr>
        <w:spacing w:after="0" w:line="355" w:lineRule="auto"/>
        <w:jc w:val="both"/>
        <w:rPr>
          <w:sz w:val="22"/>
        </w:rPr>
        <w:sectPr>
          <w:pgSz w:w="11900" w:h="16850"/>
          <w:pgMar w:top="1820" w:right="1300" w:bottom="940" w:left="1300" w:header="887" w:footer="750" w:gutter="0"/>
        </w:sectPr>
      </w:pPr>
    </w:p>
    <w:p>
      <w:pPr>
        <w:pStyle w:val="6"/>
        <w:numPr>
          <w:ilvl w:val="1"/>
          <w:numId w:val="7"/>
        </w:numPr>
        <w:tabs>
          <w:tab w:val="left" w:pos="1250"/>
        </w:tabs>
        <w:spacing w:before="159" w:after="0" w:line="355" w:lineRule="auto"/>
        <w:ind w:left="1249" w:right="113" w:hanging="567"/>
        <w:jc w:val="both"/>
        <w:rPr>
          <w:sz w:val="22"/>
        </w:rPr>
      </w:pPr>
      <w:r>
        <w:rPr>
          <w:w w:val="90"/>
          <w:sz w:val="22"/>
        </w:rPr>
        <w:t>Copy</w:t>
      </w:r>
      <w:r>
        <w:rPr>
          <w:spacing w:val="-45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42"/>
          <w:w w:val="90"/>
          <w:sz w:val="22"/>
        </w:rPr>
        <w:t xml:space="preserve"> </w:t>
      </w:r>
      <w:r>
        <w:rPr>
          <w:w w:val="90"/>
          <w:sz w:val="22"/>
        </w:rPr>
        <w:t>a</w:t>
      </w:r>
      <w:r>
        <w:rPr>
          <w:spacing w:val="-42"/>
          <w:w w:val="90"/>
          <w:sz w:val="22"/>
        </w:rPr>
        <w:t xml:space="preserve"> </w:t>
      </w:r>
      <w:r>
        <w:rPr>
          <w:w w:val="90"/>
          <w:sz w:val="22"/>
        </w:rPr>
        <w:t>diploma</w:t>
      </w:r>
      <w:r>
        <w:rPr>
          <w:spacing w:val="-43"/>
          <w:w w:val="90"/>
          <w:sz w:val="22"/>
        </w:rPr>
        <w:t xml:space="preserve"> </w:t>
      </w:r>
      <w:r>
        <w:rPr>
          <w:w w:val="90"/>
          <w:sz w:val="22"/>
        </w:rPr>
        <w:t>or</w:t>
      </w:r>
      <w:r>
        <w:rPr>
          <w:spacing w:val="-41"/>
          <w:w w:val="90"/>
          <w:sz w:val="22"/>
        </w:rPr>
        <w:t xml:space="preserve"> </w:t>
      </w:r>
      <w:r>
        <w:rPr>
          <w:w w:val="90"/>
          <w:sz w:val="22"/>
        </w:rPr>
        <w:t>–</w:t>
      </w:r>
      <w:r>
        <w:rPr>
          <w:spacing w:val="-43"/>
          <w:w w:val="90"/>
          <w:sz w:val="22"/>
        </w:rPr>
        <w:t xml:space="preserve"> </w:t>
      </w:r>
      <w:r>
        <w:rPr>
          <w:w w:val="90"/>
          <w:sz w:val="22"/>
        </w:rPr>
        <w:t>in</w:t>
      </w:r>
      <w:r>
        <w:rPr>
          <w:spacing w:val="-43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42"/>
          <w:w w:val="90"/>
          <w:sz w:val="22"/>
        </w:rPr>
        <w:t xml:space="preserve"> </w:t>
      </w:r>
      <w:r>
        <w:rPr>
          <w:w w:val="90"/>
          <w:sz w:val="22"/>
        </w:rPr>
        <w:t>case</w:t>
      </w:r>
      <w:r>
        <w:rPr>
          <w:spacing w:val="-43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43"/>
          <w:w w:val="90"/>
          <w:sz w:val="22"/>
        </w:rPr>
        <w:t xml:space="preserve"> </w:t>
      </w:r>
      <w:r>
        <w:rPr>
          <w:w w:val="90"/>
          <w:sz w:val="22"/>
        </w:rPr>
        <w:t>persons</w:t>
      </w:r>
      <w:r>
        <w:rPr>
          <w:spacing w:val="-43"/>
          <w:w w:val="90"/>
          <w:sz w:val="22"/>
        </w:rPr>
        <w:t xml:space="preserve"> </w:t>
      </w:r>
      <w:r>
        <w:rPr>
          <w:w w:val="90"/>
          <w:sz w:val="22"/>
        </w:rPr>
        <w:t>who</w:t>
      </w:r>
      <w:r>
        <w:rPr>
          <w:spacing w:val="-44"/>
          <w:w w:val="90"/>
          <w:sz w:val="22"/>
        </w:rPr>
        <w:t xml:space="preserve"> </w:t>
      </w:r>
      <w:r>
        <w:rPr>
          <w:w w:val="90"/>
          <w:sz w:val="22"/>
        </w:rPr>
        <w:t>at</w:t>
      </w:r>
      <w:r>
        <w:rPr>
          <w:spacing w:val="-43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43"/>
          <w:w w:val="90"/>
          <w:sz w:val="22"/>
        </w:rPr>
        <w:t xml:space="preserve"> </w:t>
      </w:r>
      <w:r>
        <w:rPr>
          <w:w w:val="90"/>
          <w:sz w:val="22"/>
        </w:rPr>
        <w:t>time</w:t>
      </w:r>
      <w:r>
        <w:rPr>
          <w:spacing w:val="-43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44"/>
          <w:w w:val="90"/>
          <w:sz w:val="22"/>
        </w:rPr>
        <w:t xml:space="preserve"> </w:t>
      </w:r>
      <w:r>
        <w:rPr>
          <w:w w:val="90"/>
          <w:sz w:val="22"/>
        </w:rPr>
        <w:t>applying</w:t>
      </w:r>
      <w:r>
        <w:rPr>
          <w:spacing w:val="-43"/>
          <w:w w:val="90"/>
          <w:sz w:val="22"/>
        </w:rPr>
        <w:t xml:space="preserve"> </w:t>
      </w:r>
      <w:r>
        <w:rPr>
          <w:w w:val="90"/>
          <w:sz w:val="22"/>
        </w:rPr>
        <w:t>are</w:t>
      </w:r>
      <w:r>
        <w:rPr>
          <w:spacing w:val="-42"/>
          <w:w w:val="90"/>
          <w:sz w:val="22"/>
        </w:rPr>
        <w:t xml:space="preserve"> </w:t>
      </w:r>
      <w:r>
        <w:rPr>
          <w:w w:val="90"/>
          <w:sz w:val="22"/>
        </w:rPr>
        <w:t xml:space="preserve">last-year </w:t>
      </w:r>
      <w:r>
        <w:rPr>
          <w:w w:val="85"/>
          <w:sz w:val="22"/>
        </w:rPr>
        <w:t>students</w:t>
      </w:r>
      <w:r>
        <w:rPr>
          <w:spacing w:val="-14"/>
          <w:w w:val="85"/>
          <w:sz w:val="22"/>
        </w:rPr>
        <w:t xml:space="preserve"> </w:t>
      </w:r>
      <w:r>
        <w:rPr>
          <w:w w:val="85"/>
          <w:sz w:val="22"/>
        </w:rPr>
        <w:t>–</w:t>
      </w:r>
      <w:r>
        <w:rPr>
          <w:spacing w:val="-19"/>
          <w:w w:val="85"/>
          <w:sz w:val="22"/>
        </w:rPr>
        <w:t xml:space="preserve"> </w:t>
      </w:r>
      <w:r>
        <w:rPr>
          <w:w w:val="85"/>
          <w:sz w:val="22"/>
        </w:rPr>
        <w:t>transcript</w:t>
      </w:r>
      <w:r>
        <w:rPr>
          <w:spacing w:val="-19"/>
          <w:w w:val="85"/>
          <w:sz w:val="22"/>
        </w:rPr>
        <w:t xml:space="preserve"> </w:t>
      </w:r>
      <w:r>
        <w:rPr>
          <w:w w:val="85"/>
          <w:sz w:val="22"/>
        </w:rPr>
        <w:t>of</w:t>
      </w:r>
      <w:r>
        <w:rPr>
          <w:spacing w:val="-17"/>
          <w:w w:val="85"/>
          <w:sz w:val="22"/>
        </w:rPr>
        <w:t xml:space="preserve"> </w:t>
      </w:r>
      <w:r>
        <w:rPr>
          <w:w w:val="85"/>
          <w:sz w:val="22"/>
        </w:rPr>
        <w:t>records</w:t>
      </w:r>
      <w:r>
        <w:rPr>
          <w:spacing w:val="-14"/>
          <w:w w:val="85"/>
          <w:sz w:val="22"/>
        </w:rPr>
        <w:t xml:space="preserve"> </w:t>
      </w:r>
      <w:r>
        <w:rPr>
          <w:w w:val="85"/>
          <w:sz w:val="22"/>
        </w:rPr>
        <w:t>obtained</w:t>
      </w:r>
      <w:r>
        <w:rPr>
          <w:spacing w:val="-16"/>
          <w:w w:val="85"/>
          <w:sz w:val="22"/>
        </w:rPr>
        <w:t xml:space="preserve"> </w:t>
      </w:r>
      <w:r>
        <w:rPr>
          <w:w w:val="85"/>
          <w:sz w:val="22"/>
        </w:rPr>
        <w:t>throughout</w:t>
      </w:r>
      <w:r>
        <w:rPr>
          <w:spacing w:val="-16"/>
          <w:w w:val="85"/>
          <w:sz w:val="22"/>
        </w:rPr>
        <w:t xml:space="preserve"> </w:t>
      </w:r>
      <w:r>
        <w:rPr>
          <w:w w:val="85"/>
          <w:sz w:val="22"/>
        </w:rPr>
        <w:t>the</w:t>
      </w:r>
      <w:r>
        <w:rPr>
          <w:spacing w:val="-19"/>
          <w:w w:val="85"/>
          <w:sz w:val="22"/>
        </w:rPr>
        <w:t xml:space="preserve"> </w:t>
      </w:r>
      <w:r>
        <w:rPr>
          <w:w w:val="85"/>
          <w:sz w:val="22"/>
        </w:rPr>
        <w:t>studies</w:t>
      </w:r>
      <w:r>
        <w:rPr>
          <w:spacing w:val="-15"/>
          <w:w w:val="85"/>
          <w:sz w:val="22"/>
        </w:rPr>
        <w:t xml:space="preserve"> </w:t>
      </w:r>
      <w:r>
        <w:rPr>
          <w:w w:val="85"/>
          <w:sz w:val="22"/>
        </w:rPr>
        <w:t>(refers</w:t>
      </w:r>
      <w:r>
        <w:rPr>
          <w:spacing w:val="-15"/>
          <w:w w:val="85"/>
          <w:sz w:val="22"/>
        </w:rPr>
        <w:t xml:space="preserve"> </w:t>
      </w:r>
      <w:r>
        <w:rPr>
          <w:w w:val="85"/>
          <w:sz w:val="22"/>
        </w:rPr>
        <w:t>to</w:t>
      </w:r>
      <w:r>
        <w:rPr>
          <w:spacing w:val="-16"/>
          <w:w w:val="85"/>
          <w:sz w:val="22"/>
        </w:rPr>
        <w:t xml:space="preserve"> </w:t>
      </w:r>
      <w:r>
        <w:rPr>
          <w:w w:val="85"/>
          <w:sz w:val="22"/>
        </w:rPr>
        <w:t xml:space="preserve">candidates </w:t>
      </w:r>
      <w:r>
        <w:rPr>
          <w:w w:val="95"/>
          <w:sz w:val="22"/>
        </w:rPr>
        <w:t>for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second-cycle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programme);</w:t>
      </w:r>
    </w:p>
    <w:p>
      <w:pPr>
        <w:pStyle w:val="6"/>
        <w:numPr>
          <w:ilvl w:val="1"/>
          <w:numId w:val="7"/>
        </w:numPr>
        <w:tabs>
          <w:tab w:val="left" w:pos="1250"/>
        </w:tabs>
        <w:spacing w:before="1" w:after="0" w:line="355" w:lineRule="auto"/>
        <w:ind w:left="1249" w:right="110" w:hanging="567"/>
        <w:jc w:val="both"/>
        <w:rPr>
          <w:sz w:val="22"/>
        </w:rPr>
      </w:pPr>
      <w:r>
        <w:rPr>
          <w:w w:val="90"/>
          <w:sz w:val="22"/>
        </w:rPr>
        <w:t>Substantiation</w:t>
      </w:r>
      <w:r>
        <w:rPr>
          <w:spacing w:val="-53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53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53"/>
          <w:w w:val="90"/>
          <w:sz w:val="22"/>
        </w:rPr>
        <w:t xml:space="preserve"> </w:t>
      </w:r>
      <w:r>
        <w:rPr>
          <w:w w:val="90"/>
          <w:sz w:val="22"/>
        </w:rPr>
        <w:t>selection</w:t>
      </w:r>
      <w:r>
        <w:rPr>
          <w:spacing w:val="-52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53"/>
          <w:w w:val="90"/>
          <w:sz w:val="22"/>
        </w:rPr>
        <w:t xml:space="preserve"> </w:t>
      </w:r>
      <w:r>
        <w:rPr>
          <w:w w:val="90"/>
          <w:sz w:val="22"/>
        </w:rPr>
        <w:t>Poland</w:t>
      </w:r>
      <w:r>
        <w:rPr>
          <w:spacing w:val="-53"/>
          <w:w w:val="90"/>
          <w:sz w:val="22"/>
        </w:rPr>
        <w:t xml:space="preserve"> </w:t>
      </w:r>
      <w:r>
        <w:rPr>
          <w:w w:val="90"/>
          <w:sz w:val="22"/>
        </w:rPr>
        <w:t>as</w:t>
      </w:r>
      <w:r>
        <w:rPr>
          <w:spacing w:val="-52"/>
          <w:w w:val="90"/>
          <w:sz w:val="22"/>
        </w:rPr>
        <w:t xml:space="preserve"> </w:t>
      </w:r>
      <w:r>
        <w:rPr>
          <w:w w:val="90"/>
          <w:sz w:val="22"/>
        </w:rPr>
        <w:t>a</w:t>
      </w:r>
      <w:r>
        <w:rPr>
          <w:spacing w:val="-53"/>
          <w:w w:val="90"/>
          <w:sz w:val="22"/>
        </w:rPr>
        <w:t xml:space="preserve"> </w:t>
      </w:r>
      <w:r>
        <w:rPr>
          <w:w w:val="90"/>
          <w:sz w:val="22"/>
        </w:rPr>
        <w:t>country</w:t>
      </w:r>
      <w:r>
        <w:rPr>
          <w:spacing w:val="-53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53"/>
          <w:w w:val="90"/>
          <w:sz w:val="22"/>
        </w:rPr>
        <w:t xml:space="preserve"> </w:t>
      </w:r>
      <w:r>
        <w:rPr>
          <w:w w:val="90"/>
          <w:sz w:val="22"/>
        </w:rPr>
        <w:t>studies</w:t>
      </w:r>
      <w:r>
        <w:rPr>
          <w:spacing w:val="-52"/>
          <w:w w:val="90"/>
          <w:sz w:val="22"/>
        </w:rPr>
        <w:t xml:space="preserve"> </w:t>
      </w:r>
      <w:r>
        <w:rPr>
          <w:w w:val="90"/>
          <w:sz w:val="22"/>
        </w:rPr>
        <w:t>(for</w:t>
      </w:r>
      <w:r>
        <w:rPr>
          <w:spacing w:val="-53"/>
          <w:w w:val="90"/>
          <w:sz w:val="22"/>
        </w:rPr>
        <w:t xml:space="preserve"> </w:t>
      </w:r>
      <w:r>
        <w:rPr>
          <w:w w:val="90"/>
          <w:sz w:val="22"/>
        </w:rPr>
        <w:t>candidates</w:t>
      </w:r>
      <w:r>
        <w:rPr>
          <w:spacing w:val="-52"/>
          <w:w w:val="90"/>
          <w:sz w:val="22"/>
        </w:rPr>
        <w:t xml:space="preserve"> </w:t>
      </w:r>
      <w:r>
        <w:rPr>
          <w:w w:val="90"/>
          <w:sz w:val="22"/>
        </w:rPr>
        <w:t>for</w:t>
      </w:r>
      <w:r>
        <w:rPr>
          <w:spacing w:val="-53"/>
          <w:w w:val="90"/>
          <w:sz w:val="22"/>
        </w:rPr>
        <w:t xml:space="preserve"> </w:t>
      </w:r>
      <w:r>
        <w:rPr>
          <w:w w:val="90"/>
          <w:sz w:val="22"/>
        </w:rPr>
        <w:t>the first-cycle</w:t>
      </w:r>
      <w:r>
        <w:rPr>
          <w:spacing w:val="-51"/>
          <w:w w:val="90"/>
          <w:sz w:val="22"/>
        </w:rPr>
        <w:t xml:space="preserve"> </w:t>
      </w:r>
      <w:r>
        <w:rPr>
          <w:w w:val="90"/>
          <w:sz w:val="22"/>
        </w:rPr>
        <w:t>programme)</w:t>
      </w:r>
      <w:r>
        <w:rPr>
          <w:spacing w:val="-51"/>
          <w:w w:val="90"/>
          <w:sz w:val="22"/>
        </w:rPr>
        <w:t xml:space="preserve"> </w:t>
      </w:r>
      <w:r>
        <w:rPr>
          <w:w w:val="90"/>
          <w:sz w:val="22"/>
        </w:rPr>
        <w:t>or</w:t>
      </w:r>
      <w:r>
        <w:rPr>
          <w:spacing w:val="-50"/>
          <w:w w:val="90"/>
          <w:sz w:val="22"/>
        </w:rPr>
        <w:t xml:space="preserve"> </w:t>
      </w:r>
      <w:r>
        <w:rPr>
          <w:w w:val="90"/>
          <w:sz w:val="22"/>
        </w:rPr>
        <w:t>substantiation</w:t>
      </w:r>
      <w:r>
        <w:rPr>
          <w:spacing w:val="-51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50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50"/>
          <w:w w:val="90"/>
          <w:sz w:val="22"/>
        </w:rPr>
        <w:t xml:space="preserve"> </w:t>
      </w:r>
      <w:r>
        <w:rPr>
          <w:w w:val="90"/>
          <w:sz w:val="22"/>
        </w:rPr>
        <w:t>selection</w:t>
      </w:r>
      <w:r>
        <w:rPr>
          <w:spacing w:val="-51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50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>academic</w:t>
      </w:r>
      <w:r>
        <w:rPr>
          <w:spacing w:val="-51"/>
          <w:w w:val="90"/>
          <w:sz w:val="22"/>
        </w:rPr>
        <w:t xml:space="preserve"> </w:t>
      </w:r>
      <w:r>
        <w:rPr>
          <w:w w:val="90"/>
          <w:sz w:val="22"/>
        </w:rPr>
        <w:t>host</w:t>
      </w:r>
      <w:r>
        <w:rPr>
          <w:spacing w:val="-50"/>
          <w:w w:val="90"/>
          <w:sz w:val="22"/>
        </w:rPr>
        <w:t xml:space="preserve"> </w:t>
      </w:r>
      <w:r>
        <w:rPr>
          <w:w w:val="90"/>
          <w:sz w:val="22"/>
        </w:rPr>
        <w:t xml:space="preserve">centre </w:t>
      </w:r>
      <w:r>
        <w:rPr>
          <w:w w:val="95"/>
          <w:sz w:val="22"/>
        </w:rPr>
        <w:t>(for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candidates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for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second-cycle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programme);</w:t>
      </w:r>
    </w:p>
    <w:p>
      <w:pPr>
        <w:pStyle w:val="2"/>
        <w:spacing w:before="8"/>
        <w:rPr>
          <w:sz w:val="32"/>
        </w:rPr>
      </w:pPr>
    </w:p>
    <w:p>
      <w:pPr>
        <w:pStyle w:val="6"/>
        <w:numPr>
          <w:ilvl w:val="0"/>
          <w:numId w:val="7"/>
        </w:numPr>
        <w:tabs>
          <w:tab w:val="left" w:pos="682"/>
          <w:tab w:val="left" w:pos="683"/>
        </w:tabs>
        <w:spacing w:before="0" w:after="0" w:line="240" w:lineRule="auto"/>
        <w:ind w:left="682" w:right="0" w:hanging="566"/>
        <w:jc w:val="left"/>
        <w:rPr>
          <w:sz w:val="22"/>
        </w:rPr>
      </w:pPr>
      <w:r>
        <w:rPr>
          <w:w w:val="95"/>
          <w:sz w:val="22"/>
        </w:rPr>
        <w:t>students</w:t>
      </w:r>
      <w:r>
        <w:rPr>
          <w:spacing w:val="-44"/>
          <w:w w:val="95"/>
          <w:sz w:val="22"/>
        </w:rPr>
        <w:t xml:space="preserve"> </w:t>
      </w:r>
      <w:r>
        <w:rPr>
          <w:w w:val="95"/>
          <w:sz w:val="22"/>
        </w:rPr>
        <w:t>applying</w:t>
      </w:r>
      <w:r>
        <w:rPr>
          <w:spacing w:val="-42"/>
          <w:w w:val="95"/>
          <w:sz w:val="22"/>
        </w:rPr>
        <w:t xml:space="preserve"> </w:t>
      </w:r>
      <w:r>
        <w:rPr>
          <w:w w:val="95"/>
          <w:sz w:val="22"/>
        </w:rPr>
        <w:t>for</w:t>
      </w:r>
      <w:r>
        <w:rPr>
          <w:spacing w:val="-42"/>
          <w:w w:val="95"/>
          <w:sz w:val="22"/>
        </w:rPr>
        <w:t xml:space="preserve"> </w:t>
      </w:r>
      <w:r>
        <w:rPr>
          <w:w w:val="95"/>
          <w:sz w:val="22"/>
        </w:rPr>
        <w:t>admission</w:t>
      </w:r>
      <w:r>
        <w:rPr>
          <w:spacing w:val="-42"/>
          <w:w w:val="95"/>
          <w:sz w:val="22"/>
        </w:rPr>
        <w:t xml:space="preserve"> </w:t>
      </w:r>
      <w:r>
        <w:rPr>
          <w:w w:val="95"/>
          <w:sz w:val="22"/>
        </w:rPr>
        <w:t>for</w:t>
      </w:r>
      <w:r>
        <w:rPr>
          <w:spacing w:val="-41"/>
          <w:w w:val="95"/>
          <w:sz w:val="22"/>
        </w:rPr>
        <w:t xml:space="preserve"> </w:t>
      </w:r>
      <w:r>
        <w:rPr>
          <w:w w:val="95"/>
          <w:sz w:val="22"/>
        </w:rPr>
        <w:t>internships</w:t>
      </w:r>
      <w:r>
        <w:rPr>
          <w:spacing w:val="-41"/>
          <w:w w:val="95"/>
          <w:sz w:val="22"/>
        </w:rPr>
        <w:t xml:space="preserve"> </w:t>
      </w:r>
      <w:r>
        <w:rPr>
          <w:w w:val="95"/>
          <w:sz w:val="22"/>
        </w:rPr>
        <w:t>or</w:t>
      </w:r>
      <w:r>
        <w:rPr>
          <w:spacing w:val="-41"/>
          <w:w w:val="95"/>
          <w:sz w:val="22"/>
        </w:rPr>
        <w:t xml:space="preserve"> </w:t>
      </w:r>
      <w:r>
        <w:rPr>
          <w:w w:val="95"/>
          <w:sz w:val="22"/>
        </w:rPr>
        <w:t>part-time</w:t>
      </w:r>
      <w:r>
        <w:rPr>
          <w:spacing w:val="-44"/>
          <w:w w:val="95"/>
          <w:sz w:val="22"/>
        </w:rPr>
        <w:t xml:space="preserve"> </w:t>
      </w:r>
      <w:r>
        <w:rPr>
          <w:w w:val="95"/>
          <w:sz w:val="22"/>
        </w:rPr>
        <w:t>studies;</w:t>
      </w:r>
    </w:p>
    <w:p>
      <w:pPr>
        <w:pStyle w:val="6"/>
        <w:numPr>
          <w:ilvl w:val="1"/>
          <w:numId w:val="7"/>
        </w:numPr>
        <w:tabs>
          <w:tab w:val="left" w:pos="1249"/>
          <w:tab w:val="left" w:pos="1250"/>
        </w:tabs>
        <w:spacing w:before="129" w:after="0" w:line="240" w:lineRule="auto"/>
        <w:ind w:left="1249" w:right="0" w:hanging="567"/>
        <w:jc w:val="left"/>
        <w:rPr>
          <w:sz w:val="22"/>
        </w:rPr>
      </w:pPr>
      <w:r>
        <w:rPr>
          <w:w w:val="95"/>
          <w:sz w:val="22"/>
        </w:rPr>
        <w:t>Copy</w:t>
      </w:r>
      <w:r>
        <w:rPr>
          <w:spacing w:val="-51"/>
          <w:w w:val="95"/>
          <w:sz w:val="22"/>
        </w:rPr>
        <w:t xml:space="preserve"> </w:t>
      </w:r>
      <w:r>
        <w:rPr>
          <w:w w:val="95"/>
          <w:sz w:val="22"/>
        </w:rPr>
        <w:t>of</w:t>
      </w:r>
      <w:r>
        <w:rPr>
          <w:spacing w:val="-49"/>
          <w:w w:val="95"/>
          <w:sz w:val="22"/>
        </w:rPr>
        <w:t xml:space="preserve"> </w:t>
      </w:r>
      <w:r>
        <w:rPr>
          <w:w w:val="95"/>
          <w:sz w:val="22"/>
        </w:rPr>
        <w:t>a</w:t>
      </w:r>
      <w:r>
        <w:rPr>
          <w:spacing w:val="-48"/>
          <w:w w:val="95"/>
          <w:sz w:val="22"/>
        </w:rPr>
        <w:t xml:space="preserve"> </w:t>
      </w:r>
      <w:r>
        <w:rPr>
          <w:w w:val="95"/>
          <w:sz w:val="22"/>
        </w:rPr>
        <w:t>diploma</w:t>
      </w:r>
      <w:r>
        <w:rPr>
          <w:spacing w:val="-48"/>
          <w:w w:val="95"/>
          <w:sz w:val="22"/>
        </w:rPr>
        <w:t xml:space="preserve"> </w:t>
      </w:r>
      <w:r>
        <w:rPr>
          <w:w w:val="95"/>
          <w:sz w:val="22"/>
        </w:rPr>
        <w:t>or</w:t>
      </w:r>
      <w:r>
        <w:rPr>
          <w:spacing w:val="-49"/>
          <w:w w:val="95"/>
          <w:sz w:val="22"/>
        </w:rPr>
        <w:t xml:space="preserve"> </w:t>
      </w:r>
      <w:r>
        <w:rPr>
          <w:w w:val="95"/>
          <w:sz w:val="22"/>
        </w:rPr>
        <w:t>transcript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of</w:t>
      </w:r>
      <w:r>
        <w:rPr>
          <w:spacing w:val="-49"/>
          <w:w w:val="95"/>
          <w:sz w:val="22"/>
        </w:rPr>
        <w:t xml:space="preserve"> </w:t>
      </w:r>
      <w:r>
        <w:rPr>
          <w:w w:val="95"/>
          <w:sz w:val="22"/>
        </w:rPr>
        <w:t>records</w:t>
      </w:r>
      <w:r>
        <w:rPr>
          <w:spacing w:val="-49"/>
          <w:w w:val="95"/>
          <w:sz w:val="22"/>
        </w:rPr>
        <w:t xml:space="preserve"> </w:t>
      </w:r>
      <w:r>
        <w:rPr>
          <w:w w:val="95"/>
          <w:sz w:val="22"/>
        </w:rPr>
        <w:t>obtained</w:t>
      </w:r>
      <w:r>
        <w:rPr>
          <w:spacing w:val="-48"/>
          <w:w w:val="95"/>
          <w:sz w:val="22"/>
        </w:rPr>
        <w:t xml:space="preserve"> </w:t>
      </w:r>
      <w:r>
        <w:rPr>
          <w:w w:val="95"/>
          <w:sz w:val="22"/>
        </w:rPr>
        <w:t>throughout</w:t>
      </w:r>
      <w:r>
        <w:rPr>
          <w:spacing w:val="-49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51"/>
          <w:w w:val="95"/>
          <w:sz w:val="22"/>
        </w:rPr>
        <w:t xml:space="preserve"> </w:t>
      </w:r>
      <w:r>
        <w:rPr>
          <w:w w:val="95"/>
          <w:sz w:val="22"/>
        </w:rPr>
        <w:t>studies;</w:t>
      </w:r>
    </w:p>
    <w:p>
      <w:pPr>
        <w:pStyle w:val="6"/>
        <w:numPr>
          <w:ilvl w:val="1"/>
          <w:numId w:val="7"/>
        </w:numPr>
        <w:tabs>
          <w:tab w:val="left" w:pos="1249"/>
          <w:tab w:val="left" w:pos="1250"/>
        </w:tabs>
        <w:spacing w:before="129" w:after="0" w:line="240" w:lineRule="auto"/>
        <w:ind w:left="1249" w:right="0" w:hanging="567"/>
        <w:jc w:val="left"/>
        <w:rPr>
          <w:sz w:val="22"/>
        </w:rPr>
      </w:pPr>
      <w:r>
        <w:rPr>
          <w:w w:val="95"/>
          <w:sz w:val="22"/>
        </w:rPr>
        <w:t>CV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of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student,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not</w:t>
      </w:r>
      <w:r>
        <w:rPr>
          <w:spacing w:val="-34"/>
          <w:w w:val="95"/>
          <w:sz w:val="22"/>
        </w:rPr>
        <w:t xml:space="preserve"> </w:t>
      </w:r>
      <w:r>
        <w:rPr>
          <w:w w:val="95"/>
          <w:sz w:val="22"/>
        </w:rPr>
        <w:t>more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than</w:t>
      </w:r>
      <w:r>
        <w:rPr>
          <w:spacing w:val="-34"/>
          <w:w w:val="95"/>
          <w:sz w:val="22"/>
        </w:rPr>
        <w:t xml:space="preserve"> </w:t>
      </w:r>
      <w:r>
        <w:rPr>
          <w:w w:val="95"/>
          <w:sz w:val="22"/>
        </w:rPr>
        <w:t>2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pages;</w:t>
      </w:r>
    </w:p>
    <w:p>
      <w:pPr>
        <w:pStyle w:val="6"/>
        <w:numPr>
          <w:ilvl w:val="1"/>
          <w:numId w:val="7"/>
        </w:numPr>
        <w:tabs>
          <w:tab w:val="left" w:pos="1249"/>
          <w:tab w:val="left" w:pos="1250"/>
        </w:tabs>
        <w:spacing w:before="129" w:after="0" w:line="240" w:lineRule="auto"/>
        <w:ind w:left="1249" w:right="0" w:hanging="567"/>
        <w:jc w:val="left"/>
        <w:rPr>
          <w:sz w:val="22"/>
        </w:rPr>
      </w:pPr>
      <w:r>
        <w:rPr>
          <w:sz w:val="22"/>
        </w:rPr>
        <w:t>Substantiation</w:t>
      </w:r>
      <w:r>
        <w:rPr>
          <w:rFonts w:hint="eastAsia" w:eastAsia="宋体"/>
          <w:sz w:val="22"/>
          <w:lang w:val="en-US" w:eastAsia="zh-CN"/>
        </w:rPr>
        <w:t xml:space="preserve"> </w:t>
      </w:r>
      <w:r>
        <w:rPr>
          <w:spacing w:val="-45"/>
          <w:sz w:val="22"/>
        </w:rPr>
        <w:t xml:space="preserve"> </w:t>
      </w:r>
      <w:r>
        <w:rPr>
          <w:sz w:val="22"/>
        </w:rPr>
        <w:t>for</w:t>
      </w:r>
      <w:r>
        <w:rPr>
          <w:spacing w:val="-43"/>
          <w:sz w:val="22"/>
        </w:rPr>
        <w:t xml:space="preserve"> </w:t>
      </w:r>
      <w:r>
        <w:rPr>
          <w:sz w:val="22"/>
        </w:rPr>
        <w:t>the</w:t>
      </w:r>
      <w:r>
        <w:rPr>
          <w:spacing w:val="-44"/>
          <w:sz w:val="22"/>
        </w:rPr>
        <w:t xml:space="preserve"> </w:t>
      </w:r>
      <w:r>
        <w:rPr>
          <w:sz w:val="22"/>
        </w:rPr>
        <w:t>selection</w:t>
      </w:r>
      <w:r>
        <w:rPr>
          <w:spacing w:val="-42"/>
          <w:sz w:val="22"/>
        </w:rPr>
        <w:t xml:space="preserve"> </w:t>
      </w:r>
      <w:r>
        <w:rPr>
          <w:sz w:val="22"/>
        </w:rPr>
        <w:t>of</w:t>
      </w:r>
      <w:r>
        <w:rPr>
          <w:spacing w:val="-42"/>
          <w:sz w:val="22"/>
        </w:rPr>
        <w:t xml:space="preserve"> </w:t>
      </w:r>
      <w:r>
        <w:rPr>
          <w:sz w:val="22"/>
        </w:rPr>
        <w:t>the</w:t>
      </w:r>
      <w:r>
        <w:rPr>
          <w:spacing w:val="-45"/>
          <w:sz w:val="22"/>
        </w:rPr>
        <w:t xml:space="preserve"> </w:t>
      </w:r>
      <w:r>
        <w:rPr>
          <w:sz w:val="22"/>
        </w:rPr>
        <w:t>host</w:t>
      </w:r>
      <w:r>
        <w:rPr>
          <w:spacing w:val="-44"/>
          <w:sz w:val="22"/>
        </w:rPr>
        <w:t xml:space="preserve"> </w:t>
      </w:r>
      <w:r>
        <w:rPr>
          <w:sz w:val="22"/>
        </w:rPr>
        <w:t>centre</w:t>
      </w:r>
    </w:p>
    <w:p>
      <w:pPr>
        <w:pStyle w:val="6"/>
        <w:numPr>
          <w:ilvl w:val="1"/>
          <w:numId w:val="7"/>
        </w:numPr>
        <w:tabs>
          <w:tab w:val="left" w:pos="1250"/>
        </w:tabs>
        <w:spacing w:before="128" w:after="0" w:line="355" w:lineRule="auto"/>
        <w:ind w:left="1249" w:right="112" w:hanging="567"/>
        <w:jc w:val="both"/>
        <w:rPr>
          <w:sz w:val="22"/>
        </w:rPr>
      </w:pPr>
      <w:r>
        <w:rPr>
          <w:w w:val="90"/>
          <w:sz w:val="22"/>
        </w:rPr>
        <w:t>Copy</w:t>
      </w:r>
      <w:r>
        <w:rPr>
          <w:spacing w:val="-31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30"/>
          <w:w w:val="90"/>
          <w:sz w:val="22"/>
        </w:rPr>
        <w:t xml:space="preserve"> </w:t>
      </w:r>
      <w:r>
        <w:rPr>
          <w:w w:val="90"/>
          <w:sz w:val="22"/>
        </w:rPr>
        <w:t>confirmation</w:t>
      </w:r>
      <w:r>
        <w:rPr>
          <w:spacing w:val="-30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29"/>
          <w:w w:val="90"/>
          <w:sz w:val="22"/>
        </w:rPr>
        <w:t xml:space="preserve"> </w:t>
      </w:r>
      <w:r>
        <w:rPr>
          <w:w w:val="90"/>
          <w:sz w:val="22"/>
        </w:rPr>
        <w:t>being</w:t>
      </w:r>
      <w:r>
        <w:rPr>
          <w:spacing w:val="-30"/>
          <w:w w:val="90"/>
          <w:sz w:val="22"/>
        </w:rPr>
        <w:t xml:space="preserve"> </w:t>
      </w:r>
      <w:r>
        <w:rPr>
          <w:w w:val="90"/>
          <w:sz w:val="22"/>
        </w:rPr>
        <w:t>admitted</w:t>
      </w:r>
      <w:r>
        <w:rPr>
          <w:spacing w:val="-31"/>
          <w:w w:val="90"/>
          <w:sz w:val="22"/>
        </w:rPr>
        <w:t xml:space="preserve"> </w:t>
      </w:r>
      <w:r>
        <w:rPr>
          <w:w w:val="90"/>
          <w:sz w:val="22"/>
        </w:rPr>
        <w:t>for</w:t>
      </w:r>
      <w:r>
        <w:rPr>
          <w:spacing w:val="-28"/>
          <w:w w:val="90"/>
          <w:sz w:val="22"/>
        </w:rPr>
        <w:t xml:space="preserve"> </w:t>
      </w:r>
      <w:r>
        <w:rPr>
          <w:w w:val="90"/>
          <w:sz w:val="22"/>
        </w:rPr>
        <w:t>internships</w:t>
      </w:r>
      <w:r>
        <w:rPr>
          <w:spacing w:val="-29"/>
          <w:w w:val="90"/>
          <w:sz w:val="22"/>
        </w:rPr>
        <w:t xml:space="preserve"> </w:t>
      </w:r>
      <w:r>
        <w:rPr>
          <w:w w:val="90"/>
          <w:sz w:val="22"/>
        </w:rPr>
        <w:t>or</w:t>
      </w:r>
      <w:r>
        <w:rPr>
          <w:spacing w:val="-30"/>
          <w:w w:val="90"/>
          <w:sz w:val="22"/>
        </w:rPr>
        <w:t xml:space="preserve"> </w:t>
      </w:r>
      <w:r>
        <w:rPr>
          <w:w w:val="90"/>
          <w:sz w:val="22"/>
        </w:rPr>
        <w:t>studies</w:t>
      </w:r>
      <w:r>
        <w:rPr>
          <w:spacing w:val="-28"/>
          <w:w w:val="90"/>
          <w:sz w:val="22"/>
        </w:rPr>
        <w:t xml:space="preserve"> </w:t>
      </w:r>
      <w:r>
        <w:rPr>
          <w:w w:val="90"/>
          <w:sz w:val="22"/>
        </w:rPr>
        <w:t>by</w:t>
      </w:r>
      <w:r>
        <w:rPr>
          <w:spacing w:val="-29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30"/>
          <w:w w:val="90"/>
          <w:sz w:val="22"/>
        </w:rPr>
        <w:t xml:space="preserve"> </w:t>
      </w:r>
      <w:r>
        <w:rPr>
          <w:w w:val="90"/>
          <w:sz w:val="22"/>
        </w:rPr>
        <w:t>Polish</w:t>
      </w:r>
      <w:r>
        <w:rPr>
          <w:spacing w:val="-29"/>
          <w:w w:val="90"/>
          <w:sz w:val="22"/>
        </w:rPr>
        <w:t xml:space="preserve"> </w:t>
      </w:r>
      <w:r>
        <w:rPr>
          <w:w w:val="90"/>
          <w:sz w:val="22"/>
        </w:rPr>
        <w:t xml:space="preserve">host </w:t>
      </w:r>
      <w:r>
        <w:rPr>
          <w:sz w:val="22"/>
        </w:rPr>
        <w:t>centre;</w:t>
      </w:r>
    </w:p>
    <w:p>
      <w:pPr>
        <w:pStyle w:val="6"/>
        <w:numPr>
          <w:ilvl w:val="1"/>
          <w:numId w:val="7"/>
        </w:numPr>
        <w:tabs>
          <w:tab w:val="left" w:pos="1249"/>
          <w:tab w:val="left" w:pos="1250"/>
        </w:tabs>
        <w:spacing w:before="1" w:after="0" w:line="240" w:lineRule="auto"/>
        <w:ind w:left="1249" w:right="0" w:hanging="567"/>
        <w:jc w:val="left"/>
        <w:rPr>
          <w:sz w:val="22"/>
        </w:rPr>
      </w:pPr>
      <w:r>
        <w:rPr>
          <w:w w:val="95"/>
          <w:sz w:val="22"/>
        </w:rPr>
        <w:t>Recommendation</w:t>
      </w:r>
      <w:r>
        <w:rPr>
          <w:spacing w:val="-43"/>
          <w:w w:val="95"/>
          <w:sz w:val="22"/>
        </w:rPr>
        <w:t xml:space="preserve"> </w:t>
      </w:r>
      <w:r>
        <w:rPr>
          <w:rFonts w:hint="eastAsia" w:eastAsia="宋体"/>
          <w:spacing w:val="-43"/>
          <w:w w:val="95"/>
          <w:sz w:val="22"/>
          <w:lang w:val="en-US" w:eastAsia="zh-CN"/>
        </w:rPr>
        <w:t xml:space="preserve"> </w:t>
      </w:r>
      <w:r>
        <w:rPr>
          <w:w w:val="95"/>
          <w:sz w:val="22"/>
        </w:rPr>
        <w:t>from</w:t>
      </w:r>
      <w:r>
        <w:rPr>
          <w:spacing w:val="-42"/>
          <w:w w:val="95"/>
          <w:sz w:val="22"/>
        </w:rPr>
        <w:t xml:space="preserve"> </w:t>
      </w:r>
      <w:r>
        <w:rPr>
          <w:w w:val="95"/>
          <w:sz w:val="22"/>
        </w:rPr>
        <w:t>an</w:t>
      </w:r>
      <w:r>
        <w:rPr>
          <w:spacing w:val="-44"/>
          <w:w w:val="95"/>
          <w:sz w:val="22"/>
        </w:rPr>
        <w:t xml:space="preserve"> </w:t>
      </w:r>
      <w:r>
        <w:rPr>
          <w:w w:val="95"/>
          <w:sz w:val="22"/>
        </w:rPr>
        <w:t>independent</w:t>
      </w:r>
      <w:r>
        <w:rPr>
          <w:spacing w:val="-42"/>
          <w:w w:val="95"/>
          <w:sz w:val="22"/>
        </w:rPr>
        <w:t xml:space="preserve"> </w:t>
      </w:r>
      <w:r>
        <w:rPr>
          <w:w w:val="95"/>
          <w:sz w:val="22"/>
        </w:rPr>
        <w:t>academic</w:t>
      </w:r>
      <w:r>
        <w:rPr>
          <w:spacing w:val="-42"/>
          <w:w w:val="95"/>
          <w:sz w:val="22"/>
        </w:rPr>
        <w:t xml:space="preserve"> </w:t>
      </w:r>
      <w:r>
        <w:rPr>
          <w:w w:val="95"/>
          <w:sz w:val="22"/>
        </w:rPr>
        <w:t>researcher;</w:t>
      </w:r>
    </w:p>
    <w:p>
      <w:pPr>
        <w:pStyle w:val="2"/>
        <w:rPr>
          <w:sz w:val="26"/>
        </w:rPr>
      </w:pPr>
    </w:p>
    <w:p>
      <w:pPr>
        <w:pStyle w:val="6"/>
        <w:numPr>
          <w:ilvl w:val="0"/>
          <w:numId w:val="7"/>
        </w:numPr>
        <w:tabs>
          <w:tab w:val="left" w:pos="682"/>
          <w:tab w:val="left" w:pos="683"/>
        </w:tabs>
        <w:spacing w:before="209" w:after="0" w:line="355" w:lineRule="auto"/>
        <w:ind w:left="682" w:right="117" w:hanging="566"/>
        <w:jc w:val="left"/>
        <w:rPr>
          <w:sz w:val="22"/>
        </w:rPr>
      </w:pPr>
      <w:r>
        <w:rPr>
          <w:w w:val="90"/>
          <w:sz w:val="22"/>
        </w:rPr>
        <w:t>doctoral</w:t>
      </w:r>
      <w:r>
        <w:rPr>
          <w:spacing w:val="-48"/>
          <w:w w:val="90"/>
          <w:sz w:val="22"/>
        </w:rPr>
        <w:t xml:space="preserve"> </w:t>
      </w:r>
      <w:r>
        <w:rPr>
          <w:w w:val="90"/>
          <w:sz w:val="22"/>
        </w:rPr>
        <w:t>students</w:t>
      </w:r>
      <w:r>
        <w:rPr>
          <w:spacing w:val="-47"/>
          <w:w w:val="90"/>
          <w:sz w:val="22"/>
        </w:rPr>
        <w:t xml:space="preserve"> </w:t>
      </w:r>
      <w:r>
        <w:rPr>
          <w:w w:val="90"/>
          <w:sz w:val="22"/>
        </w:rPr>
        <w:t>and</w:t>
      </w:r>
      <w:r>
        <w:rPr>
          <w:spacing w:val="-48"/>
          <w:w w:val="90"/>
          <w:sz w:val="22"/>
        </w:rPr>
        <w:t xml:space="preserve"> </w:t>
      </w:r>
      <w:r>
        <w:rPr>
          <w:w w:val="90"/>
          <w:sz w:val="22"/>
        </w:rPr>
        <w:t>academic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and</w:t>
      </w:r>
      <w:r>
        <w:rPr>
          <w:spacing w:val="-48"/>
          <w:w w:val="90"/>
          <w:sz w:val="22"/>
        </w:rPr>
        <w:t xml:space="preserve"> </w:t>
      </w:r>
      <w:r>
        <w:rPr>
          <w:w w:val="90"/>
          <w:sz w:val="22"/>
        </w:rPr>
        <w:t>didactic</w:t>
      </w:r>
      <w:r>
        <w:rPr>
          <w:spacing w:val="-47"/>
          <w:w w:val="90"/>
          <w:sz w:val="22"/>
        </w:rPr>
        <w:t xml:space="preserve"> </w:t>
      </w:r>
      <w:r>
        <w:rPr>
          <w:w w:val="90"/>
          <w:sz w:val="22"/>
        </w:rPr>
        <w:t>researchers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as</w:t>
      </w:r>
      <w:r>
        <w:rPr>
          <w:spacing w:val="-48"/>
          <w:w w:val="90"/>
          <w:sz w:val="22"/>
        </w:rPr>
        <w:t xml:space="preserve"> </w:t>
      </w:r>
      <w:r>
        <w:rPr>
          <w:w w:val="90"/>
          <w:sz w:val="22"/>
        </w:rPr>
        <w:t>well</w:t>
      </w:r>
      <w:r>
        <w:rPr>
          <w:spacing w:val="-47"/>
          <w:w w:val="90"/>
          <w:sz w:val="22"/>
        </w:rPr>
        <w:t xml:space="preserve"> </w:t>
      </w:r>
      <w:r>
        <w:rPr>
          <w:w w:val="90"/>
          <w:sz w:val="22"/>
        </w:rPr>
        <w:t>as</w:t>
      </w:r>
      <w:r>
        <w:rPr>
          <w:spacing w:val="-47"/>
          <w:w w:val="90"/>
          <w:sz w:val="22"/>
        </w:rPr>
        <w:t xml:space="preserve"> </w:t>
      </w:r>
      <w:r>
        <w:rPr>
          <w:w w:val="90"/>
          <w:sz w:val="22"/>
        </w:rPr>
        <w:t>candidates</w:t>
      </w:r>
      <w:r>
        <w:rPr>
          <w:spacing w:val="-47"/>
          <w:w w:val="90"/>
          <w:sz w:val="22"/>
        </w:rPr>
        <w:t xml:space="preserve"> </w:t>
      </w:r>
      <w:r>
        <w:rPr>
          <w:w w:val="90"/>
          <w:sz w:val="22"/>
        </w:rPr>
        <w:t>for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 xml:space="preserve">doctoral </w:t>
      </w:r>
      <w:r>
        <w:rPr>
          <w:w w:val="95"/>
          <w:sz w:val="22"/>
        </w:rPr>
        <w:t>studies</w:t>
      </w:r>
    </w:p>
    <w:p>
      <w:pPr>
        <w:pStyle w:val="6"/>
        <w:numPr>
          <w:ilvl w:val="1"/>
          <w:numId w:val="7"/>
        </w:numPr>
        <w:tabs>
          <w:tab w:val="left" w:pos="1250"/>
        </w:tabs>
        <w:spacing w:before="1" w:after="0" w:line="355" w:lineRule="auto"/>
        <w:ind w:left="1249" w:right="120" w:hanging="567"/>
        <w:jc w:val="both"/>
        <w:rPr>
          <w:sz w:val="22"/>
        </w:rPr>
      </w:pPr>
      <w:r>
        <w:rPr>
          <w:w w:val="90"/>
          <w:sz w:val="22"/>
        </w:rPr>
        <w:t>Research</w:t>
      </w:r>
      <w:r>
        <w:rPr>
          <w:spacing w:val="-51"/>
          <w:w w:val="90"/>
          <w:sz w:val="22"/>
        </w:rPr>
        <w:t xml:space="preserve"> </w:t>
      </w:r>
      <w:r>
        <w:rPr>
          <w:w w:val="90"/>
          <w:sz w:val="22"/>
        </w:rPr>
        <w:t>plan</w:t>
      </w:r>
      <w:r>
        <w:rPr>
          <w:spacing w:val="-50"/>
          <w:w w:val="90"/>
          <w:sz w:val="22"/>
        </w:rPr>
        <w:t xml:space="preserve"> </w:t>
      </w:r>
      <w:r>
        <w:rPr>
          <w:w w:val="90"/>
          <w:sz w:val="22"/>
        </w:rPr>
        <w:t>describing</w:t>
      </w:r>
      <w:r>
        <w:rPr>
          <w:spacing w:val="-52"/>
          <w:w w:val="90"/>
          <w:sz w:val="22"/>
        </w:rPr>
        <w:t xml:space="preserve"> </w:t>
      </w:r>
      <w:r>
        <w:rPr>
          <w:rFonts w:hint="eastAsia" w:eastAsia="宋体"/>
          <w:spacing w:val="-52"/>
          <w:w w:val="90"/>
          <w:sz w:val="22"/>
          <w:lang w:val="en-US" w:eastAsia="zh-CN"/>
        </w:rPr>
        <w:t xml:space="preserve"> </w:t>
      </w:r>
      <w:r>
        <w:rPr>
          <w:w w:val="90"/>
          <w:sz w:val="22"/>
        </w:rPr>
        <w:t>activities</w:t>
      </w:r>
      <w:r>
        <w:rPr>
          <w:spacing w:val="-52"/>
          <w:w w:val="90"/>
          <w:sz w:val="22"/>
        </w:rPr>
        <w:t xml:space="preserve"> </w:t>
      </w:r>
      <w:r>
        <w:rPr>
          <w:w w:val="90"/>
          <w:sz w:val="22"/>
        </w:rPr>
        <w:t>to</w:t>
      </w:r>
      <w:r>
        <w:rPr>
          <w:spacing w:val="-50"/>
          <w:w w:val="90"/>
          <w:sz w:val="22"/>
        </w:rPr>
        <w:t xml:space="preserve"> </w:t>
      </w:r>
      <w:r>
        <w:rPr>
          <w:rFonts w:hint="eastAsia" w:eastAsia="宋体"/>
          <w:spacing w:val="-50"/>
          <w:w w:val="90"/>
          <w:sz w:val="22"/>
          <w:lang w:val="en-US" w:eastAsia="zh-CN"/>
        </w:rPr>
        <w:t xml:space="preserve"> </w:t>
      </w:r>
      <w:r>
        <w:rPr>
          <w:w w:val="90"/>
          <w:sz w:val="22"/>
        </w:rPr>
        <w:t>be</w:t>
      </w:r>
      <w:r>
        <w:rPr>
          <w:rFonts w:hint="eastAsia" w:eastAsia="宋体"/>
          <w:w w:val="90"/>
          <w:sz w:val="22"/>
          <w:lang w:val="en-US" w:eastAsia="zh-CN"/>
        </w:rPr>
        <w:t xml:space="preserve"> </w:t>
      </w:r>
      <w:r>
        <w:rPr>
          <w:spacing w:val="-52"/>
          <w:w w:val="90"/>
          <w:sz w:val="22"/>
        </w:rPr>
        <w:t xml:space="preserve"> </w:t>
      </w:r>
      <w:r>
        <w:rPr>
          <w:w w:val="90"/>
          <w:sz w:val="22"/>
        </w:rPr>
        <w:t>implemented</w:t>
      </w:r>
      <w:r>
        <w:rPr>
          <w:spacing w:val="-51"/>
          <w:w w:val="90"/>
          <w:sz w:val="22"/>
        </w:rPr>
        <w:t xml:space="preserve"> </w:t>
      </w:r>
      <w:r>
        <w:rPr>
          <w:rFonts w:hint="eastAsia" w:eastAsia="宋体"/>
          <w:spacing w:val="-51"/>
          <w:w w:val="90"/>
          <w:sz w:val="22"/>
          <w:lang w:val="en-US" w:eastAsia="zh-CN"/>
        </w:rPr>
        <w:t xml:space="preserve"> </w:t>
      </w:r>
      <w:r>
        <w:rPr>
          <w:w w:val="90"/>
          <w:sz w:val="22"/>
        </w:rPr>
        <w:t>at</w:t>
      </w:r>
      <w:r>
        <w:rPr>
          <w:spacing w:val="-52"/>
          <w:w w:val="90"/>
          <w:sz w:val="22"/>
        </w:rPr>
        <w:t xml:space="preserve"> </w:t>
      </w:r>
      <w:r>
        <w:rPr>
          <w:rFonts w:hint="eastAsia" w:eastAsia="宋体"/>
          <w:spacing w:val="-52"/>
          <w:w w:val="90"/>
          <w:sz w:val="22"/>
          <w:lang w:val="en-US" w:eastAsia="zh-CN"/>
        </w:rPr>
        <w:t xml:space="preserve"> </w:t>
      </w:r>
      <w:r>
        <w:rPr>
          <w:w w:val="90"/>
          <w:sz w:val="22"/>
        </w:rPr>
        <w:t>the</w:t>
      </w:r>
      <w:r>
        <w:rPr>
          <w:rFonts w:hint="eastAsia" w:eastAsia="宋体"/>
          <w:w w:val="90"/>
          <w:sz w:val="22"/>
          <w:lang w:val="en-US" w:eastAsia="zh-CN"/>
        </w:rPr>
        <w:t xml:space="preserve"> </w:t>
      </w:r>
      <w:r>
        <w:rPr>
          <w:spacing w:val="-52"/>
          <w:w w:val="90"/>
          <w:sz w:val="22"/>
        </w:rPr>
        <w:t xml:space="preserve"> </w:t>
      </w:r>
      <w:r>
        <w:rPr>
          <w:w w:val="90"/>
          <w:sz w:val="22"/>
        </w:rPr>
        <w:t>host</w:t>
      </w:r>
      <w:r>
        <w:rPr>
          <w:spacing w:val="-52"/>
          <w:w w:val="90"/>
          <w:sz w:val="22"/>
        </w:rPr>
        <w:t xml:space="preserve"> </w:t>
      </w:r>
      <w:r>
        <w:rPr>
          <w:w w:val="90"/>
          <w:sz w:val="22"/>
        </w:rPr>
        <w:t>centre,</w:t>
      </w:r>
      <w:r>
        <w:rPr>
          <w:spacing w:val="-52"/>
          <w:w w:val="90"/>
          <w:sz w:val="22"/>
        </w:rPr>
        <w:t xml:space="preserve"> </w:t>
      </w:r>
      <w:r>
        <w:rPr>
          <w:w w:val="90"/>
          <w:sz w:val="22"/>
        </w:rPr>
        <w:t>along</w:t>
      </w:r>
      <w:r>
        <w:rPr>
          <w:spacing w:val="-51"/>
          <w:w w:val="90"/>
          <w:sz w:val="22"/>
        </w:rPr>
        <w:t xml:space="preserve"> </w:t>
      </w:r>
      <w:r>
        <w:rPr>
          <w:w w:val="90"/>
          <w:sz w:val="22"/>
        </w:rPr>
        <w:t>with</w:t>
      </w:r>
      <w:r>
        <w:rPr>
          <w:spacing w:val="-51"/>
          <w:w w:val="90"/>
          <w:sz w:val="22"/>
        </w:rPr>
        <w:t xml:space="preserve"> </w:t>
      </w:r>
      <w:r>
        <w:rPr>
          <w:w w:val="90"/>
          <w:sz w:val="22"/>
        </w:rPr>
        <w:t xml:space="preserve">a </w:t>
      </w:r>
      <w:r>
        <w:rPr>
          <w:w w:val="95"/>
          <w:sz w:val="22"/>
        </w:rPr>
        <w:t>substantiation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of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selection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of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host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centre;</w:t>
      </w:r>
    </w:p>
    <w:p>
      <w:pPr>
        <w:pStyle w:val="6"/>
        <w:numPr>
          <w:ilvl w:val="1"/>
          <w:numId w:val="7"/>
        </w:numPr>
        <w:tabs>
          <w:tab w:val="left" w:pos="1249"/>
          <w:tab w:val="left" w:pos="1250"/>
        </w:tabs>
        <w:spacing w:before="0" w:after="0" w:line="240" w:lineRule="auto"/>
        <w:ind w:left="1249" w:right="0" w:hanging="567"/>
        <w:jc w:val="left"/>
        <w:rPr>
          <w:sz w:val="22"/>
        </w:rPr>
      </w:pPr>
      <w:r>
        <w:rPr>
          <w:w w:val="95"/>
          <w:sz w:val="22"/>
        </w:rPr>
        <w:t>Copy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of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highest-level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diploma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obtained;</w:t>
      </w:r>
    </w:p>
    <w:p>
      <w:pPr>
        <w:pStyle w:val="6"/>
        <w:numPr>
          <w:ilvl w:val="1"/>
          <w:numId w:val="7"/>
        </w:numPr>
        <w:tabs>
          <w:tab w:val="left" w:pos="1250"/>
        </w:tabs>
        <w:spacing w:before="129" w:after="0" w:line="355" w:lineRule="auto"/>
        <w:ind w:left="1249" w:right="110" w:hanging="567"/>
        <w:jc w:val="both"/>
        <w:rPr>
          <w:sz w:val="22"/>
        </w:rPr>
      </w:pPr>
      <w:r>
        <w:rPr>
          <w:w w:val="90"/>
          <w:sz w:val="22"/>
        </w:rPr>
        <w:t>Scientific</w:t>
      </w:r>
      <w:r>
        <w:rPr>
          <w:spacing w:val="-14"/>
          <w:w w:val="90"/>
          <w:sz w:val="22"/>
        </w:rPr>
        <w:t xml:space="preserve"> </w:t>
      </w:r>
      <w:r>
        <w:rPr>
          <w:w w:val="90"/>
          <w:sz w:val="22"/>
        </w:rPr>
        <w:t>resume</w:t>
      </w:r>
      <w:r>
        <w:rPr>
          <w:spacing w:val="-14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13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14"/>
          <w:w w:val="90"/>
          <w:sz w:val="22"/>
        </w:rPr>
        <w:t xml:space="preserve"> </w:t>
      </w:r>
      <w:r>
        <w:rPr>
          <w:w w:val="90"/>
          <w:sz w:val="22"/>
        </w:rPr>
        <w:t>candidate,</w:t>
      </w:r>
      <w:r>
        <w:rPr>
          <w:spacing w:val="-14"/>
          <w:w w:val="90"/>
          <w:sz w:val="22"/>
        </w:rPr>
        <w:t xml:space="preserve"> </w:t>
      </w:r>
      <w:r>
        <w:rPr>
          <w:w w:val="90"/>
          <w:sz w:val="22"/>
        </w:rPr>
        <w:t>including</w:t>
      </w:r>
      <w:r>
        <w:rPr>
          <w:spacing w:val="-14"/>
          <w:w w:val="90"/>
          <w:sz w:val="22"/>
        </w:rPr>
        <w:t xml:space="preserve"> </w:t>
      </w:r>
      <w:r>
        <w:rPr>
          <w:w w:val="90"/>
          <w:sz w:val="22"/>
        </w:rPr>
        <w:t>publications,</w:t>
      </w:r>
      <w:r>
        <w:rPr>
          <w:spacing w:val="-14"/>
          <w:w w:val="90"/>
          <w:sz w:val="22"/>
        </w:rPr>
        <w:t xml:space="preserve"> </w:t>
      </w:r>
      <w:r>
        <w:rPr>
          <w:w w:val="90"/>
          <w:sz w:val="22"/>
        </w:rPr>
        <w:t>implemented</w:t>
      </w:r>
      <w:r>
        <w:rPr>
          <w:spacing w:val="-15"/>
          <w:w w:val="90"/>
          <w:sz w:val="22"/>
        </w:rPr>
        <w:t xml:space="preserve"> </w:t>
      </w:r>
      <w:r>
        <w:rPr>
          <w:w w:val="90"/>
          <w:sz w:val="22"/>
        </w:rPr>
        <w:t xml:space="preserve">research </w:t>
      </w:r>
      <w:r>
        <w:rPr>
          <w:w w:val="85"/>
          <w:sz w:val="22"/>
        </w:rPr>
        <w:t>projects,</w:t>
      </w:r>
      <w:r>
        <w:rPr>
          <w:spacing w:val="-26"/>
          <w:w w:val="85"/>
          <w:sz w:val="22"/>
        </w:rPr>
        <w:t xml:space="preserve"> </w:t>
      </w:r>
      <w:r>
        <w:rPr>
          <w:w w:val="85"/>
          <w:sz w:val="22"/>
        </w:rPr>
        <w:t>foreign</w:t>
      </w:r>
      <w:r>
        <w:rPr>
          <w:spacing w:val="-25"/>
          <w:w w:val="85"/>
          <w:sz w:val="22"/>
        </w:rPr>
        <w:t xml:space="preserve"> </w:t>
      </w:r>
      <w:r>
        <w:rPr>
          <w:w w:val="85"/>
          <w:sz w:val="22"/>
        </w:rPr>
        <w:t>internships</w:t>
      </w:r>
      <w:r>
        <w:rPr>
          <w:spacing w:val="-24"/>
          <w:w w:val="85"/>
          <w:sz w:val="22"/>
        </w:rPr>
        <w:t xml:space="preserve"> </w:t>
      </w:r>
      <w:r>
        <w:rPr>
          <w:w w:val="85"/>
          <w:sz w:val="22"/>
        </w:rPr>
        <w:t>and</w:t>
      </w:r>
      <w:r>
        <w:rPr>
          <w:spacing w:val="-25"/>
          <w:w w:val="85"/>
          <w:sz w:val="22"/>
        </w:rPr>
        <w:t xml:space="preserve"> </w:t>
      </w:r>
      <w:r>
        <w:rPr>
          <w:w w:val="85"/>
          <w:sz w:val="22"/>
        </w:rPr>
        <w:t>special</w:t>
      </w:r>
      <w:r>
        <w:rPr>
          <w:spacing w:val="-25"/>
          <w:w w:val="85"/>
          <w:sz w:val="22"/>
        </w:rPr>
        <w:t xml:space="preserve"> </w:t>
      </w:r>
      <w:r>
        <w:rPr>
          <w:w w:val="85"/>
          <w:sz w:val="22"/>
        </w:rPr>
        <w:t>achievements</w:t>
      </w:r>
      <w:r>
        <w:rPr>
          <w:spacing w:val="-26"/>
          <w:w w:val="85"/>
          <w:sz w:val="22"/>
        </w:rPr>
        <w:t xml:space="preserve"> </w:t>
      </w:r>
      <w:r>
        <w:rPr>
          <w:w w:val="85"/>
          <w:sz w:val="22"/>
        </w:rPr>
        <w:t>of</w:t>
      </w:r>
      <w:r>
        <w:rPr>
          <w:spacing w:val="-26"/>
          <w:w w:val="85"/>
          <w:sz w:val="22"/>
        </w:rPr>
        <w:t xml:space="preserve"> </w:t>
      </w:r>
      <w:r>
        <w:rPr>
          <w:w w:val="85"/>
          <w:sz w:val="22"/>
        </w:rPr>
        <w:t>the</w:t>
      </w:r>
      <w:r>
        <w:rPr>
          <w:spacing w:val="-27"/>
          <w:w w:val="85"/>
          <w:sz w:val="22"/>
        </w:rPr>
        <w:t xml:space="preserve"> </w:t>
      </w:r>
      <w:r>
        <w:rPr>
          <w:w w:val="85"/>
          <w:sz w:val="22"/>
        </w:rPr>
        <w:t>candidate,</w:t>
      </w:r>
      <w:r>
        <w:rPr>
          <w:spacing w:val="-27"/>
          <w:w w:val="85"/>
          <w:sz w:val="22"/>
        </w:rPr>
        <w:t xml:space="preserve"> </w:t>
      </w:r>
      <w:r>
        <w:rPr>
          <w:w w:val="85"/>
          <w:sz w:val="22"/>
        </w:rPr>
        <w:t>not</w:t>
      </w:r>
      <w:r>
        <w:rPr>
          <w:spacing w:val="-25"/>
          <w:w w:val="85"/>
          <w:sz w:val="22"/>
        </w:rPr>
        <w:t xml:space="preserve"> </w:t>
      </w:r>
      <w:r>
        <w:rPr>
          <w:w w:val="85"/>
          <w:sz w:val="22"/>
        </w:rPr>
        <w:t>more</w:t>
      </w:r>
      <w:r>
        <w:rPr>
          <w:spacing w:val="-25"/>
          <w:w w:val="85"/>
          <w:sz w:val="22"/>
        </w:rPr>
        <w:t xml:space="preserve"> </w:t>
      </w:r>
      <w:r>
        <w:rPr>
          <w:w w:val="85"/>
          <w:sz w:val="22"/>
        </w:rPr>
        <w:t xml:space="preserve">than </w:t>
      </w:r>
      <w:r>
        <w:rPr>
          <w:w w:val="95"/>
          <w:sz w:val="22"/>
        </w:rPr>
        <w:t>3</w:t>
      </w:r>
      <w:r>
        <w:rPr>
          <w:spacing w:val="-33"/>
          <w:w w:val="95"/>
          <w:sz w:val="22"/>
        </w:rPr>
        <w:t xml:space="preserve"> </w:t>
      </w:r>
      <w:r>
        <w:rPr>
          <w:w w:val="95"/>
          <w:sz w:val="22"/>
        </w:rPr>
        <w:t>pages;</w:t>
      </w:r>
    </w:p>
    <w:p>
      <w:pPr>
        <w:pStyle w:val="6"/>
        <w:numPr>
          <w:ilvl w:val="1"/>
          <w:numId w:val="7"/>
        </w:numPr>
        <w:tabs>
          <w:tab w:val="left" w:pos="1250"/>
        </w:tabs>
        <w:spacing w:before="1" w:after="0" w:line="355" w:lineRule="auto"/>
        <w:ind w:left="1249" w:right="112" w:hanging="567"/>
        <w:jc w:val="both"/>
        <w:rPr>
          <w:sz w:val="22"/>
        </w:rPr>
      </w:pPr>
      <w:r>
        <w:rPr>
          <w:w w:val="90"/>
          <w:sz w:val="22"/>
        </w:rPr>
        <w:t>Copy</w:t>
      </w:r>
      <w:r>
        <w:rPr>
          <w:spacing w:val="-23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21"/>
          <w:w w:val="90"/>
          <w:sz w:val="22"/>
        </w:rPr>
        <w:t xml:space="preserve"> </w:t>
      </w:r>
      <w:r>
        <w:rPr>
          <w:w w:val="90"/>
          <w:sz w:val="22"/>
        </w:rPr>
        <w:t>confirmation</w:t>
      </w:r>
      <w:r>
        <w:rPr>
          <w:spacing w:val="-23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23"/>
          <w:w w:val="90"/>
          <w:sz w:val="22"/>
        </w:rPr>
        <w:t xml:space="preserve"> </w:t>
      </w:r>
      <w:r>
        <w:rPr>
          <w:w w:val="90"/>
          <w:sz w:val="22"/>
        </w:rPr>
        <w:t>being</w:t>
      </w:r>
      <w:r>
        <w:rPr>
          <w:spacing w:val="-22"/>
          <w:w w:val="90"/>
          <w:sz w:val="22"/>
        </w:rPr>
        <w:t xml:space="preserve"> </w:t>
      </w:r>
      <w:r>
        <w:rPr>
          <w:w w:val="90"/>
          <w:sz w:val="22"/>
        </w:rPr>
        <w:t>admitted</w:t>
      </w:r>
      <w:r>
        <w:rPr>
          <w:spacing w:val="-21"/>
          <w:w w:val="90"/>
          <w:sz w:val="22"/>
        </w:rPr>
        <w:t xml:space="preserve"> </w:t>
      </w:r>
      <w:r>
        <w:rPr>
          <w:w w:val="90"/>
          <w:sz w:val="22"/>
        </w:rPr>
        <w:t>for</w:t>
      </w:r>
      <w:r>
        <w:rPr>
          <w:spacing w:val="-22"/>
          <w:w w:val="90"/>
          <w:sz w:val="22"/>
        </w:rPr>
        <w:t xml:space="preserve"> </w:t>
      </w:r>
      <w:r>
        <w:rPr>
          <w:w w:val="90"/>
          <w:sz w:val="22"/>
        </w:rPr>
        <w:t>internship</w:t>
      </w:r>
      <w:r>
        <w:rPr>
          <w:spacing w:val="-23"/>
          <w:w w:val="90"/>
          <w:sz w:val="22"/>
        </w:rPr>
        <w:t xml:space="preserve"> </w:t>
      </w:r>
      <w:r>
        <w:rPr>
          <w:w w:val="90"/>
          <w:sz w:val="22"/>
        </w:rPr>
        <w:t>or</w:t>
      </w:r>
      <w:r>
        <w:rPr>
          <w:spacing w:val="-22"/>
          <w:w w:val="90"/>
          <w:sz w:val="22"/>
        </w:rPr>
        <w:t xml:space="preserve"> </w:t>
      </w:r>
      <w:r>
        <w:rPr>
          <w:w w:val="90"/>
          <w:sz w:val="22"/>
        </w:rPr>
        <w:t>studies</w:t>
      </w:r>
      <w:r>
        <w:rPr>
          <w:spacing w:val="-20"/>
          <w:w w:val="90"/>
          <w:sz w:val="22"/>
        </w:rPr>
        <w:t xml:space="preserve"> </w:t>
      </w:r>
      <w:r>
        <w:rPr>
          <w:w w:val="90"/>
          <w:sz w:val="22"/>
        </w:rPr>
        <w:t>by</w:t>
      </w:r>
      <w:r>
        <w:rPr>
          <w:spacing w:val="-21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21"/>
          <w:w w:val="90"/>
          <w:sz w:val="22"/>
        </w:rPr>
        <w:t xml:space="preserve"> </w:t>
      </w:r>
      <w:r>
        <w:rPr>
          <w:w w:val="90"/>
          <w:sz w:val="22"/>
        </w:rPr>
        <w:t>Polish</w:t>
      </w:r>
      <w:r>
        <w:rPr>
          <w:spacing w:val="-23"/>
          <w:w w:val="90"/>
          <w:sz w:val="22"/>
        </w:rPr>
        <w:t xml:space="preserve"> </w:t>
      </w:r>
      <w:r>
        <w:rPr>
          <w:w w:val="90"/>
          <w:sz w:val="22"/>
        </w:rPr>
        <w:t>host centre;</w:t>
      </w:r>
      <w:r>
        <w:rPr>
          <w:spacing w:val="-55"/>
          <w:w w:val="90"/>
          <w:sz w:val="22"/>
        </w:rPr>
        <w:t xml:space="preserve"> </w:t>
      </w:r>
      <w:r>
        <w:rPr>
          <w:w w:val="90"/>
          <w:sz w:val="22"/>
        </w:rPr>
        <w:t>in</w:t>
      </w:r>
      <w:r>
        <w:rPr>
          <w:spacing w:val="-53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54"/>
          <w:w w:val="90"/>
          <w:sz w:val="22"/>
        </w:rPr>
        <w:t xml:space="preserve"> </w:t>
      </w:r>
      <w:r>
        <w:rPr>
          <w:w w:val="90"/>
          <w:sz w:val="22"/>
        </w:rPr>
        <w:t>case</w:t>
      </w:r>
      <w:r>
        <w:rPr>
          <w:spacing w:val="-56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53"/>
          <w:w w:val="90"/>
          <w:sz w:val="22"/>
        </w:rPr>
        <w:t xml:space="preserve"> </w:t>
      </w:r>
      <w:r>
        <w:rPr>
          <w:w w:val="90"/>
          <w:sz w:val="22"/>
        </w:rPr>
        <w:t>candidates</w:t>
      </w:r>
      <w:r>
        <w:rPr>
          <w:rFonts w:hint="eastAsia" w:eastAsia="宋体"/>
          <w:w w:val="90"/>
          <w:sz w:val="22"/>
          <w:lang w:val="en-US" w:eastAsia="zh-CN"/>
        </w:rPr>
        <w:t xml:space="preserve"> </w:t>
      </w:r>
      <w:r>
        <w:rPr>
          <w:spacing w:val="-54"/>
          <w:w w:val="90"/>
          <w:sz w:val="22"/>
        </w:rPr>
        <w:t xml:space="preserve"> </w:t>
      </w:r>
      <w:r>
        <w:rPr>
          <w:w w:val="90"/>
          <w:sz w:val="22"/>
        </w:rPr>
        <w:t>for</w:t>
      </w:r>
      <w:r>
        <w:rPr>
          <w:spacing w:val="-54"/>
          <w:w w:val="90"/>
          <w:sz w:val="22"/>
        </w:rPr>
        <w:t xml:space="preserve"> </w:t>
      </w:r>
      <w:r>
        <w:rPr>
          <w:w w:val="90"/>
          <w:sz w:val="22"/>
        </w:rPr>
        <w:t>doctoral</w:t>
      </w:r>
      <w:r>
        <w:rPr>
          <w:spacing w:val="-55"/>
          <w:w w:val="90"/>
          <w:sz w:val="22"/>
        </w:rPr>
        <w:t xml:space="preserve"> </w:t>
      </w:r>
      <w:r>
        <w:rPr>
          <w:w w:val="90"/>
          <w:sz w:val="22"/>
        </w:rPr>
        <w:t>studies</w:t>
      </w:r>
      <w:r>
        <w:rPr>
          <w:spacing w:val="-52"/>
          <w:w w:val="90"/>
          <w:sz w:val="22"/>
        </w:rPr>
        <w:t xml:space="preserve"> </w:t>
      </w:r>
      <w:r>
        <w:rPr>
          <w:w w:val="90"/>
          <w:sz w:val="22"/>
        </w:rPr>
        <w:t>–</w:t>
      </w:r>
      <w:r>
        <w:rPr>
          <w:spacing w:val="-54"/>
          <w:w w:val="90"/>
          <w:sz w:val="22"/>
        </w:rPr>
        <w:t xml:space="preserve"> </w:t>
      </w:r>
      <w:r>
        <w:rPr>
          <w:w w:val="90"/>
          <w:sz w:val="22"/>
        </w:rPr>
        <w:t>willingness</w:t>
      </w:r>
      <w:r>
        <w:rPr>
          <w:spacing w:val="-54"/>
          <w:w w:val="90"/>
          <w:sz w:val="22"/>
        </w:rPr>
        <w:t xml:space="preserve"> </w:t>
      </w:r>
      <w:r>
        <w:rPr>
          <w:w w:val="90"/>
          <w:sz w:val="22"/>
        </w:rPr>
        <w:t>to</w:t>
      </w:r>
      <w:r>
        <w:rPr>
          <w:spacing w:val="-53"/>
          <w:w w:val="90"/>
          <w:sz w:val="22"/>
        </w:rPr>
        <w:t xml:space="preserve"> </w:t>
      </w:r>
      <w:r>
        <w:rPr>
          <w:w w:val="90"/>
          <w:sz w:val="22"/>
        </w:rPr>
        <w:t>assume</w:t>
      </w:r>
      <w:r>
        <w:rPr>
          <w:spacing w:val="-54"/>
          <w:w w:val="90"/>
          <w:sz w:val="22"/>
        </w:rPr>
        <w:t xml:space="preserve"> </w:t>
      </w:r>
      <w:r>
        <w:rPr>
          <w:w w:val="90"/>
          <w:sz w:val="22"/>
        </w:rPr>
        <w:t xml:space="preserve">scientific </w:t>
      </w:r>
      <w:r>
        <w:rPr>
          <w:w w:val="85"/>
          <w:sz w:val="22"/>
        </w:rPr>
        <w:t>supervision</w:t>
      </w:r>
      <w:r>
        <w:rPr>
          <w:spacing w:val="-24"/>
          <w:w w:val="85"/>
          <w:sz w:val="22"/>
        </w:rPr>
        <w:t xml:space="preserve"> </w:t>
      </w:r>
      <w:r>
        <w:rPr>
          <w:w w:val="85"/>
          <w:sz w:val="22"/>
        </w:rPr>
        <w:t>of</w:t>
      </w:r>
      <w:r>
        <w:rPr>
          <w:spacing w:val="-26"/>
          <w:w w:val="85"/>
          <w:sz w:val="22"/>
        </w:rPr>
        <w:t xml:space="preserve"> </w:t>
      </w:r>
      <w:r>
        <w:rPr>
          <w:w w:val="85"/>
          <w:sz w:val="22"/>
        </w:rPr>
        <w:t>the</w:t>
      </w:r>
      <w:r>
        <w:rPr>
          <w:spacing w:val="-26"/>
          <w:w w:val="85"/>
          <w:sz w:val="22"/>
        </w:rPr>
        <w:t xml:space="preserve"> </w:t>
      </w:r>
      <w:r>
        <w:rPr>
          <w:w w:val="85"/>
          <w:sz w:val="22"/>
        </w:rPr>
        <w:t>candidate</w:t>
      </w:r>
      <w:r>
        <w:rPr>
          <w:spacing w:val="-26"/>
          <w:w w:val="85"/>
          <w:sz w:val="22"/>
        </w:rPr>
        <w:t xml:space="preserve"> </w:t>
      </w:r>
      <w:r>
        <w:rPr>
          <w:w w:val="85"/>
          <w:sz w:val="22"/>
        </w:rPr>
        <w:t>by</w:t>
      </w:r>
      <w:r>
        <w:rPr>
          <w:spacing w:val="-26"/>
          <w:w w:val="85"/>
          <w:sz w:val="22"/>
        </w:rPr>
        <w:t xml:space="preserve"> </w:t>
      </w:r>
      <w:r>
        <w:rPr>
          <w:w w:val="85"/>
          <w:sz w:val="22"/>
        </w:rPr>
        <w:t>an</w:t>
      </w:r>
      <w:r>
        <w:rPr>
          <w:spacing w:val="-26"/>
          <w:w w:val="85"/>
          <w:sz w:val="22"/>
        </w:rPr>
        <w:t xml:space="preserve"> </w:t>
      </w:r>
      <w:r>
        <w:rPr>
          <w:w w:val="85"/>
          <w:sz w:val="22"/>
        </w:rPr>
        <w:t>independent</w:t>
      </w:r>
      <w:r>
        <w:rPr>
          <w:spacing w:val="-28"/>
          <w:w w:val="85"/>
          <w:sz w:val="22"/>
        </w:rPr>
        <w:t xml:space="preserve"> </w:t>
      </w:r>
      <w:r>
        <w:rPr>
          <w:w w:val="85"/>
          <w:sz w:val="22"/>
        </w:rPr>
        <w:t>academic</w:t>
      </w:r>
      <w:r>
        <w:rPr>
          <w:spacing w:val="-29"/>
          <w:w w:val="85"/>
          <w:sz w:val="22"/>
        </w:rPr>
        <w:t xml:space="preserve"> </w:t>
      </w:r>
      <w:r>
        <w:rPr>
          <w:w w:val="85"/>
          <w:sz w:val="22"/>
        </w:rPr>
        <w:t>researcher</w:t>
      </w:r>
      <w:r>
        <w:rPr>
          <w:spacing w:val="-29"/>
          <w:w w:val="85"/>
          <w:sz w:val="22"/>
        </w:rPr>
        <w:t xml:space="preserve"> </w:t>
      </w:r>
      <w:r>
        <w:rPr>
          <w:w w:val="85"/>
          <w:sz w:val="22"/>
        </w:rPr>
        <w:t>from</w:t>
      </w:r>
      <w:r>
        <w:rPr>
          <w:spacing w:val="-26"/>
          <w:w w:val="85"/>
          <w:sz w:val="22"/>
        </w:rPr>
        <w:t xml:space="preserve"> </w:t>
      </w:r>
      <w:r>
        <w:rPr>
          <w:w w:val="85"/>
          <w:sz w:val="22"/>
        </w:rPr>
        <w:t>the</w:t>
      </w:r>
      <w:r>
        <w:rPr>
          <w:spacing w:val="-25"/>
          <w:w w:val="85"/>
          <w:sz w:val="22"/>
        </w:rPr>
        <w:t xml:space="preserve"> </w:t>
      </w:r>
      <w:r>
        <w:rPr>
          <w:w w:val="85"/>
          <w:sz w:val="22"/>
        </w:rPr>
        <w:t xml:space="preserve">selected </w:t>
      </w:r>
      <w:r>
        <w:rPr>
          <w:w w:val="95"/>
          <w:sz w:val="22"/>
        </w:rPr>
        <w:t>entity;</w:t>
      </w:r>
    </w:p>
    <w:p>
      <w:pPr>
        <w:pStyle w:val="6"/>
        <w:numPr>
          <w:ilvl w:val="1"/>
          <w:numId w:val="7"/>
        </w:numPr>
        <w:tabs>
          <w:tab w:val="left" w:pos="1250"/>
        </w:tabs>
        <w:spacing w:before="1" w:after="0" w:line="355" w:lineRule="auto"/>
        <w:ind w:left="1249" w:right="117" w:hanging="567"/>
        <w:jc w:val="both"/>
        <w:rPr>
          <w:sz w:val="22"/>
        </w:rPr>
      </w:pPr>
      <w:r>
        <w:rPr>
          <w:w w:val="90"/>
          <w:sz w:val="22"/>
        </w:rPr>
        <w:t xml:space="preserve">Recommendation from an independent academic researcher (does not refer to </w:t>
      </w:r>
      <w:r>
        <w:rPr>
          <w:w w:val="95"/>
          <w:sz w:val="22"/>
        </w:rPr>
        <w:t>persons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with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degree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of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Ph.D.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or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title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of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Professor)</w:t>
      </w:r>
    </w:p>
    <w:p>
      <w:pPr>
        <w:spacing w:after="0" w:line="355" w:lineRule="auto"/>
        <w:jc w:val="both"/>
        <w:rPr>
          <w:sz w:val="22"/>
        </w:rPr>
        <w:sectPr>
          <w:pgSz w:w="11900" w:h="16850"/>
          <w:pgMar w:top="1820" w:right="1300" w:bottom="940" w:left="1300" w:header="887" w:footer="750" w:gutter="0"/>
        </w:sectPr>
      </w:pPr>
    </w:p>
    <w:p>
      <w:pPr>
        <w:pStyle w:val="2"/>
        <w:spacing w:before="159" w:line="355" w:lineRule="auto"/>
        <w:ind w:left="116" w:right="118"/>
        <w:jc w:val="both"/>
      </w:pPr>
      <w:r>
        <w:rPr>
          <w:w w:val="90"/>
        </w:rPr>
        <w:t>The</w:t>
      </w:r>
      <w:r>
        <w:rPr>
          <w:spacing w:val="-48"/>
          <w:w w:val="90"/>
        </w:rPr>
        <w:t xml:space="preserve"> </w:t>
      </w:r>
      <w:r>
        <w:rPr>
          <w:rFonts w:hint="eastAsia" w:eastAsia="宋体"/>
          <w:spacing w:val="-48"/>
          <w:w w:val="90"/>
          <w:lang w:val="en-US" w:eastAsia="zh-CN"/>
        </w:rPr>
        <w:t xml:space="preserve"> </w:t>
      </w:r>
      <w:r>
        <w:rPr>
          <w:w w:val="90"/>
        </w:rPr>
        <w:t>application</w:t>
      </w:r>
      <w:r>
        <w:rPr>
          <w:spacing w:val="-46"/>
          <w:w w:val="90"/>
        </w:rPr>
        <w:t xml:space="preserve"> </w:t>
      </w:r>
      <w:r>
        <w:rPr>
          <w:w w:val="90"/>
        </w:rPr>
        <w:t>is</w:t>
      </w:r>
      <w:r>
        <w:rPr>
          <w:spacing w:val="-47"/>
          <w:w w:val="90"/>
        </w:rPr>
        <w:t xml:space="preserve"> </w:t>
      </w:r>
      <w:r>
        <w:rPr>
          <w:w w:val="90"/>
        </w:rPr>
        <w:t>prepared</w:t>
      </w:r>
      <w:r>
        <w:rPr>
          <w:spacing w:val="-46"/>
          <w:w w:val="90"/>
        </w:rPr>
        <w:t xml:space="preserve"> </w:t>
      </w:r>
      <w:r>
        <w:rPr>
          <w:w w:val="90"/>
        </w:rPr>
        <w:t>in</w:t>
      </w:r>
      <w:r>
        <w:rPr>
          <w:spacing w:val="-49"/>
          <w:w w:val="90"/>
        </w:rPr>
        <w:t xml:space="preserve"> </w:t>
      </w:r>
      <w:r>
        <w:rPr>
          <w:w w:val="90"/>
        </w:rPr>
        <w:t>Polish</w:t>
      </w:r>
      <w:r>
        <w:rPr>
          <w:spacing w:val="-48"/>
          <w:w w:val="90"/>
        </w:rPr>
        <w:t xml:space="preserve"> </w:t>
      </w:r>
      <w:r>
        <w:rPr>
          <w:w w:val="90"/>
        </w:rPr>
        <w:t>or</w:t>
      </w:r>
      <w:r>
        <w:rPr>
          <w:spacing w:val="-47"/>
          <w:w w:val="90"/>
        </w:rPr>
        <w:t xml:space="preserve"> </w:t>
      </w:r>
      <w:r>
        <w:rPr>
          <w:w w:val="90"/>
        </w:rPr>
        <w:t>English.</w:t>
      </w:r>
      <w:r>
        <w:rPr>
          <w:spacing w:val="-47"/>
          <w:w w:val="90"/>
        </w:rPr>
        <w:t xml:space="preserve"> </w:t>
      </w:r>
      <w:r>
        <w:rPr>
          <w:w w:val="90"/>
        </w:rPr>
        <w:t>The</w:t>
      </w:r>
      <w:r>
        <w:rPr>
          <w:spacing w:val="-48"/>
          <w:w w:val="90"/>
        </w:rPr>
        <w:t xml:space="preserve"> </w:t>
      </w:r>
      <w:r>
        <w:rPr>
          <w:w w:val="90"/>
        </w:rPr>
        <w:t>attachments</w:t>
      </w:r>
      <w:r>
        <w:rPr>
          <w:spacing w:val="-47"/>
          <w:w w:val="90"/>
        </w:rPr>
        <w:t xml:space="preserve"> </w:t>
      </w:r>
      <w:r>
        <w:rPr>
          <w:w w:val="90"/>
        </w:rPr>
        <w:t>to</w:t>
      </w:r>
      <w:r>
        <w:rPr>
          <w:spacing w:val="-47"/>
          <w:w w:val="90"/>
        </w:rPr>
        <w:t xml:space="preserve"> </w:t>
      </w:r>
      <w:r>
        <w:rPr>
          <w:w w:val="90"/>
        </w:rPr>
        <w:t>the</w:t>
      </w:r>
      <w:r>
        <w:rPr>
          <w:spacing w:val="-47"/>
          <w:w w:val="90"/>
        </w:rPr>
        <w:t xml:space="preserve"> </w:t>
      </w:r>
      <w:r>
        <w:rPr>
          <w:w w:val="90"/>
        </w:rPr>
        <w:t>application</w:t>
      </w:r>
      <w:r>
        <w:rPr>
          <w:spacing w:val="-47"/>
          <w:w w:val="90"/>
        </w:rPr>
        <w:t xml:space="preserve"> </w:t>
      </w:r>
      <w:r>
        <w:rPr>
          <w:w w:val="90"/>
        </w:rPr>
        <w:t>may</w:t>
      </w:r>
      <w:r>
        <w:rPr>
          <w:spacing w:val="-47"/>
          <w:w w:val="90"/>
        </w:rPr>
        <w:t xml:space="preserve"> </w:t>
      </w:r>
      <w:r>
        <w:rPr>
          <w:w w:val="90"/>
        </w:rPr>
        <w:t>be</w:t>
      </w:r>
      <w:r>
        <w:rPr>
          <w:spacing w:val="-48"/>
          <w:w w:val="90"/>
        </w:rPr>
        <w:t xml:space="preserve"> </w:t>
      </w:r>
      <w:r>
        <w:rPr>
          <w:w w:val="90"/>
        </w:rPr>
        <w:t>drawn up</w:t>
      </w:r>
      <w:r>
        <w:rPr>
          <w:spacing w:val="-51"/>
          <w:w w:val="90"/>
        </w:rPr>
        <w:t xml:space="preserve"> </w:t>
      </w:r>
      <w:r>
        <w:rPr>
          <w:w w:val="90"/>
        </w:rPr>
        <w:t>in</w:t>
      </w:r>
      <w:r>
        <w:rPr>
          <w:spacing w:val="-52"/>
          <w:w w:val="90"/>
        </w:rPr>
        <w:t xml:space="preserve"> </w:t>
      </w:r>
      <w:r>
        <w:rPr>
          <w:w w:val="90"/>
        </w:rPr>
        <w:t>the</w:t>
      </w:r>
      <w:r>
        <w:rPr>
          <w:spacing w:val="-51"/>
          <w:w w:val="90"/>
        </w:rPr>
        <w:t xml:space="preserve"> </w:t>
      </w:r>
      <w:r>
        <w:rPr>
          <w:w w:val="90"/>
        </w:rPr>
        <w:t>Polish</w:t>
      </w:r>
      <w:r>
        <w:rPr>
          <w:spacing w:val="-52"/>
          <w:w w:val="90"/>
        </w:rPr>
        <w:t xml:space="preserve"> </w:t>
      </w:r>
      <w:r>
        <w:rPr>
          <w:w w:val="90"/>
        </w:rPr>
        <w:t>or</w:t>
      </w:r>
      <w:r>
        <w:rPr>
          <w:spacing w:val="-51"/>
          <w:w w:val="90"/>
        </w:rPr>
        <w:t xml:space="preserve"> </w:t>
      </w:r>
      <w:r>
        <w:rPr>
          <w:w w:val="90"/>
        </w:rPr>
        <w:t>English</w:t>
      </w:r>
      <w:r>
        <w:rPr>
          <w:spacing w:val="-52"/>
          <w:w w:val="90"/>
        </w:rPr>
        <w:t xml:space="preserve"> </w:t>
      </w:r>
      <w:r>
        <w:rPr>
          <w:w w:val="90"/>
        </w:rPr>
        <w:t>language</w:t>
      </w:r>
      <w:r>
        <w:rPr>
          <w:spacing w:val="-51"/>
          <w:w w:val="90"/>
        </w:rPr>
        <w:t xml:space="preserve"> </w:t>
      </w:r>
      <w:r>
        <w:rPr>
          <w:w w:val="90"/>
        </w:rPr>
        <w:t>version.</w:t>
      </w:r>
      <w:r>
        <w:rPr>
          <w:spacing w:val="-52"/>
          <w:w w:val="90"/>
        </w:rPr>
        <w:t xml:space="preserve"> </w:t>
      </w:r>
      <w:r>
        <w:rPr>
          <w:w w:val="90"/>
        </w:rPr>
        <w:t>In</w:t>
      </w:r>
      <w:r>
        <w:rPr>
          <w:spacing w:val="-51"/>
          <w:w w:val="90"/>
        </w:rPr>
        <w:t xml:space="preserve"> </w:t>
      </w:r>
      <w:r>
        <w:rPr>
          <w:w w:val="90"/>
        </w:rPr>
        <w:t>the</w:t>
      </w:r>
      <w:r>
        <w:rPr>
          <w:spacing w:val="-52"/>
          <w:w w:val="90"/>
        </w:rPr>
        <w:t xml:space="preserve"> </w:t>
      </w:r>
      <w:r>
        <w:rPr>
          <w:w w:val="90"/>
        </w:rPr>
        <w:t>case</w:t>
      </w:r>
      <w:r>
        <w:rPr>
          <w:spacing w:val="-52"/>
          <w:w w:val="90"/>
        </w:rPr>
        <w:t xml:space="preserve"> </w:t>
      </w:r>
      <w:r>
        <w:rPr>
          <w:w w:val="90"/>
        </w:rPr>
        <w:t>of</w:t>
      </w:r>
      <w:r>
        <w:rPr>
          <w:spacing w:val="-51"/>
          <w:w w:val="90"/>
        </w:rPr>
        <w:t xml:space="preserve"> </w:t>
      </w:r>
      <w:r>
        <w:rPr>
          <w:w w:val="90"/>
        </w:rPr>
        <w:t>documents</w:t>
      </w:r>
      <w:r>
        <w:rPr>
          <w:spacing w:val="-52"/>
          <w:w w:val="90"/>
        </w:rPr>
        <w:t xml:space="preserve"> </w:t>
      </w:r>
      <w:r>
        <w:rPr>
          <w:w w:val="90"/>
        </w:rPr>
        <w:t>issued</w:t>
      </w:r>
      <w:r>
        <w:rPr>
          <w:spacing w:val="-52"/>
          <w:w w:val="90"/>
        </w:rPr>
        <w:t xml:space="preserve"> </w:t>
      </w:r>
      <w:r>
        <w:rPr>
          <w:w w:val="90"/>
        </w:rPr>
        <w:t>in</w:t>
      </w:r>
      <w:r>
        <w:rPr>
          <w:spacing w:val="-50"/>
          <w:w w:val="90"/>
        </w:rPr>
        <w:t xml:space="preserve"> </w:t>
      </w:r>
      <w:r>
        <w:rPr>
          <w:w w:val="90"/>
        </w:rPr>
        <w:t>other</w:t>
      </w:r>
      <w:r>
        <w:rPr>
          <w:spacing w:val="-50"/>
          <w:w w:val="90"/>
        </w:rPr>
        <w:t xml:space="preserve"> </w:t>
      </w:r>
      <w:r>
        <w:rPr>
          <w:w w:val="90"/>
        </w:rPr>
        <w:t>languages,</w:t>
      </w:r>
      <w:r>
        <w:rPr>
          <w:spacing w:val="-52"/>
          <w:w w:val="90"/>
        </w:rPr>
        <w:t xml:space="preserve"> </w:t>
      </w:r>
      <w:r>
        <w:rPr>
          <w:w w:val="90"/>
        </w:rPr>
        <w:t xml:space="preserve">it </w:t>
      </w:r>
      <w:r>
        <w:rPr>
          <w:w w:val="95"/>
        </w:rPr>
        <w:t>is</w:t>
      </w:r>
      <w:r>
        <w:rPr>
          <w:spacing w:val="-45"/>
          <w:w w:val="95"/>
        </w:rPr>
        <w:t xml:space="preserve"> </w:t>
      </w:r>
      <w:r>
        <w:rPr>
          <w:w w:val="95"/>
        </w:rPr>
        <w:t>required</w:t>
      </w:r>
      <w:r>
        <w:rPr>
          <w:spacing w:val="-47"/>
          <w:w w:val="95"/>
        </w:rPr>
        <w:t xml:space="preserve"> </w:t>
      </w:r>
      <w:r>
        <w:rPr>
          <w:w w:val="95"/>
        </w:rPr>
        <w:t>to</w:t>
      </w:r>
      <w:r>
        <w:rPr>
          <w:spacing w:val="-45"/>
          <w:w w:val="95"/>
        </w:rPr>
        <w:t xml:space="preserve"> </w:t>
      </w:r>
      <w:r>
        <w:rPr>
          <w:w w:val="95"/>
        </w:rPr>
        <w:t>have</w:t>
      </w:r>
      <w:r>
        <w:rPr>
          <w:spacing w:val="-44"/>
          <w:w w:val="95"/>
        </w:rPr>
        <w:t xml:space="preserve"> </w:t>
      </w:r>
      <w:r>
        <w:rPr>
          <w:w w:val="95"/>
        </w:rPr>
        <w:t>them</w:t>
      </w:r>
      <w:r>
        <w:rPr>
          <w:spacing w:val="-45"/>
          <w:w w:val="95"/>
        </w:rPr>
        <w:t xml:space="preserve"> </w:t>
      </w:r>
      <w:r>
        <w:rPr>
          <w:w w:val="95"/>
        </w:rPr>
        <w:t>translated</w:t>
      </w:r>
      <w:r>
        <w:rPr>
          <w:spacing w:val="-46"/>
          <w:w w:val="95"/>
        </w:rPr>
        <w:t xml:space="preserve"> </w:t>
      </w:r>
      <w:r>
        <w:rPr>
          <w:w w:val="95"/>
        </w:rPr>
        <w:t>into</w:t>
      </w:r>
      <w:r>
        <w:rPr>
          <w:spacing w:val="-46"/>
          <w:w w:val="95"/>
        </w:rPr>
        <w:t xml:space="preserve"> </w:t>
      </w:r>
      <w:r>
        <w:rPr>
          <w:w w:val="95"/>
        </w:rPr>
        <w:t>Polish</w:t>
      </w:r>
      <w:r>
        <w:rPr>
          <w:spacing w:val="-45"/>
          <w:w w:val="95"/>
        </w:rPr>
        <w:t xml:space="preserve"> </w:t>
      </w:r>
      <w:r>
        <w:rPr>
          <w:w w:val="95"/>
        </w:rPr>
        <w:t>or</w:t>
      </w:r>
      <w:r>
        <w:rPr>
          <w:spacing w:val="-44"/>
          <w:w w:val="95"/>
        </w:rPr>
        <w:t xml:space="preserve"> </w:t>
      </w:r>
      <w:r>
        <w:rPr>
          <w:w w:val="95"/>
        </w:rPr>
        <w:t>English</w:t>
      </w:r>
      <w:r>
        <w:rPr>
          <w:spacing w:val="-45"/>
          <w:w w:val="95"/>
        </w:rPr>
        <w:t xml:space="preserve"> </w:t>
      </w:r>
      <w:r>
        <w:rPr>
          <w:w w:val="95"/>
        </w:rPr>
        <w:t>and</w:t>
      </w:r>
      <w:r>
        <w:rPr>
          <w:spacing w:val="-47"/>
          <w:w w:val="95"/>
        </w:rPr>
        <w:t xml:space="preserve"> </w:t>
      </w:r>
      <w:r>
        <w:rPr>
          <w:w w:val="95"/>
        </w:rPr>
        <w:t>officially</w:t>
      </w:r>
      <w:r>
        <w:rPr>
          <w:spacing w:val="-44"/>
          <w:w w:val="95"/>
        </w:rPr>
        <w:t xml:space="preserve"> </w:t>
      </w:r>
      <w:r>
        <w:rPr>
          <w:w w:val="95"/>
        </w:rPr>
        <w:t>certified.</w:t>
      </w:r>
    </w:p>
    <w:p>
      <w:pPr>
        <w:pStyle w:val="2"/>
        <w:spacing w:before="8"/>
        <w:rPr>
          <w:sz w:val="32"/>
        </w:rPr>
      </w:pPr>
    </w:p>
    <w:p>
      <w:pPr>
        <w:pStyle w:val="6"/>
        <w:numPr>
          <w:ilvl w:val="0"/>
          <w:numId w:val="3"/>
        </w:numPr>
        <w:tabs>
          <w:tab w:val="left" w:pos="683"/>
        </w:tabs>
        <w:spacing w:before="0" w:after="0" w:line="240" w:lineRule="auto"/>
        <w:ind w:left="682" w:right="0" w:hanging="566"/>
        <w:jc w:val="both"/>
        <w:rPr>
          <w:sz w:val="22"/>
        </w:rPr>
      </w:pPr>
      <w:bookmarkStart w:id="18" w:name="_bookmark9"/>
      <w:bookmarkEnd w:id="18"/>
      <w:bookmarkStart w:id="19" w:name="_bookmark9"/>
      <w:bookmarkEnd w:id="19"/>
      <w:r>
        <w:rPr>
          <w:sz w:val="22"/>
        </w:rPr>
        <w:t>PROCEDURE</w:t>
      </w:r>
      <w:r>
        <w:rPr>
          <w:spacing w:val="-44"/>
          <w:sz w:val="22"/>
        </w:rPr>
        <w:t xml:space="preserve"> </w:t>
      </w:r>
      <w:r>
        <w:rPr>
          <w:sz w:val="22"/>
        </w:rPr>
        <w:t>FOR</w:t>
      </w:r>
      <w:r>
        <w:rPr>
          <w:spacing w:val="-45"/>
          <w:sz w:val="22"/>
        </w:rPr>
        <w:t xml:space="preserve"> </w:t>
      </w:r>
      <w:r>
        <w:rPr>
          <w:sz w:val="22"/>
        </w:rPr>
        <w:t>EVALUATION</w:t>
      </w:r>
      <w:r>
        <w:rPr>
          <w:spacing w:val="-42"/>
          <w:sz w:val="22"/>
        </w:rPr>
        <w:t xml:space="preserve"> </w:t>
      </w:r>
      <w:r>
        <w:rPr>
          <w:sz w:val="22"/>
        </w:rPr>
        <w:t>AND</w:t>
      </w:r>
      <w:r>
        <w:rPr>
          <w:spacing w:val="-42"/>
          <w:sz w:val="22"/>
        </w:rPr>
        <w:t xml:space="preserve"> </w:t>
      </w:r>
      <w:r>
        <w:rPr>
          <w:sz w:val="22"/>
        </w:rPr>
        <w:t>SELECTION</w:t>
      </w:r>
      <w:r>
        <w:rPr>
          <w:spacing w:val="-42"/>
          <w:sz w:val="22"/>
        </w:rPr>
        <w:t xml:space="preserve"> </w:t>
      </w:r>
      <w:r>
        <w:rPr>
          <w:sz w:val="22"/>
        </w:rPr>
        <w:t>OF</w:t>
      </w:r>
      <w:r>
        <w:rPr>
          <w:spacing w:val="-42"/>
          <w:sz w:val="22"/>
        </w:rPr>
        <w:t xml:space="preserve"> </w:t>
      </w:r>
      <w:r>
        <w:rPr>
          <w:sz w:val="22"/>
        </w:rPr>
        <w:t>APPLICATIONS</w:t>
      </w:r>
    </w:p>
    <w:p>
      <w:pPr>
        <w:pStyle w:val="2"/>
        <w:rPr>
          <w:sz w:val="26"/>
        </w:rPr>
      </w:pPr>
    </w:p>
    <w:p>
      <w:pPr>
        <w:pStyle w:val="6"/>
        <w:numPr>
          <w:ilvl w:val="1"/>
          <w:numId w:val="8"/>
        </w:numPr>
        <w:tabs>
          <w:tab w:val="left" w:pos="683"/>
        </w:tabs>
        <w:spacing w:before="209" w:after="0" w:line="240" w:lineRule="auto"/>
        <w:ind w:left="682" w:right="0" w:hanging="566"/>
        <w:jc w:val="both"/>
        <w:rPr>
          <w:sz w:val="22"/>
        </w:rPr>
      </w:pPr>
      <w:bookmarkStart w:id="20" w:name="_bookmark10"/>
      <w:bookmarkEnd w:id="20"/>
      <w:bookmarkStart w:id="21" w:name="_bookmark10"/>
      <w:bookmarkEnd w:id="21"/>
      <w:r>
        <w:rPr>
          <w:color w:val="2E5395"/>
          <w:sz w:val="22"/>
        </w:rPr>
        <w:t>The</w:t>
      </w:r>
      <w:r>
        <w:rPr>
          <w:color w:val="2E5395"/>
          <w:spacing w:val="-44"/>
          <w:sz w:val="22"/>
        </w:rPr>
        <w:t xml:space="preserve"> </w:t>
      </w:r>
      <w:r>
        <w:rPr>
          <w:color w:val="2E5395"/>
          <w:sz w:val="22"/>
        </w:rPr>
        <w:t>course</w:t>
      </w:r>
      <w:r>
        <w:rPr>
          <w:color w:val="2E5395"/>
          <w:spacing w:val="-42"/>
          <w:sz w:val="22"/>
        </w:rPr>
        <w:t xml:space="preserve"> </w:t>
      </w:r>
      <w:r>
        <w:rPr>
          <w:color w:val="2E5395"/>
          <w:sz w:val="22"/>
        </w:rPr>
        <w:t>of</w:t>
      </w:r>
      <w:r>
        <w:rPr>
          <w:color w:val="2E5395"/>
          <w:spacing w:val="-43"/>
          <w:sz w:val="22"/>
        </w:rPr>
        <w:t xml:space="preserve"> </w:t>
      </w:r>
      <w:r>
        <w:rPr>
          <w:color w:val="2E5395"/>
          <w:sz w:val="22"/>
        </w:rPr>
        <w:t>the</w:t>
      </w:r>
      <w:r>
        <w:rPr>
          <w:color w:val="2E5395"/>
          <w:spacing w:val="-44"/>
          <w:sz w:val="22"/>
        </w:rPr>
        <w:t xml:space="preserve"> </w:t>
      </w:r>
      <w:r>
        <w:rPr>
          <w:color w:val="2E5395"/>
          <w:sz w:val="22"/>
        </w:rPr>
        <w:t>application</w:t>
      </w:r>
      <w:r>
        <w:rPr>
          <w:color w:val="2E5395"/>
          <w:spacing w:val="-41"/>
          <w:sz w:val="22"/>
        </w:rPr>
        <w:t xml:space="preserve"> </w:t>
      </w:r>
      <w:r>
        <w:rPr>
          <w:color w:val="2E5395"/>
          <w:sz w:val="22"/>
        </w:rPr>
        <w:t>evaluation</w:t>
      </w:r>
      <w:r>
        <w:rPr>
          <w:color w:val="2E5395"/>
          <w:spacing w:val="-44"/>
          <w:sz w:val="22"/>
        </w:rPr>
        <w:t xml:space="preserve"> </w:t>
      </w:r>
      <w:r>
        <w:rPr>
          <w:color w:val="2E5395"/>
          <w:sz w:val="22"/>
        </w:rPr>
        <w:t>procedure</w:t>
      </w:r>
    </w:p>
    <w:p>
      <w:pPr>
        <w:pStyle w:val="2"/>
        <w:spacing w:before="129" w:line="355" w:lineRule="auto"/>
        <w:ind w:left="116" w:right="112"/>
        <w:jc w:val="both"/>
      </w:pPr>
      <w:r>
        <w:rPr>
          <w:w w:val="90"/>
        </w:rPr>
        <w:t>In</w:t>
      </w:r>
      <w:r>
        <w:rPr>
          <w:spacing w:val="-16"/>
          <w:w w:val="90"/>
        </w:rPr>
        <w:t xml:space="preserve"> </w:t>
      </w:r>
      <w:r>
        <w:rPr>
          <w:w w:val="90"/>
        </w:rPr>
        <w:t>accordance</w:t>
      </w:r>
      <w:r>
        <w:rPr>
          <w:spacing w:val="-15"/>
          <w:w w:val="90"/>
        </w:rPr>
        <w:t xml:space="preserve"> </w:t>
      </w:r>
      <w:r>
        <w:rPr>
          <w:w w:val="90"/>
        </w:rPr>
        <w:t>with</w:t>
      </w:r>
      <w:r>
        <w:rPr>
          <w:spacing w:val="-15"/>
          <w:w w:val="90"/>
        </w:rPr>
        <w:t xml:space="preserve"> </w:t>
      </w:r>
      <w:r>
        <w:rPr>
          <w:w w:val="90"/>
        </w:rPr>
        <w:t>the</w:t>
      </w:r>
      <w:r>
        <w:rPr>
          <w:spacing w:val="-16"/>
          <w:w w:val="90"/>
        </w:rPr>
        <w:t xml:space="preserve"> </w:t>
      </w:r>
      <w:r>
        <w:rPr>
          <w:w w:val="90"/>
        </w:rPr>
        <w:t>provisions</w:t>
      </w:r>
      <w:r>
        <w:rPr>
          <w:spacing w:val="-16"/>
          <w:w w:val="90"/>
        </w:rPr>
        <w:t xml:space="preserve"> </w:t>
      </w:r>
      <w:r>
        <w:rPr>
          <w:w w:val="90"/>
        </w:rPr>
        <w:t>of</w:t>
      </w:r>
      <w:r>
        <w:rPr>
          <w:spacing w:val="-15"/>
          <w:w w:val="90"/>
        </w:rPr>
        <w:t xml:space="preserve"> </w:t>
      </w:r>
      <w:r>
        <w:rPr>
          <w:w w:val="90"/>
        </w:rPr>
        <w:t>international</w:t>
      </w:r>
      <w:r>
        <w:rPr>
          <w:spacing w:val="-15"/>
          <w:w w:val="90"/>
        </w:rPr>
        <w:t xml:space="preserve"> </w:t>
      </w:r>
      <w:r>
        <w:rPr>
          <w:w w:val="90"/>
        </w:rPr>
        <w:t>agreements,</w:t>
      </w:r>
      <w:r>
        <w:rPr>
          <w:spacing w:val="-13"/>
          <w:w w:val="90"/>
        </w:rPr>
        <w:t xml:space="preserve"> </w:t>
      </w:r>
      <w:r>
        <w:rPr>
          <w:w w:val="90"/>
        </w:rPr>
        <w:t>the</w:t>
      </w:r>
      <w:r>
        <w:rPr>
          <w:spacing w:val="-16"/>
          <w:w w:val="90"/>
        </w:rPr>
        <w:t xml:space="preserve"> </w:t>
      </w:r>
      <w:r>
        <w:rPr>
          <w:w w:val="90"/>
        </w:rPr>
        <w:t>substantive</w:t>
      </w:r>
      <w:r>
        <w:rPr>
          <w:spacing w:val="-15"/>
          <w:w w:val="90"/>
        </w:rPr>
        <w:t xml:space="preserve"> </w:t>
      </w:r>
      <w:r>
        <w:rPr>
          <w:w w:val="90"/>
        </w:rPr>
        <w:t>evaluation</w:t>
      </w:r>
      <w:r>
        <w:rPr>
          <w:spacing w:val="-15"/>
          <w:w w:val="90"/>
        </w:rPr>
        <w:t xml:space="preserve"> </w:t>
      </w:r>
      <w:r>
        <w:rPr>
          <w:w w:val="90"/>
        </w:rPr>
        <w:t xml:space="preserve">of </w:t>
      </w:r>
      <w:r>
        <w:rPr>
          <w:w w:val="95"/>
        </w:rPr>
        <w:t>applications</w:t>
      </w:r>
      <w:r>
        <w:rPr>
          <w:spacing w:val="-34"/>
          <w:w w:val="95"/>
        </w:rPr>
        <w:t xml:space="preserve"> </w:t>
      </w:r>
      <w:r>
        <w:rPr>
          <w:w w:val="95"/>
        </w:rPr>
        <w:t>is</w:t>
      </w:r>
      <w:r>
        <w:rPr>
          <w:spacing w:val="-34"/>
          <w:w w:val="95"/>
        </w:rPr>
        <w:t xml:space="preserve"> </w:t>
      </w:r>
      <w:r>
        <w:rPr>
          <w:w w:val="95"/>
        </w:rPr>
        <w:t>the</w:t>
      </w:r>
      <w:r>
        <w:rPr>
          <w:spacing w:val="-35"/>
          <w:w w:val="95"/>
        </w:rPr>
        <w:t xml:space="preserve"> </w:t>
      </w:r>
      <w:r>
        <w:rPr>
          <w:w w:val="95"/>
        </w:rPr>
        <w:t>responsibility</w:t>
      </w:r>
      <w:r>
        <w:rPr>
          <w:spacing w:val="-34"/>
          <w:w w:val="95"/>
        </w:rPr>
        <w:t xml:space="preserve"> </w:t>
      </w:r>
      <w:r>
        <w:rPr>
          <w:w w:val="95"/>
        </w:rPr>
        <w:t>of</w:t>
      </w:r>
      <w:r>
        <w:rPr>
          <w:spacing w:val="-34"/>
          <w:w w:val="95"/>
        </w:rPr>
        <w:t xml:space="preserve"> </w:t>
      </w:r>
      <w:r>
        <w:rPr>
          <w:w w:val="95"/>
        </w:rPr>
        <w:t>the</w:t>
      </w:r>
      <w:r>
        <w:rPr>
          <w:spacing w:val="-34"/>
          <w:w w:val="95"/>
        </w:rPr>
        <w:t xml:space="preserve"> </w:t>
      </w:r>
      <w:r>
        <w:rPr>
          <w:w w:val="95"/>
        </w:rPr>
        <w:t>sending</w:t>
      </w:r>
      <w:r>
        <w:rPr>
          <w:spacing w:val="-35"/>
          <w:w w:val="95"/>
        </w:rPr>
        <w:t xml:space="preserve"> </w:t>
      </w:r>
      <w:r>
        <w:rPr>
          <w:w w:val="95"/>
        </w:rPr>
        <w:t>party.</w:t>
      </w:r>
      <w:r>
        <w:rPr>
          <w:spacing w:val="-34"/>
          <w:w w:val="95"/>
        </w:rPr>
        <w:t xml:space="preserve"> </w:t>
      </w:r>
      <w:r>
        <w:rPr>
          <w:w w:val="95"/>
        </w:rPr>
        <w:t>The</w:t>
      </w:r>
      <w:r>
        <w:rPr>
          <w:spacing w:val="-34"/>
          <w:w w:val="95"/>
        </w:rPr>
        <w:t xml:space="preserve"> </w:t>
      </w:r>
      <w:r>
        <w:rPr>
          <w:w w:val="95"/>
        </w:rPr>
        <w:t>Polish</w:t>
      </w:r>
      <w:r>
        <w:rPr>
          <w:spacing w:val="-34"/>
          <w:w w:val="95"/>
        </w:rPr>
        <w:t xml:space="preserve"> </w:t>
      </w:r>
      <w:r>
        <w:rPr>
          <w:w w:val="95"/>
        </w:rPr>
        <w:t>party</w:t>
      </w:r>
      <w:r>
        <w:rPr>
          <w:spacing w:val="-34"/>
          <w:w w:val="95"/>
        </w:rPr>
        <w:t xml:space="preserve"> </w:t>
      </w:r>
      <w:r>
        <w:rPr>
          <w:w w:val="95"/>
        </w:rPr>
        <w:t>carries</w:t>
      </w:r>
      <w:r>
        <w:rPr>
          <w:spacing w:val="-34"/>
          <w:w w:val="95"/>
        </w:rPr>
        <w:t xml:space="preserve"> </w:t>
      </w:r>
      <w:r>
        <w:rPr>
          <w:w w:val="95"/>
        </w:rPr>
        <w:t>out</w:t>
      </w:r>
      <w:r>
        <w:rPr>
          <w:spacing w:val="-34"/>
          <w:w w:val="95"/>
        </w:rPr>
        <w:t xml:space="preserve"> </w:t>
      </w:r>
      <w:r>
        <w:rPr>
          <w:w w:val="95"/>
        </w:rPr>
        <w:t>a</w:t>
      </w:r>
      <w:r>
        <w:rPr>
          <w:spacing w:val="-35"/>
          <w:w w:val="95"/>
        </w:rPr>
        <w:t xml:space="preserve"> </w:t>
      </w:r>
      <w:r>
        <w:rPr>
          <w:w w:val="95"/>
        </w:rPr>
        <w:t>formal evaluation</w:t>
      </w:r>
      <w:r>
        <w:rPr>
          <w:spacing w:val="-40"/>
          <w:w w:val="95"/>
        </w:rPr>
        <w:t xml:space="preserve"> </w:t>
      </w:r>
      <w:r>
        <w:rPr>
          <w:w w:val="95"/>
        </w:rPr>
        <w:t>of</w:t>
      </w:r>
      <w:r>
        <w:rPr>
          <w:spacing w:val="-37"/>
          <w:w w:val="95"/>
        </w:rPr>
        <w:t xml:space="preserve"> </w:t>
      </w:r>
      <w:r>
        <w:rPr>
          <w:w w:val="95"/>
        </w:rPr>
        <w:t>applications</w:t>
      </w:r>
      <w:r>
        <w:rPr>
          <w:spacing w:val="-40"/>
          <w:w w:val="95"/>
        </w:rPr>
        <w:t xml:space="preserve"> </w:t>
      </w:r>
      <w:r>
        <w:rPr>
          <w:w w:val="95"/>
        </w:rPr>
        <w:t>submitted</w:t>
      </w:r>
      <w:r>
        <w:rPr>
          <w:spacing w:val="-37"/>
          <w:w w:val="95"/>
        </w:rPr>
        <w:t xml:space="preserve"> </w:t>
      </w:r>
      <w:r>
        <w:rPr>
          <w:w w:val="95"/>
        </w:rPr>
        <w:t>by</w:t>
      </w:r>
      <w:r>
        <w:rPr>
          <w:spacing w:val="-37"/>
          <w:w w:val="95"/>
        </w:rPr>
        <w:t xml:space="preserve"> </w:t>
      </w:r>
      <w:r>
        <w:rPr>
          <w:w w:val="95"/>
        </w:rPr>
        <w:t>the</w:t>
      </w:r>
      <w:r>
        <w:rPr>
          <w:spacing w:val="-39"/>
          <w:w w:val="95"/>
        </w:rPr>
        <w:t xml:space="preserve"> </w:t>
      </w:r>
      <w:r>
        <w:rPr>
          <w:w w:val="95"/>
        </w:rPr>
        <w:t>foreign</w:t>
      </w:r>
      <w:r>
        <w:rPr>
          <w:spacing w:val="-37"/>
          <w:w w:val="95"/>
        </w:rPr>
        <w:t xml:space="preserve"> </w:t>
      </w:r>
      <w:r>
        <w:rPr>
          <w:w w:val="95"/>
        </w:rPr>
        <w:t>partner.</w:t>
      </w:r>
    </w:p>
    <w:p>
      <w:pPr>
        <w:pStyle w:val="2"/>
        <w:spacing w:before="8"/>
        <w:rPr>
          <w:sz w:val="32"/>
        </w:rPr>
      </w:pPr>
    </w:p>
    <w:p>
      <w:pPr>
        <w:pStyle w:val="6"/>
        <w:numPr>
          <w:ilvl w:val="1"/>
          <w:numId w:val="8"/>
        </w:numPr>
        <w:tabs>
          <w:tab w:val="left" w:pos="683"/>
        </w:tabs>
        <w:spacing w:before="0" w:after="0" w:line="240" w:lineRule="auto"/>
        <w:ind w:left="682" w:right="0" w:hanging="566"/>
        <w:jc w:val="both"/>
        <w:rPr>
          <w:sz w:val="22"/>
        </w:rPr>
      </w:pPr>
      <w:bookmarkStart w:id="22" w:name="_bookmark11"/>
      <w:bookmarkEnd w:id="22"/>
      <w:bookmarkStart w:id="23" w:name="_bookmark11"/>
      <w:bookmarkEnd w:id="23"/>
      <w:r>
        <w:rPr>
          <w:color w:val="2E5395"/>
          <w:w w:val="95"/>
          <w:sz w:val="22"/>
        </w:rPr>
        <w:t>Formal</w:t>
      </w:r>
      <w:r>
        <w:rPr>
          <w:color w:val="2E5395"/>
          <w:spacing w:val="-35"/>
          <w:w w:val="95"/>
          <w:sz w:val="22"/>
        </w:rPr>
        <w:t xml:space="preserve"> </w:t>
      </w:r>
      <w:r>
        <w:rPr>
          <w:color w:val="2E5395"/>
          <w:w w:val="95"/>
          <w:sz w:val="22"/>
        </w:rPr>
        <w:t>evaluation</w:t>
      </w:r>
    </w:p>
    <w:p>
      <w:pPr>
        <w:pStyle w:val="2"/>
        <w:rPr>
          <w:sz w:val="26"/>
        </w:rPr>
      </w:pPr>
    </w:p>
    <w:p>
      <w:pPr>
        <w:pStyle w:val="2"/>
        <w:spacing w:before="209" w:line="355" w:lineRule="auto"/>
        <w:ind w:left="116" w:right="112"/>
        <w:jc w:val="both"/>
      </w:pPr>
      <w:r>
        <w:rPr>
          <w:w w:val="90"/>
        </w:rPr>
        <w:t>The</w:t>
      </w:r>
      <w:r>
        <w:rPr>
          <w:spacing w:val="-57"/>
          <w:w w:val="90"/>
        </w:rPr>
        <w:t xml:space="preserve"> </w:t>
      </w:r>
      <w:r>
        <w:rPr>
          <w:w w:val="90"/>
        </w:rPr>
        <w:t>objective</w:t>
      </w:r>
      <w:r>
        <w:rPr>
          <w:spacing w:val="-57"/>
          <w:w w:val="90"/>
        </w:rPr>
        <w:t xml:space="preserve"> </w:t>
      </w:r>
      <w:r>
        <w:rPr>
          <w:w w:val="90"/>
        </w:rPr>
        <w:t>of</w:t>
      </w:r>
      <w:r>
        <w:rPr>
          <w:spacing w:val="-56"/>
          <w:w w:val="90"/>
        </w:rPr>
        <w:t xml:space="preserve"> </w:t>
      </w:r>
      <w:r>
        <w:rPr>
          <w:w w:val="90"/>
        </w:rPr>
        <w:t>the</w:t>
      </w:r>
      <w:r>
        <w:rPr>
          <w:spacing w:val="-56"/>
          <w:w w:val="90"/>
        </w:rPr>
        <w:t xml:space="preserve"> </w:t>
      </w:r>
      <w:r>
        <w:rPr>
          <w:w w:val="90"/>
        </w:rPr>
        <w:t>formal</w:t>
      </w:r>
      <w:r>
        <w:rPr>
          <w:spacing w:val="-57"/>
          <w:w w:val="90"/>
        </w:rPr>
        <w:t xml:space="preserve"> </w:t>
      </w:r>
      <w:r>
        <w:rPr>
          <w:w w:val="90"/>
        </w:rPr>
        <w:t>evaluation</w:t>
      </w:r>
      <w:r>
        <w:rPr>
          <w:spacing w:val="-57"/>
          <w:w w:val="90"/>
        </w:rPr>
        <w:t xml:space="preserve"> </w:t>
      </w:r>
      <w:r>
        <w:rPr>
          <w:w w:val="90"/>
        </w:rPr>
        <w:t>is</w:t>
      </w:r>
      <w:r>
        <w:rPr>
          <w:spacing w:val="-56"/>
          <w:w w:val="90"/>
        </w:rPr>
        <w:t xml:space="preserve"> </w:t>
      </w:r>
      <w:r>
        <w:rPr>
          <w:w w:val="90"/>
        </w:rPr>
        <w:t>to</w:t>
      </w:r>
      <w:r>
        <w:rPr>
          <w:spacing w:val="-56"/>
          <w:w w:val="90"/>
        </w:rPr>
        <w:t xml:space="preserve"> </w:t>
      </w:r>
      <w:r>
        <w:rPr>
          <w:w w:val="90"/>
        </w:rPr>
        <w:t>verify</w:t>
      </w:r>
      <w:r>
        <w:rPr>
          <w:spacing w:val="-56"/>
          <w:w w:val="90"/>
        </w:rPr>
        <w:t xml:space="preserve"> </w:t>
      </w:r>
      <w:r>
        <w:rPr>
          <w:w w:val="90"/>
        </w:rPr>
        <w:t>the</w:t>
      </w:r>
      <w:r>
        <w:rPr>
          <w:spacing w:val="-57"/>
          <w:w w:val="90"/>
        </w:rPr>
        <w:t xml:space="preserve"> </w:t>
      </w:r>
      <w:r>
        <w:rPr>
          <w:w w:val="90"/>
        </w:rPr>
        <w:t>application</w:t>
      </w:r>
      <w:r>
        <w:rPr>
          <w:spacing w:val="-57"/>
          <w:w w:val="90"/>
        </w:rPr>
        <w:t xml:space="preserve"> </w:t>
      </w:r>
      <w:r>
        <w:rPr>
          <w:w w:val="90"/>
        </w:rPr>
        <w:t>for</w:t>
      </w:r>
      <w:r>
        <w:rPr>
          <w:spacing w:val="-56"/>
          <w:w w:val="90"/>
        </w:rPr>
        <w:t xml:space="preserve"> </w:t>
      </w:r>
      <w:r>
        <w:rPr>
          <w:w w:val="90"/>
        </w:rPr>
        <w:t>the</w:t>
      </w:r>
      <w:r>
        <w:rPr>
          <w:spacing w:val="-57"/>
          <w:w w:val="90"/>
        </w:rPr>
        <w:t xml:space="preserve"> </w:t>
      </w:r>
      <w:r>
        <w:rPr>
          <w:w w:val="90"/>
        </w:rPr>
        <w:t>compliance</w:t>
      </w:r>
      <w:r>
        <w:rPr>
          <w:spacing w:val="-56"/>
          <w:w w:val="90"/>
        </w:rPr>
        <w:t xml:space="preserve"> </w:t>
      </w:r>
      <w:r>
        <w:rPr>
          <w:w w:val="90"/>
        </w:rPr>
        <w:t>with</w:t>
      </w:r>
      <w:r>
        <w:rPr>
          <w:spacing w:val="-57"/>
          <w:w w:val="90"/>
        </w:rPr>
        <w:t xml:space="preserve"> </w:t>
      </w:r>
      <w:r>
        <w:rPr>
          <w:w w:val="90"/>
        </w:rPr>
        <w:t>the</w:t>
      </w:r>
      <w:r>
        <w:rPr>
          <w:spacing w:val="-56"/>
          <w:w w:val="90"/>
        </w:rPr>
        <w:t xml:space="preserve"> </w:t>
      </w:r>
      <w:r>
        <w:rPr>
          <w:w w:val="90"/>
        </w:rPr>
        <w:t>formal criteria</w:t>
      </w:r>
      <w:r>
        <w:rPr>
          <w:spacing w:val="-20"/>
          <w:w w:val="90"/>
        </w:rPr>
        <w:t xml:space="preserve"> </w:t>
      </w:r>
      <w:r>
        <w:rPr>
          <w:w w:val="90"/>
        </w:rPr>
        <w:t>indicated</w:t>
      </w:r>
      <w:r>
        <w:rPr>
          <w:spacing w:val="-22"/>
          <w:w w:val="90"/>
        </w:rPr>
        <w:t xml:space="preserve"> </w:t>
      </w:r>
      <w:r>
        <w:rPr>
          <w:w w:val="90"/>
        </w:rPr>
        <w:t>in</w:t>
      </w:r>
      <w:r>
        <w:rPr>
          <w:spacing w:val="-21"/>
          <w:w w:val="90"/>
        </w:rPr>
        <w:t xml:space="preserve"> </w:t>
      </w:r>
      <w:r>
        <w:rPr>
          <w:w w:val="90"/>
        </w:rPr>
        <w:t>these</w:t>
      </w:r>
      <w:r>
        <w:rPr>
          <w:spacing w:val="-20"/>
          <w:w w:val="90"/>
        </w:rPr>
        <w:t xml:space="preserve"> </w:t>
      </w:r>
      <w:r>
        <w:rPr>
          <w:w w:val="90"/>
        </w:rPr>
        <w:t>Regulations.</w:t>
      </w:r>
      <w:r>
        <w:rPr>
          <w:spacing w:val="-22"/>
          <w:w w:val="90"/>
        </w:rPr>
        <w:t xml:space="preserve"> </w:t>
      </w:r>
      <w:r>
        <w:rPr>
          <w:w w:val="90"/>
        </w:rPr>
        <w:t>During</w:t>
      </w:r>
      <w:r>
        <w:rPr>
          <w:spacing w:val="-21"/>
          <w:w w:val="90"/>
        </w:rPr>
        <w:t xml:space="preserve"> </w:t>
      </w:r>
      <w:r>
        <w:rPr>
          <w:w w:val="90"/>
        </w:rPr>
        <w:t>the</w:t>
      </w:r>
      <w:r>
        <w:rPr>
          <w:spacing w:val="-20"/>
          <w:w w:val="90"/>
        </w:rPr>
        <w:t xml:space="preserve"> </w:t>
      </w:r>
      <w:r>
        <w:rPr>
          <w:w w:val="90"/>
        </w:rPr>
        <w:t>formal</w:t>
      </w:r>
      <w:r>
        <w:rPr>
          <w:spacing w:val="-20"/>
          <w:w w:val="90"/>
        </w:rPr>
        <w:t xml:space="preserve"> </w:t>
      </w:r>
      <w:r>
        <w:rPr>
          <w:w w:val="90"/>
        </w:rPr>
        <w:t>evaluation,</w:t>
      </w:r>
      <w:r>
        <w:rPr>
          <w:spacing w:val="-22"/>
          <w:w w:val="90"/>
        </w:rPr>
        <w:t xml:space="preserve"> </w:t>
      </w:r>
      <w:r>
        <w:rPr>
          <w:w w:val="90"/>
        </w:rPr>
        <w:t>the</w:t>
      </w:r>
      <w:r>
        <w:rPr>
          <w:spacing w:val="-19"/>
          <w:w w:val="90"/>
        </w:rPr>
        <w:t xml:space="preserve"> </w:t>
      </w:r>
      <w:r>
        <w:rPr>
          <w:w w:val="90"/>
        </w:rPr>
        <w:t>completeness</w:t>
      </w:r>
      <w:r>
        <w:rPr>
          <w:spacing w:val="-21"/>
          <w:w w:val="90"/>
        </w:rPr>
        <w:t xml:space="preserve"> </w:t>
      </w:r>
      <w:r>
        <w:rPr>
          <w:w w:val="90"/>
        </w:rPr>
        <w:t>of</w:t>
      </w:r>
      <w:r>
        <w:rPr>
          <w:spacing w:val="-21"/>
          <w:w w:val="90"/>
        </w:rPr>
        <w:t xml:space="preserve"> </w:t>
      </w:r>
      <w:r>
        <w:rPr>
          <w:w w:val="90"/>
        </w:rPr>
        <w:t>the application</w:t>
      </w:r>
      <w:r>
        <w:rPr>
          <w:spacing w:val="-6"/>
          <w:w w:val="90"/>
        </w:rPr>
        <w:t xml:space="preserve"> </w:t>
      </w:r>
      <w:r>
        <w:rPr>
          <w:w w:val="90"/>
        </w:rPr>
        <w:t>is</w:t>
      </w:r>
      <w:r>
        <w:rPr>
          <w:spacing w:val="-4"/>
          <w:w w:val="90"/>
        </w:rPr>
        <w:t xml:space="preserve"> </w:t>
      </w:r>
      <w:r>
        <w:rPr>
          <w:w w:val="90"/>
        </w:rPr>
        <w:t>analysed.</w:t>
      </w:r>
      <w:r>
        <w:rPr>
          <w:spacing w:val="-8"/>
          <w:w w:val="90"/>
        </w:rPr>
        <w:t xml:space="preserve"> </w:t>
      </w:r>
      <w:r>
        <w:rPr>
          <w:w w:val="90"/>
        </w:rPr>
        <w:t>The</w:t>
      </w:r>
      <w:r>
        <w:rPr>
          <w:spacing w:val="-5"/>
          <w:w w:val="90"/>
        </w:rPr>
        <w:t xml:space="preserve"> </w:t>
      </w:r>
      <w:r>
        <w:rPr>
          <w:w w:val="90"/>
        </w:rPr>
        <w:t>application</w:t>
      </w:r>
      <w:r>
        <w:rPr>
          <w:spacing w:val="-6"/>
          <w:w w:val="90"/>
        </w:rPr>
        <w:t xml:space="preserve"> </w:t>
      </w:r>
      <w:r>
        <w:rPr>
          <w:w w:val="90"/>
        </w:rPr>
        <w:t>shall</w:t>
      </w:r>
      <w:r>
        <w:rPr>
          <w:spacing w:val="-7"/>
          <w:w w:val="90"/>
        </w:rPr>
        <w:t xml:space="preserve"> </w:t>
      </w:r>
      <w:r>
        <w:rPr>
          <w:w w:val="90"/>
        </w:rPr>
        <w:t>be</w:t>
      </w:r>
      <w:r>
        <w:rPr>
          <w:spacing w:val="-5"/>
          <w:w w:val="90"/>
        </w:rPr>
        <w:t xml:space="preserve"> </w:t>
      </w:r>
      <w:r>
        <w:rPr>
          <w:w w:val="90"/>
        </w:rPr>
        <w:t>considered</w:t>
      </w:r>
      <w:r>
        <w:rPr>
          <w:spacing w:val="-7"/>
          <w:w w:val="90"/>
        </w:rPr>
        <w:t xml:space="preserve"> </w:t>
      </w:r>
      <w:r>
        <w:rPr>
          <w:w w:val="90"/>
        </w:rPr>
        <w:t>complete</w:t>
      </w:r>
      <w:r>
        <w:rPr>
          <w:spacing w:val="-7"/>
          <w:w w:val="90"/>
        </w:rPr>
        <w:t xml:space="preserve"> </w:t>
      </w:r>
      <w:r>
        <w:rPr>
          <w:w w:val="90"/>
        </w:rPr>
        <w:t>when</w:t>
      </w:r>
      <w:r>
        <w:rPr>
          <w:spacing w:val="-5"/>
          <w:w w:val="90"/>
        </w:rPr>
        <w:t xml:space="preserve"> </w:t>
      </w:r>
      <w:r>
        <w:rPr>
          <w:w w:val="90"/>
        </w:rPr>
        <w:t>all</w:t>
      </w:r>
      <w:r>
        <w:rPr>
          <w:spacing w:val="-6"/>
          <w:w w:val="90"/>
        </w:rPr>
        <w:t xml:space="preserve"> </w:t>
      </w:r>
      <w:r>
        <w:rPr>
          <w:w w:val="90"/>
        </w:rPr>
        <w:t>the</w:t>
      </w:r>
      <w:r>
        <w:rPr>
          <w:spacing w:val="-7"/>
          <w:w w:val="90"/>
        </w:rPr>
        <w:t xml:space="preserve"> </w:t>
      </w:r>
      <w:r>
        <w:rPr>
          <w:w w:val="90"/>
        </w:rPr>
        <w:t>fields</w:t>
      </w:r>
      <w:r>
        <w:rPr>
          <w:spacing w:val="-6"/>
          <w:w w:val="90"/>
        </w:rPr>
        <w:t xml:space="preserve"> </w:t>
      </w:r>
      <w:r>
        <w:rPr>
          <w:w w:val="90"/>
        </w:rPr>
        <w:t>are completed</w:t>
      </w:r>
      <w:r>
        <w:rPr>
          <w:spacing w:val="-43"/>
          <w:w w:val="90"/>
        </w:rPr>
        <w:t xml:space="preserve"> </w:t>
      </w:r>
      <w:r>
        <w:rPr>
          <w:w w:val="90"/>
        </w:rPr>
        <w:t>in</w:t>
      </w:r>
      <w:r>
        <w:rPr>
          <w:spacing w:val="-43"/>
          <w:w w:val="90"/>
        </w:rPr>
        <w:t xml:space="preserve"> </w:t>
      </w:r>
      <w:r>
        <w:rPr>
          <w:w w:val="90"/>
        </w:rPr>
        <w:t>accordance</w:t>
      </w:r>
      <w:r>
        <w:rPr>
          <w:spacing w:val="-43"/>
          <w:w w:val="90"/>
        </w:rPr>
        <w:t xml:space="preserve"> </w:t>
      </w:r>
      <w:r>
        <w:rPr>
          <w:w w:val="90"/>
        </w:rPr>
        <w:t>with</w:t>
      </w:r>
      <w:r>
        <w:rPr>
          <w:spacing w:val="-43"/>
          <w:w w:val="90"/>
        </w:rPr>
        <w:t xml:space="preserve"> </w:t>
      </w:r>
      <w:r>
        <w:rPr>
          <w:w w:val="90"/>
        </w:rPr>
        <w:t>these</w:t>
      </w:r>
      <w:r>
        <w:rPr>
          <w:spacing w:val="-42"/>
          <w:w w:val="90"/>
        </w:rPr>
        <w:t xml:space="preserve"> </w:t>
      </w:r>
      <w:r>
        <w:rPr>
          <w:w w:val="90"/>
        </w:rPr>
        <w:t>Regulations</w:t>
      </w:r>
      <w:r>
        <w:rPr>
          <w:spacing w:val="-42"/>
          <w:w w:val="90"/>
        </w:rPr>
        <w:t xml:space="preserve"> </w:t>
      </w:r>
      <w:r>
        <w:rPr>
          <w:w w:val="90"/>
        </w:rPr>
        <w:t>and</w:t>
      </w:r>
      <w:r>
        <w:rPr>
          <w:spacing w:val="-43"/>
          <w:w w:val="90"/>
        </w:rPr>
        <w:t xml:space="preserve"> </w:t>
      </w:r>
      <w:r>
        <w:rPr>
          <w:w w:val="90"/>
        </w:rPr>
        <w:t>all</w:t>
      </w:r>
      <w:r>
        <w:rPr>
          <w:spacing w:val="-44"/>
          <w:w w:val="90"/>
        </w:rPr>
        <w:t xml:space="preserve"> </w:t>
      </w:r>
      <w:r>
        <w:rPr>
          <w:w w:val="90"/>
        </w:rPr>
        <w:t>required</w:t>
      </w:r>
      <w:r>
        <w:rPr>
          <w:spacing w:val="-43"/>
          <w:w w:val="90"/>
        </w:rPr>
        <w:t xml:space="preserve"> </w:t>
      </w:r>
      <w:r>
        <w:rPr>
          <w:w w:val="90"/>
        </w:rPr>
        <w:t>attachments</w:t>
      </w:r>
      <w:r>
        <w:rPr>
          <w:spacing w:val="-43"/>
          <w:w w:val="90"/>
        </w:rPr>
        <w:t xml:space="preserve"> </w:t>
      </w:r>
      <w:r>
        <w:rPr>
          <w:w w:val="90"/>
        </w:rPr>
        <w:t>are</w:t>
      </w:r>
      <w:r>
        <w:rPr>
          <w:spacing w:val="-43"/>
          <w:w w:val="90"/>
        </w:rPr>
        <w:t xml:space="preserve"> </w:t>
      </w:r>
      <w:r>
        <w:rPr>
          <w:w w:val="90"/>
        </w:rPr>
        <w:t>attached.</w:t>
      </w:r>
      <w:r>
        <w:rPr>
          <w:spacing w:val="-44"/>
          <w:w w:val="90"/>
        </w:rPr>
        <w:t xml:space="preserve"> </w:t>
      </w:r>
      <w:r>
        <w:rPr>
          <w:w w:val="90"/>
        </w:rPr>
        <w:t xml:space="preserve">The </w:t>
      </w:r>
      <w:r>
        <w:rPr>
          <w:w w:val="95"/>
        </w:rPr>
        <w:t>attachments</w:t>
      </w:r>
      <w:r>
        <w:rPr>
          <w:spacing w:val="-43"/>
          <w:w w:val="95"/>
        </w:rPr>
        <w:t xml:space="preserve"> </w:t>
      </w:r>
      <w:r>
        <w:rPr>
          <w:w w:val="95"/>
        </w:rPr>
        <w:t>must</w:t>
      </w:r>
      <w:r>
        <w:rPr>
          <w:spacing w:val="-45"/>
          <w:w w:val="95"/>
        </w:rPr>
        <w:t xml:space="preserve"> </w:t>
      </w:r>
      <w:r>
        <w:rPr>
          <w:w w:val="95"/>
        </w:rPr>
        <w:t>meet</w:t>
      </w:r>
      <w:r>
        <w:rPr>
          <w:spacing w:val="-45"/>
          <w:w w:val="95"/>
        </w:rPr>
        <w:t xml:space="preserve"> </w:t>
      </w:r>
      <w:r>
        <w:rPr>
          <w:w w:val="95"/>
        </w:rPr>
        <w:t>the</w:t>
      </w:r>
      <w:r>
        <w:rPr>
          <w:spacing w:val="-43"/>
          <w:w w:val="95"/>
        </w:rPr>
        <w:t xml:space="preserve"> </w:t>
      </w:r>
      <w:r>
        <w:rPr>
          <w:w w:val="95"/>
        </w:rPr>
        <w:t>requirements</w:t>
      </w:r>
      <w:r>
        <w:rPr>
          <w:spacing w:val="-44"/>
          <w:w w:val="95"/>
        </w:rPr>
        <w:t xml:space="preserve"> </w:t>
      </w:r>
      <w:r>
        <w:rPr>
          <w:w w:val="95"/>
        </w:rPr>
        <w:t>of</w:t>
      </w:r>
      <w:r>
        <w:rPr>
          <w:spacing w:val="-44"/>
          <w:w w:val="95"/>
        </w:rPr>
        <w:t xml:space="preserve"> </w:t>
      </w:r>
      <w:r>
        <w:rPr>
          <w:w w:val="95"/>
        </w:rPr>
        <w:t>point</w:t>
      </w:r>
      <w:r>
        <w:rPr>
          <w:spacing w:val="-43"/>
          <w:w w:val="95"/>
        </w:rPr>
        <w:t xml:space="preserve"> </w:t>
      </w:r>
      <w:r>
        <w:rPr>
          <w:w w:val="95"/>
        </w:rPr>
        <w:t>2.3</w:t>
      </w:r>
      <w:r>
        <w:rPr>
          <w:spacing w:val="-44"/>
          <w:w w:val="95"/>
        </w:rPr>
        <w:t xml:space="preserve"> </w:t>
      </w:r>
      <w:r>
        <w:rPr>
          <w:w w:val="95"/>
        </w:rPr>
        <w:t>of</w:t>
      </w:r>
      <w:r>
        <w:rPr>
          <w:spacing w:val="-44"/>
          <w:w w:val="95"/>
        </w:rPr>
        <w:t xml:space="preserve"> </w:t>
      </w:r>
      <w:r>
        <w:rPr>
          <w:w w:val="95"/>
        </w:rPr>
        <w:t>these</w:t>
      </w:r>
      <w:r>
        <w:rPr>
          <w:spacing w:val="-44"/>
          <w:w w:val="95"/>
        </w:rPr>
        <w:t xml:space="preserve"> </w:t>
      </w:r>
      <w:r>
        <w:rPr>
          <w:w w:val="95"/>
        </w:rPr>
        <w:t>Regulations.</w:t>
      </w:r>
    </w:p>
    <w:p>
      <w:pPr>
        <w:pStyle w:val="2"/>
        <w:spacing w:before="8"/>
        <w:rPr>
          <w:sz w:val="35"/>
        </w:rPr>
      </w:pPr>
    </w:p>
    <w:p>
      <w:pPr>
        <w:pStyle w:val="2"/>
        <w:spacing w:line="355" w:lineRule="auto"/>
        <w:ind w:left="116" w:right="115"/>
        <w:jc w:val="both"/>
      </w:pPr>
      <w:r>
        <w:rPr>
          <w:w w:val="90"/>
        </w:rPr>
        <w:t>If</w:t>
      </w:r>
      <w:r>
        <w:rPr>
          <w:spacing w:val="-43"/>
          <w:w w:val="90"/>
        </w:rPr>
        <w:t xml:space="preserve"> </w:t>
      </w:r>
      <w:r>
        <w:rPr>
          <w:w w:val="90"/>
        </w:rPr>
        <w:t>the</w:t>
      </w:r>
      <w:r>
        <w:rPr>
          <w:spacing w:val="-42"/>
          <w:w w:val="90"/>
        </w:rPr>
        <w:t xml:space="preserve"> </w:t>
      </w:r>
      <w:r>
        <w:rPr>
          <w:w w:val="90"/>
        </w:rPr>
        <w:t>incomplete</w:t>
      </w:r>
      <w:r>
        <w:rPr>
          <w:spacing w:val="-43"/>
          <w:w w:val="90"/>
        </w:rPr>
        <w:t xml:space="preserve"> </w:t>
      </w:r>
      <w:r>
        <w:rPr>
          <w:w w:val="90"/>
        </w:rPr>
        <w:t>application</w:t>
      </w:r>
      <w:r>
        <w:rPr>
          <w:spacing w:val="-42"/>
          <w:w w:val="90"/>
        </w:rPr>
        <w:t xml:space="preserve"> </w:t>
      </w:r>
      <w:r>
        <w:rPr>
          <w:w w:val="90"/>
        </w:rPr>
        <w:t>is</w:t>
      </w:r>
      <w:r>
        <w:rPr>
          <w:spacing w:val="-42"/>
          <w:w w:val="90"/>
        </w:rPr>
        <w:t xml:space="preserve"> </w:t>
      </w:r>
      <w:r>
        <w:rPr>
          <w:w w:val="90"/>
        </w:rPr>
        <w:t>submitted,</w:t>
      </w:r>
      <w:r>
        <w:rPr>
          <w:spacing w:val="-43"/>
          <w:w w:val="90"/>
        </w:rPr>
        <w:t xml:space="preserve"> </w:t>
      </w:r>
      <w:r>
        <w:rPr>
          <w:w w:val="90"/>
        </w:rPr>
        <w:t>the</w:t>
      </w:r>
      <w:r>
        <w:rPr>
          <w:spacing w:val="-43"/>
          <w:w w:val="90"/>
        </w:rPr>
        <w:t xml:space="preserve"> </w:t>
      </w:r>
      <w:r>
        <w:rPr>
          <w:w w:val="90"/>
        </w:rPr>
        <w:t>Applicant</w:t>
      </w:r>
      <w:r>
        <w:rPr>
          <w:spacing w:val="-43"/>
          <w:w w:val="90"/>
        </w:rPr>
        <w:t xml:space="preserve"> </w:t>
      </w:r>
      <w:r>
        <w:rPr>
          <w:w w:val="90"/>
        </w:rPr>
        <w:t>is</w:t>
      </w:r>
      <w:r>
        <w:rPr>
          <w:spacing w:val="-43"/>
          <w:w w:val="90"/>
        </w:rPr>
        <w:t xml:space="preserve"> </w:t>
      </w:r>
      <w:r>
        <w:rPr>
          <w:w w:val="90"/>
        </w:rPr>
        <w:t>called</w:t>
      </w:r>
      <w:r>
        <w:rPr>
          <w:spacing w:val="-43"/>
          <w:w w:val="90"/>
        </w:rPr>
        <w:t xml:space="preserve"> </w:t>
      </w:r>
      <w:r>
        <w:rPr>
          <w:w w:val="90"/>
        </w:rPr>
        <w:t>on,</w:t>
      </w:r>
      <w:r>
        <w:rPr>
          <w:spacing w:val="-43"/>
          <w:w w:val="90"/>
        </w:rPr>
        <w:t xml:space="preserve"> </w:t>
      </w:r>
      <w:r>
        <w:rPr>
          <w:w w:val="90"/>
        </w:rPr>
        <w:t>through</w:t>
      </w:r>
      <w:r>
        <w:rPr>
          <w:spacing w:val="-43"/>
          <w:w w:val="90"/>
        </w:rPr>
        <w:t xml:space="preserve"> </w:t>
      </w:r>
      <w:r>
        <w:rPr>
          <w:w w:val="90"/>
        </w:rPr>
        <w:t>the</w:t>
      </w:r>
      <w:r>
        <w:rPr>
          <w:spacing w:val="-42"/>
          <w:w w:val="90"/>
        </w:rPr>
        <w:t xml:space="preserve"> </w:t>
      </w:r>
      <w:r>
        <w:rPr>
          <w:w w:val="90"/>
        </w:rPr>
        <w:t>foreign</w:t>
      </w:r>
      <w:r>
        <w:rPr>
          <w:spacing w:val="-43"/>
          <w:w w:val="90"/>
        </w:rPr>
        <w:t xml:space="preserve"> </w:t>
      </w:r>
      <w:r>
        <w:rPr>
          <w:w w:val="90"/>
        </w:rPr>
        <w:t>partner institution</w:t>
      </w:r>
      <w:r>
        <w:rPr>
          <w:spacing w:val="-50"/>
          <w:w w:val="90"/>
        </w:rPr>
        <w:t xml:space="preserve"> </w:t>
      </w:r>
      <w:r>
        <w:rPr>
          <w:w w:val="90"/>
        </w:rPr>
        <w:t>which</w:t>
      </w:r>
      <w:r>
        <w:rPr>
          <w:spacing w:val="-50"/>
          <w:w w:val="90"/>
        </w:rPr>
        <w:t xml:space="preserve"> </w:t>
      </w:r>
      <w:r>
        <w:rPr>
          <w:w w:val="90"/>
        </w:rPr>
        <w:t>nominates</w:t>
      </w:r>
      <w:r>
        <w:rPr>
          <w:spacing w:val="-49"/>
          <w:w w:val="90"/>
        </w:rPr>
        <w:t xml:space="preserve"> </w:t>
      </w:r>
      <w:r>
        <w:rPr>
          <w:w w:val="90"/>
        </w:rPr>
        <w:t>him/her,</w:t>
      </w:r>
      <w:r>
        <w:rPr>
          <w:spacing w:val="-50"/>
          <w:w w:val="90"/>
        </w:rPr>
        <w:t xml:space="preserve"> </w:t>
      </w:r>
      <w:r>
        <w:rPr>
          <w:w w:val="90"/>
        </w:rPr>
        <w:t>to</w:t>
      </w:r>
      <w:r>
        <w:rPr>
          <w:spacing w:val="-49"/>
          <w:w w:val="90"/>
        </w:rPr>
        <w:t xml:space="preserve"> </w:t>
      </w:r>
      <w:r>
        <w:rPr>
          <w:w w:val="90"/>
        </w:rPr>
        <w:t>complete</w:t>
      </w:r>
      <w:r>
        <w:rPr>
          <w:spacing w:val="-49"/>
          <w:w w:val="90"/>
        </w:rPr>
        <w:t xml:space="preserve"> </w:t>
      </w:r>
      <w:r>
        <w:rPr>
          <w:w w:val="90"/>
        </w:rPr>
        <w:t>these</w:t>
      </w:r>
      <w:r>
        <w:rPr>
          <w:spacing w:val="-50"/>
          <w:w w:val="90"/>
        </w:rPr>
        <w:t xml:space="preserve"> </w:t>
      </w:r>
      <w:r>
        <w:rPr>
          <w:w w:val="90"/>
        </w:rPr>
        <w:t>deficiencies</w:t>
      </w:r>
      <w:r>
        <w:rPr>
          <w:spacing w:val="-50"/>
          <w:w w:val="90"/>
        </w:rPr>
        <w:t xml:space="preserve"> </w:t>
      </w:r>
      <w:r>
        <w:rPr>
          <w:w w:val="90"/>
        </w:rPr>
        <w:t>within</w:t>
      </w:r>
      <w:r>
        <w:rPr>
          <w:spacing w:val="-50"/>
          <w:w w:val="90"/>
        </w:rPr>
        <w:t xml:space="preserve"> </w:t>
      </w:r>
      <w:r>
        <w:rPr>
          <w:w w:val="90"/>
        </w:rPr>
        <w:t>14</w:t>
      </w:r>
      <w:r>
        <w:rPr>
          <w:spacing w:val="-50"/>
          <w:w w:val="90"/>
        </w:rPr>
        <w:t xml:space="preserve"> </w:t>
      </w:r>
      <w:r>
        <w:rPr>
          <w:w w:val="90"/>
        </w:rPr>
        <w:t>days</w:t>
      </w:r>
      <w:r>
        <w:rPr>
          <w:spacing w:val="-49"/>
          <w:w w:val="90"/>
        </w:rPr>
        <w:t xml:space="preserve"> </w:t>
      </w:r>
      <w:r>
        <w:rPr>
          <w:w w:val="90"/>
        </w:rPr>
        <w:t>from</w:t>
      </w:r>
      <w:r>
        <w:rPr>
          <w:spacing w:val="-50"/>
          <w:w w:val="90"/>
        </w:rPr>
        <w:t xml:space="preserve"> </w:t>
      </w:r>
      <w:r>
        <w:rPr>
          <w:w w:val="90"/>
        </w:rPr>
        <w:t>the</w:t>
      </w:r>
      <w:r>
        <w:rPr>
          <w:spacing w:val="-50"/>
          <w:w w:val="90"/>
        </w:rPr>
        <w:t xml:space="preserve"> </w:t>
      </w:r>
      <w:r>
        <w:rPr>
          <w:w w:val="90"/>
        </w:rPr>
        <w:t>date of</w:t>
      </w:r>
      <w:r>
        <w:rPr>
          <w:spacing w:val="-30"/>
          <w:w w:val="90"/>
        </w:rPr>
        <w:t xml:space="preserve"> </w:t>
      </w:r>
      <w:r>
        <w:rPr>
          <w:w w:val="90"/>
        </w:rPr>
        <w:t>receipt</w:t>
      </w:r>
      <w:r>
        <w:rPr>
          <w:spacing w:val="-31"/>
          <w:w w:val="90"/>
        </w:rPr>
        <w:t xml:space="preserve"> </w:t>
      </w:r>
      <w:r>
        <w:rPr>
          <w:w w:val="90"/>
        </w:rPr>
        <w:t>of</w:t>
      </w:r>
      <w:r>
        <w:rPr>
          <w:spacing w:val="-28"/>
          <w:w w:val="90"/>
        </w:rPr>
        <w:t xml:space="preserve"> </w:t>
      </w:r>
      <w:r>
        <w:rPr>
          <w:w w:val="90"/>
        </w:rPr>
        <w:t>this</w:t>
      </w:r>
      <w:r>
        <w:rPr>
          <w:spacing w:val="-28"/>
          <w:w w:val="90"/>
        </w:rPr>
        <w:t xml:space="preserve"> </w:t>
      </w:r>
      <w:r>
        <w:rPr>
          <w:w w:val="90"/>
        </w:rPr>
        <w:t>call,</w:t>
      </w:r>
      <w:r>
        <w:rPr>
          <w:spacing w:val="-31"/>
          <w:w w:val="90"/>
        </w:rPr>
        <w:t xml:space="preserve"> </w:t>
      </w:r>
      <w:r>
        <w:rPr>
          <w:w w:val="90"/>
        </w:rPr>
        <w:t>with</w:t>
      </w:r>
      <w:r>
        <w:rPr>
          <w:spacing w:val="-30"/>
          <w:w w:val="90"/>
        </w:rPr>
        <w:t xml:space="preserve"> </w:t>
      </w:r>
      <w:r>
        <w:rPr>
          <w:w w:val="90"/>
        </w:rPr>
        <w:t>an</w:t>
      </w:r>
      <w:r>
        <w:rPr>
          <w:spacing w:val="-30"/>
          <w:w w:val="90"/>
        </w:rPr>
        <w:t xml:space="preserve"> </w:t>
      </w:r>
      <w:r>
        <w:rPr>
          <w:w w:val="90"/>
        </w:rPr>
        <w:t>instruction</w:t>
      </w:r>
      <w:r>
        <w:rPr>
          <w:spacing w:val="-29"/>
          <w:w w:val="90"/>
        </w:rPr>
        <w:t xml:space="preserve"> </w:t>
      </w:r>
      <w:r>
        <w:rPr>
          <w:w w:val="90"/>
        </w:rPr>
        <w:t>that</w:t>
      </w:r>
      <w:r>
        <w:rPr>
          <w:spacing w:val="-30"/>
          <w:w w:val="90"/>
        </w:rPr>
        <w:t xml:space="preserve"> </w:t>
      </w:r>
      <w:r>
        <w:rPr>
          <w:w w:val="90"/>
        </w:rPr>
        <w:t>a</w:t>
      </w:r>
      <w:r>
        <w:rPr>
          <w:spacing w:val="-30"/>
          <w:w w:val="90"/>
        </w:rPr>
        <w:t xml:space="preserve"> </w:t>
      </w:r>
      <w:r>
        <w:rPr>
          <w:w w:val="90"/>
        </w:rPr>
        <w:t>failure</w:t>
      </w:r>
      <w:r>
        <w:rPr>
          <w:spacing w:val="-31"/>
          <w:w w:val="90"/>
        </w:rPr>
        <w:t xml:space="preserve"> </w:t>
      </w:r>
      <w:r>
        <w:rPr>
          <w:w w:val="90"/>
        </w:rPr>
        <w:t>to</w:t>
      </w:r>
      <w:r>
        <w:rPr>
          <w:spacing w:val="-29"/>
          <w:w w:val="90"/>
        </w:rPr>
        <w:t xml:space="preserve"> </w:t>
      </w:r>
      <w:r>
        <w:rPr>
          <w:w w:val="90"/>
        </w:rPr>
        <w:t>do</w:t>
      </w:r>
      <w:r>
        <w:rPr>
          <w:spacing w:val="-31"/>
          <w:w w:val="90"/>
        </w:rPr>
        <w:t xml:space="preserve"> </w:t>
      </w:r>
      <w:r>
        <w:rPr>
          <w:w w:val="90"/>
        </w:rPr>
        <w:t>so</w:t>
      </w:r>
      <w:r>
        <w:rPr>
          <w:spacing w:val="-30"/>
          <w:w w:val="90"/>
        </w:rPr>
        <w:t xml:space="preserve"> </w:t>
      </w:r>
      <w:r>
        <w:rPr>
          <w:w w:val="90"/>
        </w:rPr>
        <w:t>will</w:t>
      </w:r>
      <w:r>
        <w:rPr>
          <w:spacing w:val="-30"/>
          <w:w w:val="90"/>
        </w:rPr>
        <w:t xml:space="preserve"> </w:t>
      </w:r>
      <w:r>
        <w:rPr>
          <w:w w:val="90"/>
        </w:rPr>
        <w:t>leave</w:t>
      </w:r>
      <w:r>
        <w:rPr>
          <w:spacing w:val="-30"/>
          <w:w w:val="90"/>
        </w:rPr>
        <w:t xml:space="preserve"> </w:t>
      </w:r>
      <w:r>
        <w:rPr>
          <w:w w:val="90"/>
        </w:rPr>
        <w:t>the</w:t>
      </w:r>
      <w:r>
        <w:rPr>
          <w:spacing w:val="-32"/>
          <w:w w:val="90"/>
        </w:rPr>
        <w:t xml:space="preserve"> </w:t>
      </w:r>
      <w:r>
        <w:rPr>
          <w:w w:val="90"/>
        </w:rPr>
        <w:t>application</w:t>
      </w:r>
      <w:r>
        <w:rPr>
          <w:spacing w:val="-31"/>
          <w:w w:val="90"/>
        </w:rPr>
        <w:t xml:space="preserve"> </w:t>
      </w:r>
      <w:r>
        <w:rPr>
          <w:w w:val="90"/>
        </w:rPr>
        <w:t xml:space="preserve">without </w:t>
      </w:r>
      <w:r>
        <w:rPr>
          <w:w w:val="95"/>
        </w:rPr>
        <w:t>consideration.</w:t>
      </w:r>
    </w:p>
    <w:p>
      <w:pPr>
        <w:pStyle w:val="2"/>
        <w:spacing w:before="8"/>
        <w:rPr>
          <w:sz w:val="32"/>
        </w:rPr>
      </w:pPr>
    </w:p>
    <w:p>
      <w:pPr>
        <w:pStyle w:val="2"/>
        <w:spacing w:before="1" w:line="355" w:lineRule="auto"/>
        <w:ind w:left="116" w:right="115"/>
        <w:jc w:val="both"/>
      </w:pPr>
      <w:r>
        <w:rPr>
          <w:w w:val="90"/>
        </w:rPr>
        <w:t>In</w:t>
      </w:r>
      <w:r>
        <w:rPr>
          <w:spacing w:val="-58"/>
          <w:w w:val="90"/>
        </w:rPr>
        <w:t xml:space="preserve"> </w:t>
      </w:r>
      <w:r>
        <w:rPr>
          <w:w w:val="90"/>
        </w:rPr>
        <w:t>the</w:t>
      </w:r>
      <w:r>
        <w:rPr>
          <w:spacing w:val="-57"/>
          <w:w w:val="90"/>
        </w:rPr>
        <w:t xml:space="preserve"> </w:t>
      </w:r>
      <w:r>
        <w:rPr>
          <w:w w:val="90"/>
        </w:rPr>
        <w:t>case</w:t>
      </w:r>
      <w:r>
        <w:rPr>
          <w:spacing w:val="-57"/>
          <w:w w:val="90"/>
        </w:rPr>
        <w:t xml:space="preserve"> </w:t>
      </w:r>
      <w:r>
        <w:rPr>
          <w:w w:val="90"/>
        </w:rPr>
        <w:t>of</w:t>
      </w:r>
      <w:r>
        <w:rPr>
          <w:spacing w:val="-57"/>
          <w:w w:val="90"/>
        </w:rPr>
        <w:t xml:space="preserve"> </w:t>
      </w:r>
      <w:r>
        <w:rPr>
          <w:w w:val="90"/>
        </w:rPr>
        <w:t>any</w:t>
      </w:r>
      <w:r>
        <w:rPr>
          <w:spacing w:val="-57"/>
          <w:w w:val="90"/>
        </w:rPr>
        <w:t xml:space="preserve"> </w:t>
      </w:r>
      <w:r>
        <w:rPr>
          <w:w w:val="90"/>
        </w:rPr>
        <w:t>doubt</w:t>
      </w:r>
      <w:r>
        <w:rPr>
          <w:spacing w:val="-57"/>
          <w:w w:val="90"/>
        </w:rPr>
        <w:t xml:space="preserve"> </w:t>
      </w:r>
      <w:r>
        <w:rPr>
          <w:w w:val="90"/>
        </w:rPr>
        <w:t>as</w:t>
      </w:r>
      <w:r>
        <w:rPr>
          <w:spacing w:val="-57"/>
          <w:w w:val="90"/>
        </w:rPr>
        <w:t xml:space="preserve"> </w:t>
      </w:r>
      <w:r>
        <w:rPr>
          <w:w w:val="90"/>
        </w:rPr>
        <w:t>to</w:t>
      </w:r>
      <w:r>
        <w:rPr>
          <w:spacing w:val="-56"/>
          <w:w w:val="90"/>
        </w:rPr>
        <w:t xml:space="preserve"> </w:t>
      </w:r>
      <w:r>
        <w:rPr>
          <w:w w:val="90"/>
        </w:rPr>
        <w:t>the</w:t>
      </w:r>
      <w:r>
        <w:rPr>
          <w:spacing w:val="-57"/>
          <w:w w:val="90"/>
        </w:rPr>
        <w:t xml:space="preserve"> </w:t>
      </w:r>
      <w:r>
        <w:rPr>
          <w:w w:val="90"/>
        </w:rPr>
        <w:t>status</w:t>
      </w:r>
      <w:r>
        <w:rPr>
          <w:spacing w:val="-56"/>
          <w:w w:val="90"/>
        </w:rPr>
        <w:t xml:space="preserve"> </w:t>
      </w:r>
      <w:r>
        <w:rPr>
          <w:w w:val="90"/>
        </w:rPr>
        <w:t>of</w:t>
      </w:r>
      <w:r>
        <w:rPr>
          <w:spacing w:val="-56"/>
          <w:w w:val="90"/>
        </w:rPr>
        <w:t xml:space="preserve"> </w:t>
      </w:r>
      <w:r>
        <w:rPr>
          <w:w w:val="90"/>
        </w:rPr>
        <w:t>the</w:t>
      </w:r>
      <w:r>
        <w:rPr>
          <w:spacing w:val="-57"/>
          <w:w w:val="90"/>
        </w:rPr>
        <w:t xml:space="preserve"> </w:t>
      </w:r>
      <w:r>
        <w:rPr>
          <w:w w:val="90"/>
        </w:rPr>
        <w:t>Applicant,</w:t>
      </w:r>
      <w:r>
        <w:rPr>
          <w:spacing w:val="-57"/>
          <w:w w:val="90"/>
        </w:rPr>
        <w:t xml:space="preserve"> </w:t>
      </w:r>
      <w:r>
        <w:rPr>
          <w:w w:val="90"/>
        </w:rPr>
        <w:t>NAWA</w:t>
      </w:r>
      <w:r>
        <w:rPr>
          <w:spacing w:val="-57"/>
          <w:w w:val="90"/>
        </w:rPr>
        <w:t xml:space="preserve"> </w:t>
      </w:r>
      <w:r>
        <w:rPr>
          <w:w w:val="90"/>
        </w:rPr>
        <w:t>may</w:t>
      </w:r>
      <w:r>
        <w:rPr>
          <w:spacing w:val="-57"/>
          <w:w w:val="90"/>
        </w:rPr>
        <w:t xml:space="preserve"> </w:t>
      </w:r>
      <w:r>
        <w:rPr>
          <w:w w:val="90"/>
        </w:rPr>
        <w:t>request</w:t>
      </w:r>
      <w:r>
        <w:rPr>
          <w:spacing w:val="-57"/>
          <w:w w:val="90"/>
        </w:rPr>
        <w:t xml:space="preserve"> </w:t>
      </w:r>
      <w:r>
        <w:rPr>
          <w:w w:val="90"/>
        </w:rPr>
        <w:t>the</w:t>
      </w:r>
      <w:r>
        <w:rPr>
          <w:spacing w:val="-57"/>
          <w:w w:val="90"/>
        </w:rPr>
        <w:t xml:space="preserve"> </w:t>
      </w:r>
      <w:r>
        <w:rPr>
          <w:w w:val="90"/>
        </w:rPr>
        <w:t>Applicant,</w:t>
      </w:r>
      <w:r>
        <w:rPr>
          <w:spacing w:val="-57"/>
          <w:w w:val="90"/>
        </w:rPr>
        <w:t xml:space="preserve"> </w:t>
      </w:r>
      <w:r>
        <w:rPr>
          <w:w w:val="90"/>
        </w:rPr>
        <w:t xml:space="preserve">through </w:t>
      </w:r>
      <w:r>
        <w:rPr>
          <w:w w:val="95"/>
        </w:rPr>
        <w:t>the foreign partner institution, to provide additional documents or explanations.</w:t>
      </w:r>
    </w:p>
    <w:p>
      <w:pPr>
        <w:pStyle w:val="2"/>
        <w:spacing w:before="8"/>
        <w:rPr>
          <w:sz w:val="32"/>
        </w:rPr>
      </w:pPr>
    </w:p>
    <w:p>
      <w:pPr>
        <w:pStyle w:val="2"/>
        <w:ind w:left="116"/>
        <w:jc w:val="both"/>
      </w:pPr>
      <w:r>
        <w:rPr>
          <w:w w:val="95"/>
        </w:rPr>
        <w:t>Applications shall be left without consideration, if:</w:t>
      </w:r>
    </w:p>
    <w:p>
      <w:pPr>
        <w:pStyle w:val="6"/>
        <w:numPr>
          <w:ilvl w:val="0"/>
          <w:numId w:val="9"/>
        </w:numPr>
        <w:tabs>
          <w:tab w:val="left" w:pos="683"/>
        </w:tabs>
        <w:spacing w:before="128" w:after="0" w:line="240" w:lineRule="auto"/>
        <w:ind w:left="682" w:right="0" w:hanging="566"/>
        <w:jc w:val="both"/>
        <w:rPr>
          <w:sz w:val="22"/>
        </w:rPr>
      </w:pPr>
      <w:r>
        <w:rPr>
          <w:w w:val="90"/>
          <w:sz w:val="22"/>
        </w:rPr>
        <w:t>submitted</w:t>
      </w:r>
      <w:r>
        <w:rPr>
          <w:spacing w:val="-43"/>
          <w:w w:val="90"/>
          <w:sz w:val="22"/>
        </w:rPr>
        <w:t xml:space="preserve"> </w:t>
      </w:r>
      <w:r>
        <w:rPr>
          <w:w w:val="90"/>
          <w:sz w:val="22"/>
        </w:rPr>
        <w:t>after</w:t>
      </w:r>
      <w:r>
        <w:rPr>
          <w:spacing w:val="-43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42"/>
          <w:w w:val="90"/>
          <w:sz w:val="22"/>
        </w:rPr>
        <w:t xml:space="preserve"> </w:t>
      </w:r>
      <w:r>
        <w:rPr>
          <w:w w:val="90"/>
          <w:sz w:val="22"/>
        </w:rPr>
        <w:t>deadline</w:t>
      </w:r>
      <w:r>
        <w:rPr>
          <w:spacing w:val="-41"/>
          <w:w w:val="90"/>
          <w:sz w:val="22"/>
        </w:rPr>
        <w:t xml:space="preserve"> </w:t>
      </w:r>
      <w:r>
        <w:rPr>
          <w:w w:val="90"/>
          <w:sz w:val="22"/>
        </w:rPr>
        <w:t>designated</w:t>
      </w:r>
      <w:r>
        <w:rPr>
          <w:spacing w:val="-41"/>
          <w:w w:val="90"/>
          <w:sz w:val="22"/>
        </w:rPr>
        <w:t xml:space="preserve"> </w:t>
      </w:r>
      <w:r>
        <w:rPr>
          <w:w w:val="90"/>
          <w:sz w:val="22"/>
        </w:rPr>
        <w:t>in</w:t>
      </w:r>
      <w:r>
        <w:rPr>
          <w:spacing w:val="-41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42"/>
          <w:w w:val="90"/>
          <w:sz w:val="22"/>
        </w:rPr>
        <w:t xml:space="preserve"> </w:t>
      </w:r>
      <w:r>
        <w:rPr>
          <w:w w:val="90"/>
          <w:sz w:val="22"/>
        </w:rPr>
        <w:t>announcement</w:t>
      </w:r>
      <w:r>
        <w:rPr>
          <w:spacing w:val="-43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43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41"/>
          <w:w w:val="90"/>
          <w:sz w:val="22"/>
        </w:rPr>
        <w:t xml:space="preserve"> </w:t>
      </w:r>
      <w:r>
        <w:rPr>
          <w:w w:val="90"/>
          <w:sz w:val="22"/>
        </w:rPr>
        <w:t>call</w:t>
      </w:r>
      <w:r>
        <w:rPr>
          <w:spacing w:val="-43"/>
          <w:w w:val="90"/>
          <w:sz w:val="22"/>
        </w:rPr>
        <w:t xml:space="preserve"> </w:t>
      </w:r>
      <w:r>
        <w:rPr>
          <w:w w:val="90"/>
          <w:sz w:val="22"/>
        </w:rPr>
        <w:t>for</w:t>
      </w:r>
      <w:r>
        <w:rPr>
          <w:spacing w:val="-40"/>
          <w:w w:val="90"/>
          <w:sz w:val="22"/>
        </w:rPr>
        <w:t xml:space="preserve"> </w:t>
      </w:r>
      <w:r>
        <w:rPr>
          <w:w w:val="90"/>
          <w:sz w:val="22"/>
        </w:rPr>
        <w:t>proposals;</w:t>
      </w:r>
    </w:p>
    <w:p>
      <w:pPr>
        <w:spacing w:after="0" w:line="240" w:lineRule="auto"/>
        <w:jc w:val="both"/>
        <w:rPr>
          <w:sz w:val="22"/>
        </w:rPr>
        <w:sectPr>
          <w:pgSz w:w="11900" w:h="16850"/>
          <w:pgMar w:top="1820" w:right="1300" w:bottom="940" w:left="1300" w:header="887" w:footer="750" w:gutter="0"/>
        </w:sectPr>
      </w:pPr>
    </w:p>
    <w:p>
      <w:pPr>
        <w:pStyle w:val="6"/>
        <w:numPr>
          <w:ilvl w:val="0"/>
          <w:numId w:val="9"/>
        </w:numPr>
        <w:tabs>
          <w:tab w:val="left" w:pos="682"/>
          <w:tab w:val="left" w:pos="683"/>
        </w:tabs>
        <w:spacing w:before="159" w:after="0" w:line="355" w:lineRule="auto"/>
        <w:ind w:left="682" w:right="118" w:hanging="566"/>
        <w:jc w:val="left"/>
        <w:rPr>
          <w:sz w:val="22"/>
        </w:rPr>
      </w:pPr>
      <w:r>
        <w:rPr>
          <w:w w:val="90"/>
          <w:sz w:val="22"/>
        </w:rPr>
        <w:t>they</w:t>
      </w:r>
      <w:r>
        <w:rPr>
          <w:spacing w:val="-29"/>
          <w:w w:val="90"/>
          <w:sz w:val="22"/>
        </w:rPr>
        <w:t xml:space="preserve"> </w:t>
      </w:r>
      <w:r>
        <w:rPr>
          <w:w w:val="90"/>
          <w:sz w:val="22"/>
        </w:rPr>
        <w:t>fail</w:t>
      </w:r>
      <w:r>
        <w:rPr>
          <w:spacing w:val="-27"/>
          <w:w w:val="90"/>
          <w:sz w:val="22"/>
        </w:rPr>
        <w:t xml:space="preserve"> </w:t>
      </w:r>
      <w:r>
        <w:rPr>
          <w:w w:val="90"/>
          <w:sz w:val="22"/>
        </w:rPr>
        <w:t>to</w:t>
      </w:r>
      <w:r>
        <w:rPr>
          <w:spacing w:val="-27"/>
          <w:w w:val="90"/>
          <w:sz w:val="22"/>
        </w:rPr>
        <w:t xml:space="preserve"> </w:t>
      </w:r>
      <w:r>
        <w:rPr>
          <w:w w:val="90"/>
          <w:sz w:val="22"/>
        </w:rPr>
        <w:t>meet</w:t>
      </w:r>
      <w:r>
        <w:rPr>
          <w:spacing w:val="-29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29"/>
          <w:w w:val="90"/>
          <w:sz w:val="22"/>
        </w:rPr>
        <w:t xml:space="preserve"> </w:t>
      </w:r>
      <w:r>
        <w:rPr>
          <w:w w:val="90"/>
          <w:sz w:val="22"/>
        </w:rPr>
        <w:t>formal</w:t>
      </w:r>
      <w:r>
        <w:rPr>
          <w:spacing w:val="-27"/>
          <w:w w:val="90"/>
          <w:sz w:val="22"/>
        </w:rPr>
        <w:t xml:space="preserve"> </w:t>
      </w:r>
      <w:r>
        <w:rPr>
          <w:w w:val="90"/>
          <w:sz w:val="22"/>
        </w:rPr>
        <w:t>requirements</w:t>
      </w:r>
      <w:r>
        <w:rPr>
          <w:spacing w:val="-28"/>
          <w:w w:val="90"/>
          <w:sz w:val="22"/>
        </w:rPr>
        <w:t xml:space="preserve"> </w:t>
      </w:r>
      <w:r>
        <w:rPr>
          <w:w w:val="90"/>
          <w:sz w:val="22"/>
        </w:rPr>
        <w:t>designated</w:t>
      </w:r>
      <w:r>
        <w:rPr>
          <w:spacing w:val="-28"/>
          <w:w w:val="90"/>
          <w:sz w:val="22"/>
        </w:rPr>
        <w:t xml:space="preserve"> </w:t>
      </w:r>
      <w:r>
        <w:rPr>
          <w:w w:val="90"/>
          <w:sz w:val="22"/>
        </w:rPr>
        <w:t>in</w:t>
      </w:r>
      <w:r>
        <w:rPr>
          <w:spacing w:val="-29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28"/>
          <w:w w:val="90"/>
          <w:sz w:val="22"/>
        </w:rPr>
        <w:t xml:space="preserve"> </w:t>
      </w:r>
      <w:r>
        <w:rPr>
          <w:w w:val="90"/>
          <w:sz w:val="22"/>
        </w:rPr>
        <w:t>announcement</w:t>
      </w:r>
      <w:r>
        <w:rPr>
          <w:spacing w:val="-29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28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29"/>
          <w:w w:val="90"/>
          <w:sz w:val="22"/>
        </w:rPr>
        <w:t xml:space="preserve"> </w:t>
      </w:r>
      <w:r>
        <w:rPr>
          <w:w w:val="90"/>
          <w:sz w:val="22"/>
        </w:rPr>
        <w:t>call</w:t>
      </w:r>
      <w:r>
        <w:rPr>
          <w:spacing w:val="-29"/>
          <w:w w:val="90"/>
          <w:sz w:val="22"/>
        </w:rPr>
        <w:t xml:space="preserve"> </w:t>
      </w:r>
      <w:r>
        <w:rPr>
          <w:w w:val="90"/>
          <w:sz w:val="22"/>
        </w:rPr>
        <w:t xml:space="preserve">for </w:t>
      </w:r>
      <w:r>
        <w:rPr>
          <w:w w:val="95"/>
          <w:sz w:val="22"/>
        </w:rPr>
        <w:t>proposals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to</w:t>
      </w:r>
      <w:r>
        <w:rPr>
          <w:spacing w:val="-34"/>
          <w:w w:val="95"/>
          <w:sz w:val="22"/>
        </w:rPr>
        <w:t xml:space="preserve"> </w:t>
      </w:r>
      <w:r>
        <w:rPr>
          <w:w w:val="95"/>
          <w:sz w:val="22"/>
        </w:rPr>
        <w:t>participate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in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Programme;</w:t>
      </w:r>
    </w:p>
    <w:p>
      <w:pPr>
        <w:pStyle w:val="2"/>
        <w:spacing w:before="8"/>
        <w:rPr>
          <w:sz w:val="32"/>
        </w:rPr>
      </w:pPr>
    </w:p>
    <w:p>
      <w:pPr>
        <w:pStyle w:val="2"/>
        <w:ind w:left="116"/>
      </w:pPr>
      <w:r>
        <w:rPr>
          <w:w w:val="95"/>
        </w:rPr>
        <w:t>The formal evaluation of the applications is made by the NAWA employees.</w:t>
      </w:r>
    </w:p>
    <w:p>
      <w:pPr>
        <w:pStyle w:val="2"/>
        <w:rPr>
          <w:sz w:val="26"/>
        </w:rPr>
      </w:pPr>
    </w:p>
    <w:p>
      <w:pPr>
        <w:pStyle w:val="6"/>
        <w:numPr>
          <w:ilvl w:val="1"/>
          <w:numId w:val="8"/>
        </w:numPr>
        <w:tabs>
          <w:tab w:val="left" w:pos="682"/>
          <w:tab w:val="left" w:pos="683"/>
        </w:tabs>
        <w:spacing w:before="209" w:after="0" w:line="240" w:lineRule="auto"/>
        <w:ind w:left="682" w:right="0" w:hanging="566"/>
        <w:jc w:val="left"/>
        <w:rPr>
          <w:sz w:val="22"/>
        </w:rPr>
      </w:pPr>
      <w:bookmarkStart w:id="24" w:name="_bookmark12"/>
      <w:bookmarkEnd w:id="24"/>
      <w:bookmarkStart w:id="25" w:name="_bookmark12"/>
      <w:bookmarkEnd w:id="25"/>
      <w:r>
        <w:rPr>
          <w:color w:val="2E5395"/>
          <w:w w:val="95"/>
          <w:sz w:val="22"/>
        </w:rPr>
        <w:t>Registration</w:t>
      </w:r>
      <w:r>
        <w:rPr>
          <w:color w:val="2E5395"/>
          <w:spacing w:val="-33"/>
          <w:w w:val="95"/>
          <w:sz w:val="22"/>
        </w:rPr>
        <w:t xml:space="preserve"> </w:t>
      </w:r>
      <w:r>
        <w:rPr>
          <w:color w:val="2E5395"/>
          <w:w w:val="95"/>
          <w:sz w:val="22"/>
        </w:rPr>
        <w:t>with</w:t>
      </w:r>
      <w:r>
        <w:rPr>
          <w:color w:val="2E5395"/>
          <w:spacing w:val="-33"/>
          <w:w w:val="95"/>
          <w:sz w:val="22"/>
        </w:rPr>
        <w:t xml:space="preserve"> </w:t>
      </w:r>
      <w:r>
        <w:rPr>
          <w:color w:val="2E5395"/>
          <w:w w:val="95"/>
          <w:sz w:val="22"/>
        </w:rPr>
        <w:t>the</w:t>
      </w:r>
      <w:r>
        <w:rPr>
          <w:color w:val="2E5395"/>
          <w:spacing w:val="-35"/>
          <w:w w:val="95"/>
          <w:sz w:val="22"/>
        </w:rPr>
        <w:t xml:space="preserve"> </w:t>
      </w:r>
      <w:r>
        <w:rPr>
          <w:color w:val="2E5395"/>
          <w:w w:val="95"/>
          <w:sz w:val="22"/>
        </w:rPr>
        <w:t>system</w:t>
      </w:r>
    </w:p>
    <w:p>
      <w:pPr>
        <w:pStyle w:val="2"/>
        <w:rPr>
          <w:sz w:val="26"/>
        </w:rPr>
      </w:pPr>
    </w:p>
    <w:p>
      <w:pPr>
        <w:pStyle w:val="2"/>
        <w:spacing w:before="208" w:line="355" w:lineRule="auto"/>
        <w:ind w:left="116" w:right="107"/>
      </w:pPr>
      <w:r>
        <w:rPr>
          <w:w w:val="90"/>
        </w:rPr>
        <w:t>Applicants</w:t>
      </w:r>
      <w:r>
        <w:rPr>
          <w:spacing w:val="-53"/>
          <w:w w:val="90"/>
        </w:rPr>
        <w:t xml:space="preserve"> </w:t>
      </w:r>
      <w:r>
        <w:rPr>
          <w:w w:val="90"/>
        </w:rPr>
        <w:t>who</w:t>
      </w:r>
      <w:r>
        <w:rPr>
          <w:spacing w:val="-51"/>
          <w:w w:val="90"/>
        </w:rPr>
        <w:t xml:space="preserve"> </w:t>
      </w:r>
      <w:r>
        <w:rPr>
          <w:w w:val="90"/>
        </w:rPr>
        <w:t>pass</w:t>
      </w:r>
      <w:r>
        <w:rPr>
          <w:spacing w:val="-51"/>
          <w:w w:val="90"/>
        </w:rPr>
        <w:t xml:space="preserve"> </w:t>
      </w:r>
      <w:r>
        <w:rPr>
          <w:w w:val="90"/>
        </w:rPr>
        <w:t>the</w:t>
      </w:r>
      <w:r>
        <w:rPr>
          <w:spacing w:val="-52"/>
          <w:w w:val="90"/>
        </w:rPr>
        <w:t xml:space="preserve"> </w:t>
      </w:r>
      <w:r>
        <w:rPr>
          <w:w w:val="90"/>
        </w:rPr>
        <w:t>formal</w:t>
      </w:r>
      <w:r>
        <w:rPr>
          <w:spacing w:val="-51"/>
          <w:w w:val="90"/>
        </w:rPr>
        <w:t xml:space="preserve"> </w:t>
      </w:r>
      <w:r>
        <w:rPr>
          <w:w w:val="90"/>
        </w:rPr>
        <w:t>evaluation</w:t>
      </w:r>
      <w:r>
        <w:rPr>
          <w:spacing w:val="-51"/>
          <w:w w:val="90"/>
        </w:rPr>
        <w:t xml:space="preserve"> </w:t>
      </w:r>
      <w:r>
        <w:rPr>
          <w:w w:val="90"/>
        </w:rPr>
        <w:t>are</w:t>
      </w:r>
      <w:r>
        <w:rPr>
          <w:spacing w:val="-53"/>
          <w:w w:val="90"/>
        </w:rPr>
        <w:t xml:space="preserve"> </w:t>
      </w:r>
      <w:r>
        <w:rPr>
          <w:w w:val="90"/>
        </w:rPr>
        <w:t>obliged</w:t>
      </w:r>
      <w:r>
        <w:rPr>
          <w:spacing w:val="-51"/>
          <w:w w:val="90"/>
        </w:rPr>
        <w:t xml:space="preserve"> </w:t>
      </w:r>
      <w:r>
        <w:rPr>
          <w:w w:val="90"/>
        </w:rPr>
        <w:t>to</w:t>
      </w:r>
      <w:r>
        <w:rPr>
          <w:spacing w:val="-52"/>
          <w:w w:val="90"/>
        </w:rPr>
        <w:t xml:space="preserve"> </w:t>
      </w:r>
      <w:r>
        <w:rPr>
          <w:w w:val="90"/>
        </w:rPr>
        <w:t>register</w:t>
      </w:r>
      <w:r>
        <w:rPr>
          <w:spacing w:val="-52"/>
          <w:w w:val="90"/>
        </w:rPr>
        <w:t xml:space="preserve"> </w:t>
      </w:r>
      <w:r>
        <w:rPr>
          <w:w w:val="90"/>
        </w:rPr>
        <w:t>with</w:t>
      </w:r>
      <w:r>
        <w:rPr>
          <w:spacing w:val="-51"/>
          <w:w w:val="90"/>
        </w:rPr>
        <w:t xml:space="preserve"> </w:t>
      </w:r>
      <w:r>
        <w:rPr>
          <w:w w:val="90"/>
        </w:rPr>
        <w:t>the</w:t>
      </w:r>
      <w:r>
        <w:rPr>
          <w:spacing w:val="-52"/>
          <w:w w:val="90"/>
        </w:rPr>
        <w:t xml:space="preserve"> </w:t>
      </w:r>
      <w:r>
        <w:rPr>
          <w:w w:val="90"/>
        </w:rPr>
        <w:t>Agency’s</w:t>
      </w:r>
      <w:r>
        <w:rPr>
          <w:spacing w:val="-51"/>
          <w:w w:val="90"/>
        </w:rPr>
        <w:t xml:space="preserve"> </w:t>
      </w:r>
      <w:r>
        <w:rPr>
          <w:w w:val="90"/>
        </w:rPr>
        <w:t>ICT</w:t>
      </w:r>
      <w:r>
        <w:rPr>
          <w:spacing w:val="-53"/>
          <w:w w:val="90"/>
        </w:rPr>
        <w:t xml:space="preserve"> </w:t>
      </w:r>
      <w:r>
        <w:rPr>
          <w:w w:val="90"/>
        </w:rPr>
        <w:t>system</w:t>
      </w:r>
      <w:r>
        <w:rPr>
          <w:spacing w:val="-52"/>
          <w:w w:val="90"/>
        </w:rPr>
        <w:t xml:space="preserve"> </w:t>
      </w:r>
      <w:r>
        <w:rPr>
          <w:w w:val="90"/>
        </w:rPr>
        <w:t xml:space="preserve">on </w:t>
      </w:r>
      <w:r>
        <w:rPr>
          <w:w w:val="95"/>
        </w:rPr>
        <w:t xml:space="preserve">the website </w:t>
      </w:r>
      <w:r>
        <w:fldChar w:fldCharType="begin"/>
      </w:r>
      <w:r>
        <w:instrText xml:space="preserve"> HYPERLINK "http://www.nawa.gov.pl/" \h </w:instrText>
      </w:r>
      <w:r>
        <w:fldChar w:fldCharType="separate"/>
      </w:r>
      <w:r>
        <w:rPr>
          <w:w w:val="95"/>
        </w:rPr>
        <w:t>www.nawa.gov.pl;</w:t>
      </w:r>
      <w:r>
        <w:rPr>
          <w:w w:val="95"/>
        </w:rPr>
        <w:fldChar w:fldCharType="end"/>
      </w:r>
    </w:p>
    <w:p>
      <w:pPr>
        <w:pStyle w:val="2"/>
        <w:spacing w:before="8"/>
        <w:rPr>
          <w:sz w:val="32"/>
        </w:rPr>
      </w:pPr>
    </w:p>
    <w:p>
      <w:pPr>
        <w:pStyle w:val="2"/>
        <w:spacing w:before="1" w:line="355" w:lineRule="auto"/>
        <w:ind w:left="116" w:right="109"/>
        <w:jc w:val="both"/>
      </w:pPr>
      <w:r>
        <w:rPr>
          <w:w w:val="90"/>
        </w:rPr>
        <w:t>In</w:t>
      </w:r>
      <w:r>
        <w:rPr>
          <w:spacing w:val="-38"/>
          <w:w w:val="90"/>
        </w:rPr>
        <w:t xml:space="preserve"> </w:t>
      </w:r>
      <w:r>
        <w:rPr>
          <w:w w:val="90"/>
        </w:rPr>
        <w:t>the</w:t>
      </w:r>
      <w:r>
        <w:rPr>
          <w:spacing w:val="-38"/>
          <w:w w:val="90"/>
        </w:rPr>
        <w:t xml:space="preserve"> </w:t>
      </w:r>
      <w:r>
        <w:rPr>
          <w:w w:val="90"/>
        </w:rPr>
        <w:t>case</w:t>
      </w:r>
      <w:r>
        <w:rPr>
          <w:spacing w:val="-38"/>
          <w:w w:val="90"/>
        </w:rPr>
        <w:t xml:space="preserve"> </w:t>
      </w:r>
      <w:r>
        <w:rPr>
          <w:w w:val="90"/>
        </w:rPr>
        <w:t>of</w:t>
      </w:r>
      <w:r>
        <w:rPr>
          <w:spacing w:val="-37"/>
          <w:w w:val="90"/>
        </w:rPr>
        <w:t xml:space="preserve"> </w:t>
      </w:r>
      <w:r>
        <w:rPr>
          <w:w w:val="90"/>
        </w:rPr>
        <w:t>incomplete</w:t>
      </w:r>
      <w:r>
        <w:rPr>
          <w:spacing w:val="-39"/>
          <w:w w:val="90"/>
        </w:rPr>
        <w:t xml:space="preserve"> </w:t>
      </w:r>
      <w:r>
        <w:rPr>
          <w:w w:val="90"/>
        </w:rPr>
        <w:t>or</w:t>
      </w:r>
      <w:r>
        <w:rPr>
          <w:spacing w:val="-36"/>
          <w:w w:val="90"/>
        </w:rPr>
        <w:t xml:space="preserve"> </w:t>
      </w:r>
      <w:r>
        <w:rPr>
          <w:w w:val="90"/>
        </w:rPr>
        <w:t>improper</w:t>
      </w:r>
      <w:r>
        <w:rPr>
          <w:spacing w:val="-37"/>
          <w:w w:val="90"/>
        </w:rPr>
        <w:t xml:space="preserve"> </w:t>
      </w:r>
      <w:r>
        <w:rPr>
          <w:w w:val="90"/>
        </w:rPr>
        <w:t>registration,</w:t>
      </w:r>
      <w:r>
        <w:rPr>
          <w:spacing w:val="-38"/>
          <w:w w:val="90"/>
        </w:rPr>
        <w:t xml:space="preserve"> </w:t>
      </w:r>
      <w:r>
        <w:rPr>
          <w:w w:val="90"/>
        </w:rPr>
        <w:t>the</w:t>
      </w:r>
      <w:r>
        <w:rPr>
          <w:spacing w:val="-36"/>
          <w:w w:val="90"/>
        </w:rPr>
        <w:t xml:space="preserve"> </w:t>
      </w:r>
      <w:r>
        <w:rPr>
          <w:w w:val="90"/>
        </w:rPr>
        <w:t>Applicant</w:t>
      </w:r>
      <w:r>
        <w:rPr>
          <w:spacing w:val="-38"/>
          <w:w w:val="90"/>
        </w:rPr>
        <w:t xml:space="preserve"> </w:t>
      </w:r>
      <w:r>
        <w:rPr>
          <w:w w:val="90"/>
        </w:rPr>
        <w:t>is</w:t>
      </w:r>
      <w:r>
        <w:rPr>
          <w:spacing w:val="-37"/>
          <w:w w:val="90"/>
        </w:rPr>
        <w:t xml:space="preserve"> </w:t>
      </w:r>
      <w:r>
        <w:rPr>
          <w:w w:val="90"/>
        </w:rPr>
        <w:t>called</w:t>
      </w:r>
      <w:r>
        <w:rPr>
          <w:spacing w:val="-38"/>
          <w:w w:val="90"/>
        </w:rPr>
        <w:t xml:space="preserve"> </w:t>
      </w:r>
      <w:r>
        <w:rPr>
          <w:w w:val="90"/>
        </w:rPr>
        <w:t>on,</w:t>
      </w:r>
      <w:r>
        <w:rPr>
          <w:spacing w:val="-38"/>
          <w:w w:val="90"/>
        </w:rPr>
        <w:t xml:space="preserve"> </w:t>
      </w:r>
      <w:r>
        <w:rPr>
          <w:w w:val="90"/>
        </w:rPr>
        <w:t>through</w:t>
      </w:r>
      <w:r>
        <w:rPr>
          <w:spacing w:val="-38"/>
          <w:w w:val="90"/>
        </w:rPr>
        <w:t xml:space="preserve"> </w:t>
      </w:r>
      <w:r>
        <w:rPr>
          <w:w w:val="90"/>
        </w:rPr>
        <w:t>the</w:t>
      </w:r>
      <w:r>
        <w:rPr>
          <w:spacing w:val="-38"/>
          <w:w w:val="90"/>
        </w:rPr>
        <w:t xml:space="preserve"> </w:t>
      </w:r>
      <w:r>
        <w:rPr>
          <w:w w:val="90"/>
        </w:rPr>
        <w:t>NAWA ICT</w:t>
      </w:r>
      <w:r>
        <w:rPr>
          <w:spacing w:val="-26"/>
          <w:w w:val="90"/>
        </w:rPr>
        <w:t xml:space="preserve"> </w:t>
      </w:r>
      <w:r>
        <w:rPr>
          <w:w w:val="90"/>
        </w:rPr>
        <w:t>system,</w:t>
      </w:r>
      <w:r>
        <w:rPr>
          <w:spacing w:val="-28"/>
          <w:w w:val="90"/>
        </w:rPr>
        <w:t xml:space="preserve"> </w:t>
      </w:r>
      <w:r>
        <w:rPr>
          <w:w w:val="90"/>
        </w:rPr>
        <w:t>to</w:t>
      </w:r>
      <w:r>
        <w:rPr>
          <w:spacing w:val="-26"/>
          <w:w w:val="90"/>
        </w:rPr>
        <w:t xml:space="preserve"> </w:t>
      </w:r>
      <w:r>
        <w:rPr>
          <w:w w:val="90"/>
        </w:rPr>
        <w:t>complete</w:t>
      </w:r>
      <w:r>
        <w:rPr>
          <w:spacing w:val="-26"/>
          <w:w w:val="90"/>
        </w:rPr>
        <w:t xml:space="preserve"> </w:t>
      </w:r>
      <w:r>
        <w:rPr>
          <w:w w:val="90"/>
        </w:rPr>
        <w:t>or</w:t>
      </w:r>
      <w:r>
        <w:rPr>
          <w:spacing w:val="-25"/>
          <w:w w:val="90"/>
        </w:rPr>
        <w:t xml:space="preserve"> </w:t>
      </w:r>
      <w:r>
        <w:rPr>
          <w:w w:val="90"/>
        </w:rPr>
        <w:t>improve</w:t>
      </w:r>
      <w:r>
        <w:rPr>
          <w:spacing w:val="-26"/>
          <w:w w:val="90"/>
        </w:rPr>
        <w:t xml:space="preserve"> </w:t>
      </w:r>
      <w:r>
        <w:rPr>
          <w:w w:val="90"/>
        </w:rPr>
        <w:t>it</w:t>
      </w:r>
      <w:r>
        <w:rPr>
          <w:spacing w:val="-27"/>
          <w:w w:val="90"/>
        </w:rPr>
        <w:t xml:space="preserve"> </w:t>
      </w:r>
      <w:r>
        <w:rPr>
          <w:w w:val="90"/>
        </w:rPr>
        <w:t>within</w:t>
      </w:r>
      <w:r>
        <w:rPr>
          <w:spacing w:val="-26"/>
          <w:w w:val="90"/>
        </w:rPr>
        <w:t xml:space="preserve"> </w:t>
      </w:r>
      <w:r>
        <w:rPr>
          <w:w w:val="90"/>
        </w:rPr>
        <w:t>14</w:t>
      </w:r>
      <w:r>
        <w:rPr>
          <w:spacing w:val="-27"/>
          <w:w w:val="90"/>
        </w:rPr>
        <w:t xml:space="preserve"> </w:t>
      </w:r>
      <w:r>
        <w:rPr>
          <w:w w:val="90"/>
        </w:rPr>
        <w:t>days</w:t>
      </w:r>
      <w:r>
        <w:rPr>
          <w:spacing w:val="-27"/>
          <w:w w:val="90"/>
        </w:rPr>
        <w:t xml:space="preserve"> </w:t>
      </w:r>
      <w:r>
        <w:rPr>
          <w:w w:val="90"/>
        </w:rPr>
        <w:t>from</w:t>
      </w:r>
      <w:r>
        <w:rPr>
          <w:spacing w:val="-26"/>
          <w:w w:val="90"/>
        </w:rPr>
        <w:t xml:space="preserve"> </w:t>
      </w:r>
      <w:r>
        <w:rPr>
          <w:w w:val="90"/>
        </w:rPr>
        <w:t>the</w:t>
      </w:r>
      <w:r>
        <w:rPr>
          <w:spacing w:val="-26"/>
          <w:w w:val="90"/>
        </w:rPr>
        <w:t xml:space="preserve"> </w:t>
      </w:r>
      <w:r>
        <w:rPr>
          <w:w w:val="90"/>
        </w:rPr>
        <w:t>date</w:t>
      </w:r>
      <w:r>
        <w:rPr>
          <w:spacing w:val="-27"/>
          <w:w w:val="90"/>
        </w:rPr>
        <w:t xml:space="preserve"> </w:t>
      </w:r>
      <w:r>
        <w:rPr>
          <w:w w:val="90"/>
        </w:rPr>
        <w:t>of</w:t>
      </w:r>
      <w:r>
        <w:rPr>
          <w:spacing w:val="-26"/>
          <w:w w:val="90"/>
        </w:rPr>
        <w:t xml:space="preserve"> </w:t>
      </w:r>
      <w:r>
        <w:rPr>
          <w:w w:val="90"/>
        </w:rPr>
        <w:t>sending</w:t>
      </w:r>
      <w:r>
        <w:rPr>
          <w:spacing w:val="-27"/>
          <w:w w:val="90"/>
        </w:rPr>
        <w:t xml:space="preserve"> </w:t>
      </w:r>
      <w:r>
        <w:rPr>
          <w:w w:val="90"/>
        </w:rPr>
        <w:t>the</w:t>
      </w:r>
      <w:r>
        <w:rPr>
          <w:spacing w:val="-26"/>
          <w:w w:val="90"/>
        </w:rPr>
        <w:t xml:space="preserve"> </w:t>
      </w:r>
      <w:r>
        <w:rPr>
          <w:w w:val="90"/>
        </w:rPr>
        <w:t>call,</w:t>
      </w:r>
      <w:r>
        <w:rPr>
          <w:spacing w:val="-26"/>
          <w:w w:val="90"/>
        </w:rPr>
        <w:t xml:space="preserve"> </w:t>
      </w:r>
      <w:r>
        <w:rPr>
          <w:w w:val="90"/>
        </w:rPr>
        <w:t>with</w:t>
      </w:r>
      <w:r>
        <w:rPr>
          <w:spacing w:val="-27"/>
          <w:w w:val="90"/>
        </w:rPr>
        <w:t xml:space="preserve"> </w:t>
      </w:r>
      <w:r>
        <w:rPr>
          <w:w w:val="90"/>
        </w:rPr>
        <w:t xml:space="preserve">an </w:t>
      </w:r>
      <w:r>
        <w:rPr>
          <w:w w:val="85"/>
        </w:rPr>
        <w:t>instruction</w:t>
      </w:r>
      <w:r>
        <w:rPr>
          <w:spacing w:val="-24"/>
          <w:w w:val="85"/>
        </w:rPr>
        <w:t xml:space="preserve"> </w:t>
      </w:r>
      <w:r>
        <w:rPr>
          <w:w w:val="85"/>
        </w:rPr>
        <w:t>that</w:t>
      </w:r>
      <w:r>
        <w:rPr>
          <w:spacing w:val="-24"/>
          <w:w w:val="85"/>
        </w:rPr>
        <w:t xml:space="preserve"> </w:t>
      </w:r>
      <w:r>
        <w:rPr>
          <w:w w:val="85"/>
        </w:rPr>
        <w:t>a</w:t>
      </w:r>
      <w:r>
        <w:rPr>
          <w:spacing w:val="-24"/>
          <w:w w:val="85"/>
        </w:rPr>
        <w:t xml:space="preserve"> </w:t>
      </w:r>
      <w:r>
        <w:rPr>
          <w:w w:val="85"/>
        </w:rPr>
        <w:t>failure</w:t>
      </w:r>
      <w:r>
        <w:rPr>
          <w:spacing w:val="-25"/>
          <w:w w:val="85"/>
        </w:rPr>
        <w:t xml:space="preserve"> </w:t>
      </w:r>
      <w:r>
        <w:rPr>
          <w:w w:val="85"/>
        </w:rPr>
        <w:t>to</w:t>
      </w:r>
      <w:r>
        <w:rPr>
          <w:spacing w:val="-24"/>
          <w:w w:val="85"/>
        </w:rPr>
        <w:t xml:space="preserve"> </w:t>
      </w:r>
      <w:r>
        <w:rPr>
          <w:w w:val="85"/>
        </w:rPr>
        <w:t>do</w:t>
      </w:r>
      <w:r>
        <w:rPr>
          <w:spacing w:val="-25"/>
          <w:w w:val="85"/>
        </w:rPr>
        <w:t xml:space="preserve"> </w:t>
      </w:r>
      <w:r>
        <w:rPr>
          <w:w w:val="85"/>
        </w:rPr>
        <w:t>so</w:t>
      </w:r>
      <w:r>
        <w:rPr>
          <w:spacing w:val="-24"/>
          <w:w w:val="85"/>
        </w:rPr>
        <w:t xml:space="preserve"> </w:t>
      </w:r>
      <w:r>
        <w:rPr>
          <w:w w:val="85"/>
        </w:rPr>
        <w:t>will</w:t>
      </w:r>
      <w:r>
        <w:rPr>
          <w:spacing w:val="-21"/>
          <w:w w:val="85"/>
        </w:rPr>
        <w:t xml:space="preserve"> </w:t>
      </w:r>
      <w:r>
        <w:rPr>
          <w:w w:val="85"/>
        </w:rPr>
        <w:t>leave</w:t>
      </w:r>
      <w:r>
        <w:rPr>
          <w:spacing w:val="-25"/>
          <w:w w:val="85"/>
        </w:rPr>
        <w:t xml:space="preserve"> </w:t>
      </w:r>
      <w:r>
        <w:rPr>
          <w:w w:val="85"/>
        </w:rPr>
        <w:t>the</w:t>
      </w:r>
      <w:r>
        <w:rPr>
          <w:spacing w:val="-25"/>
          <w:w w:val="85"/>
        </w:rPr>
        <w:t xml:space="preserve"> </w:t>
      </w:r>
      <w:r>
        <w:rPr>
          <w:w w:val="85"/>
        </w:rPr>
        <w:t>application</w:t>
      </w:r>
      <w:r>
        <w:rPr>
          <w:spacing w:val="-25"/>
          <w:w w:val="85"/>
        </w:rPr>
        <w:t xml:space="preserve"> </w:t>
      </w:r>
      <w:r>
        <w:rPr>
          <w:w w:val="85"/>
        </w:rPr>
        <w:t>in</w:t>
      </w:r>
      <w:r>
        <w:rPr>
          <w:spacing w:val="-23"/>
          <w:w w:val="85"/>
        </w:rPr>
        <w:t xml:space="preserve"> </w:t>
      </w:r>
      <w:r>
        <w:rPr>
          <w:w w:val="85"/>
        </w:rPr>
        <w:t>the</w:t>
      </w:r>
      <w:r>
        <w:rPr>
          <w:spacing w:val="-25"/>
          <w:w w:val="85"/>
        </w:rPr>
        <w:t xml:space="preserve"> </w:t>
      </w:r>
      <w:r>
        <w:rPr>
          <w:w w:val="85"/>
        </w:rPr>
        <w:t>Programme</w:t>
      </w:r>
      <w:r>
        <w:rPr>
          <w:spacing w:val="-26"/>
          <w:w w:val="85"/>
        </w:rPr>
        <w:t xml:space="preserve"> </w:t>
      </w:r>
      <w:r>
        <w:rPr>
          <w:w w:val="85"/>
        </w:rPr>
        <w:t>without</w:t>
      </w:r>
      <w:r>
        <w:rPr>
          <w:spacing w:val="-21"/>
          <w:w w:val="85"/>
        </w:rPr>
        <w:t xml:space="preserve"> </w:t>
      </w:r>
      <w:r>
        <w:rPr>
          <w:w w:val="85"/>
        </w:rPr>
        <w:t>consideration.</w:t>
      </w:r>
    </w:p>
    <w:p>
      <w:pPr>
        <w:pStyle w:val="2"/>
        <w:spacing w:before="7"/>
        <w:rPr>
          <w:sz w:val="32"/>
        </w:rPr>
      </w:pPr>
    </w:p>
    <w:p>
      <w:pPr>
        <w:pStyle w:val="2"/>
        <w:spacing w:before="1"/>
        <w:ind w:left="116"/>
      </w:pPr>
      <w:r>
        <w:rPr>
          <w:w w:val="95"/>
        </w:rPr>
        <w:t>Checking if registration with the system</w:t>
      </w:r>
      <w:r>
        <w:rPr>
          <w:spacing w:val="-51"/>
          <w:w w:val="95"/>
        </w:rPr>
        <w:t xml:space="preserve"> </w:t>
      </w:r>
      <w:r>
        <w:rPr>
          <w:w w:val="95"/>
        </w:rPr>
        <w:t>is proper is the responsibility of the Applicant.</w:t>
      </w:r>
    </w:p>
    <w:p>
      <w:pPr>
        <w:pStyle w:val="2"/>
        <w:rPr>
          <w:sz w:val="26"/>
        </w:rPr>
      </w:pPr>
    </w:p>
    <w:p>
      <w:pPr>
        <w:pStyle w:val="2"/>
        <w:spacing w:before="208" w:line="355" w:lineRule="auto"/>
        <w:ind w:left="116" w:right="105"/>
      </w:pPr>
      <w:r>
        <w:rPr>
          <w:w w:val="90"/>
        </w:rPr>
        <w:t>A</w:t>
      </w:r>
      <w:r>
        <w:rPr>
          <w:spacing w:val="-46"/>
          <w:w w:val="90"/>
        </w:rPr>
        <w:t xml:space="preserve"> </w:t>
      </w:r>
      <w:r>
        <w:rPr>
          <w:w w:val="90"/>
        </w:rPr>
        <w:t>failure</w:t>
      </w:r>
      <w:r>
        <w:rPr>
          <w:spacing w:val="-45"/>
          <w:w w:val="90"/>
        </w:rPr>
        <w:t xml:space="preserve"> </w:t>
      </w:r>
      <w:r>
        <w:rPr>
          <w:w w:val="90"/>
        </w:rPr>
        <w:t>to</w:t>
      </w:r>
      <w:r>
        <w:rPr>
          <w:spacing w:val="-44"/>
          <w:w w:val="90"/>
        </w:rPr>
        <w:t xml:space="preserve"> </w:t>
      </w:r>
      <w:r>
        <w:rPr>
          <w:w w:val="90"/>
        </w:rPr>
        <w:t>register</w:t>
      </w:r>
      <w:r>
        <w:rPr>
          <w:spacing w:val="-44"/>
          <w:w w:val="90"/>
        </w:rPr>
        <w:t xml:space="preserve"> </w:t>
      </w:r>
      <w:r>
        <w:rPr>
          <w:w w:val="90"/>
        </w:rPr>
        <w:t>with</w:t>
      </w:r>
      <w:r>
        <w:rPr>
          <w:spacing w:val="-45"/>
          <w:w w:val="90"/>
        </w:rPr>
        <w:t xml:space="preserve"> </w:t>
      </w:r>
      <w:r>
        <w:rPr>
          <w:w w:val="90"/>
        </w:rPr>
        <w:t>the</w:t>
      </w:r>
      <w:r>
        <w:rPr>
          <w:spacing w:val="-44"/>
          <w:w w:val="90"/>
        </w:rPr>
        <w:t xml:space="preserve"> </w:t>
      </w:r>
      <w:r>
        <w:rPr>
          <w:w w:val="90"/>
        </w:rPr>
        <w:t>system</w:t>
      </w:r>
      <w:r>
        <w:rPr>
          <w:spacing w:val="-46"/>
          <w:w w:val="90"/>
        </w:rPr>
        <w:t xml:space="preserve"> </w:t>
      </w:r>
      <w:r>
        <w:rPr>
          <w:w w:val="90"/>
        </w:rPr>
        <w:t>within</w:t>
      </w:r>
      <w:r>
        <w:rPr>
          <w:spacing w:val="-44"/>
          <w:w w:val="90"/>
        </w:rPr>
        <w:t xml:space="preserve"> </w:t>
      </w:r>
      <w:r>
        <w:rPr>
          <w:w w:val="90"/>
        </w:rPr>
        <w:t>the</w:t>
      </w:r>
      <w:r>
        <w:rPr>
          <w:spacing w:val="-45"/>
          <w:w w:val="90"/>
        </w:rPr>
        <w:t xml:space="preserve"> </w:t>
      </w:r>
      <w:r>
        <w:rPr>
          <w:w w:val="90"/>
        </w:rPr>
        <w:t>prescribed</w:t>
      </w:r>
      <w:r>
        <w:rPr>
          <w:spacing w:val="-45"/>
          <w:w w:val="90"/>
        </w:rPr>
        <w:t xml:space="preserve"> </w:t>
      </w:r>
      <w:r>
        <w:rPr>
          <w:w w:val="90"/>
        </w:rPr>
        <w:t>time-limit</w:t>
      </w:r>
      <w:r>
        <w:rPr>
          <w:spacing w:val="-44"/>
          <w:w w:val="90"/>
        </w:rPr>
        <w:t xml:space="preserve"> </w:t>
      </w:r>
      <w:r>
        <w:rPr>
          <w:w w:val="90"/>
        </w:rPr>
        <w:t>is</w:t>
      </w:r>
      <w:r>
        <w:rPr>
          <w:spacing w:val="-45"/>
          <w:w w:val="90"/>
        </w:rPr>
        <w:t xml:space="preserve"> </w:t>
      </w:r>
      <w:r>
        <w:rPr>
          <w:w w:val="90"/>
        </w:rPr>
        <w:t>treated</w:t>
      </w:r>
      <w:r>
        <w:rPr>
          <w:spacing w:val="-45"/>
          <w:w w:val="90"/>
        </w:rPr>
        <w:t xml:space="preserve"> </w:t>
      </w:r>
      <w:r>
        <w:rPr>
          <w:w w:val="90"/>
        </w:rPr>
        <w:t>as</w:t>
      </w:r>
      <w:r>
        <w:rPr>
          <w:spacing w:val="-44"/>
          <w:w w:val="90"/>
        </w:rPr>
        <w:t xml:space="preserve"> </w:t>
      </w:r>
      <w:r>
        <w:rPr>
          <w:w w:val="90"/>
        </w:rPr>
        <w:t>a</w:t>
      </w:r>
      <w:r>
        <w:rPr>
          <w:spacing w:val="-46"/>
          <w:w w:val="90"/>
        </w:rPr>
        <w:t xml:space="preserve"> </w:t>
      </w:r>
      <w:r>
        <w:rPr>
          <w:w w:val="90"/>
        </w:rPr>
        <w:t>resignation</w:t>
      </w:r>
      <w:r>
        <w:rPr>
          <w:spacing w:val="-44"/>
          <w:w w:val="90"/>
        </w:rPr>
        <w:t xml:space="preserve"> </w:t>
      </w:r>
      <w:r>
        <w:rPr>
          <w:w w:val="90"/>
        </w:rPr>
        <w:t xml:space="preserve">by </w:t>
      </w:r>
      <w:r>
        <w:rPr>
          <w:w w:val="95"/>
        </w:rPr>
        <w:t>the</w:t>
      </w:r>
      <w:r>
        <w:rPr>
          <w:spacing w:val="-39"/>
          <w:w w:val="95"/>
        </w:rPr>
        <w:t xml:space="preserve"> </w:t>
      </w:r>
      <w:r>
        <w:rPr>
          <w:w w:val="95"/>
        </w:rPr>
        <w:t>Beneficiary</w:t>
      </w:r>
      <w:r>
        <w:rPr>
          <w:spacing w:val="-39"/>
          <w:w w:val="95"/>
        </w:rPr>
        <w:t xml:space="preserve"> </w:t>
      </w:r>
      <w:r>
        <w:rPr>
          <w:w w:val="95"/>
        </w:rPr>
        <w:t>from</w:t>
      </w:r>
      <w:r>
        <w:rPr>
          <w:spacing w:val="-39"/>
          <w:w w:val="95"/>
        </w:rPr>
        <w:t xml:space="preserve"> </w:t>
      </w:r>
      <w:r>
        <w:rPr>
          <w:w w:val="95"/>
        </w:rPr>
        <w:t>the</w:t>
      </w:r>
      <w:r>
        <w:rPr>
          <w:spacing w:val="-37"/>
          <w:w w:val="95"/>
        </w:rPr>
        <w:t xml:space="preserve"> </w:t>
      </w:r>
      <w:r>
        <w:rPr>
          <w:w w:val="95"/>
        </w:rPr>
        <w:t>stay</w:t>
      </w:r>
      <w:r>
        <w:rPr>
          <w:spacing w:val="-37"/>
          <w:w w:val="95"/>
        </w:rPr>
        <w:t xml:space="preserve"> </w:t>
      </w:r>
      <w:r>
        <w:rPr>
          <w:w w:val="95"/>
        </w:rPr>
        <w:t>in</w:t>
      </w:r>
      <w:r>
        <w:rPr>
          <w:spacing w:val="-40"/>
          <w:w w:val="95"/>
        </w:rPr>
        <w:t xml:space="preserve"> </w:t>
      </w:r>
      <w:r>
        <w:rPr>
          <w:w w:val="95"/>
        </w:rPr>
        <w:t>Poland</w:t>
      </w:r>
      <w:r>
        <w:rPr>
          <w:spacing w:val="-38"/>
          <w:w w:val="95"/>
        </w:rPr>
        <w:t xml:space="preserve"> </w:t>
      </w:r>
      <w:r>
        <w:rPr>
          <w:w w:val="95"/>
        </w:rPr>
        <w:t>as</w:t>
      </w:r>
      <w:r>
        <w:rPr>
          <w:spacing w:val="-37"/>
          <w:w w:val="95"/>
        </w:rPr>
        <w:t xml:space="preserve"> </w:t>
      </w:r>
      <w:r>
        <w:rPr>
          <w:w w:val="95"/>
        </w:rPr>
        <w:t>part</w:t>
      </w:r>
      <w:r>
        <w:rPr>
          <w:spacing w:val="-40"/>
          <w:w w:val="95"/>
        </w:rPr>
        <w:t xml:space="preserve"> </w:t>
      </w:r>
      <w:r>
        <w:rPr>
          <w:w w:val="95"/>
        </w:rPr>
        <w:t>of</w:t>
      </w:r>
      <w:r>
        <w:rPr>
          <w:spacing w:val="-40"/>
          <w:w w:val="95"/>
        </w:rPr>
        <w:t xml:space="preserve"> </w:t>
      </w:r>
      <w:r>
        <w:rPr>
          <w:w w:val="95"/>
        </w:rPr>
        <w:t>the</w:t>
      </w:r>
      <w:r>
        <w:rPr>
          <w:spacing w:val="-38"/>
          <w:w w:val="95"/>
        </w:rPr>
        <w:t xml:space="preserve"> </w:t>
      </w:r>
      <w:r>
        <w:rPr>
          <w:w w:val="95"/>
        </w:rPr>
        <w:t>Programme.</w:t>
      </w:r>
    </w:p>
    <w:p>
      <w:pPr>
        <w:pStyle w:val="2"/>
        <w:spacing w:before="8"/>
        <w:rPr>
          <w:sz w:val="32"/>
        </w:rPr>
      </w:pPr>
    </w:p>
    <w:p>
      <w:pPr>
        <w:pStyle w:val="6"/>
        <w:numPr>
          <w:ilvl w:val="1"/>
          <w:numId w:val="8"/>
        </w:numPr>
        <w:tabs>
          <w:tab w:val="left" w:pos="682"/>
          <w:tab w:val="left" w:pos="683"/>
        </w:tabs>
        <w:spacing w:before="0" w:after="0" w:line="240" w:lineRule="auto"/>
        <w:ind w:left="682" w:right="0" w:hanging="566"/>
        <w:jc w:val="left"/>
        <w:rPr>
          <w:sz w:val="22"/>
        </w:rPr>
      </w:pPr>
      <w:bookmarkStart w:id="26" w:name="_bookmark13"/>
      <w:bookmarkEnd w:id="26"/>
      <w:bookmarkStart w:id="27" w:name="_bookmark13"/>
      <w:bookmarkEnd w:id="27"/>
      <w:r>
        <w:rPr>
          <w:color w:val="2E5395"/>
          <w:sz w:val="22"/>
        </w:rPr>
        <w:t>Mode</w:t>
      </w:r>
      <w:r>
        <w:rPr>
          <w:color w:val="2E5395"/>
          <w:spacing w:val="-51"/>
          <w:sz w:val="22"/>
        </w:rPr>
        <w:t xml:space="preserve"> </w:t>
      </w:r>
      <w:r>
        <w:rPr>
          <w:color w:val="2E5395"/>
          <w:sz w:val="22"/>
        </w:rPr>
        <w:t>of</w:t>
      </w:r>
      <w:r>
        <w:rPr>
          <w:color w:val="2E5395"/>
          <w:spacing w:val="-50"/>
          <w:sz w:val="22"/>
        </w:rPr>
        <w:t xml:space="preserve"> </w:t>
      </w:r>
      <w:r>
        <w:rPr>
          <w:color w:val="2E5395"/>
          <w:sz w:val="22"/>
        </w:rPr>
        <w:t>publishing</w:t>
      </w:r>
      <w:r>
        <w:rPr>
          <w:color w:val="2E5395"/>
          <w:spacing w:val="-50"/>
          <w:sz w:val="22"/>
        </w:rPr>
        <w:t xml:space="preserve"> </w:t>
      </w:r>
      <w:r>
        <w:rPr>
          <w:color w:val="2E5395"/>
          <w:sz w:val="22"/>
        </w:rPr>
        <w:t>information</w:t>
      </w:r>
      <w:r>
        <w:rPr>
          <w:color w:val="2E5395"/>
          <w:spacing w:val="-48"/>
          <w:sz w:val="22"/>
        </w:rPr>
        <w:t xml:space="preserve"> </w:t>
      </w:r>
      <w:r>
        <w:rPr>
          <w:color w:val="2E5395"/>
          <w:sz w:val="22"/>
        </w:rPr>
        <w:t>on</w:t>
      </w:r>
      <w:r>
        <w:rPr>
          <w:color w:val="2E5395"/>
          <w:spacing w:val="-51"/>
          <w:sz w:val="22"/>
        </w:rPr>
        <w:t xml:space="preserve"> </w:t>
      </w:r>
      <w:r>
        <w:rPr>
          <w:color w:val="2E5395"/>
          <w:sz w:val="22"/>
        </w:rPr>
        <w:t>the</w:t>
      </w:r>
      <w:r>
        <w:rPr>
          <w:color w:val="2E5395"/>
          <w:spacing w:val="-50"/>
          <w:sz w:val="22"/>
        </w:rPr>
        <w:t xml:space="preserve"> </w:t>
      </w:r>
      <w:r>
        <w:rPr>
          <w:color w:val="2E5395"/>
          <w:sz w:val="22"/>
        </w:rPr>
        <w:t>results</w:t>
      </w:r>
      <w:r>
        <w:rPr>
          <w:color w:val="2E5395"/>
          <w:spacing w:val="-50"/>
          <w:sz w:val="22"/>
        </w:rPr>
        <w:t xml:space="preserve"> </w:t>
      </w:r>
      <w:r>
        <w:rPr>
          <w:color w:val="2E5395"/>
          <w:sz w:val="22"/>
        </w:rPr>
        <w:t>of</w:t>
      </w:r>
      <w:r>
        <w:rPr>
          <w:color w:val="2E5395"/>
          <w:spacing w:val="-51"/>
          <w:sz w:val="22"/>
        </w:rPr>
        <w:t xml:space="preserve"> </w:t>
      </w:r>
      <w:r>
        <w:rPr>
          <w:color w:val="2E5395"/>
          <w:sz w:val="22"/>
        </w:rPr>
        <w:t>the</w:t>
      </w:r>
      <w:r>
        <w:rPr>
          <w:color w:val="2E5395"/>
          <w:spacing w:val="-50"/>
          <w:sz w:val="22"/>
        </w:rPr>
        <w:t xml:space="preserve"> </w:t>
      </w:r>
      <w:r>
        <w:rPr>
          <w:color w:val="2E5395"/>
          <w:sz w:val="22"/>
        </w:rPr>
        <w:t>call</w:t>
      </w:r>
      <w:r>
        <w:rPr>
          <w:color w:val="2E5395"/>
          <w:spacing w:val="-50"/>
          <w:sz w:val="22"/>
        </w:rPr>
        <w:t xml:space="preserve"> </w:t>
      </w:r>
      <w:r>
        <w:rPr>
          <w:color w:val="2E5395"/>
          <w:sz w:val="22"/>
        </w:rPr>
        <w:t>for</w:t>
      </w:r>
      <w:r>
        <w:rPr>
          <w:color w:val="2E5395"/>
          <w:spacing w:val="-48"/>
          <w:sz w:val="22"/>
        </w:rPr>
        <w:t xml:space="preserve"> </w:t>
      </w:r>
      <w:r>
        <w:rPr>
          <w:color w:val="2E5395"/>
          <w:sz w:val="22"/>
        </w:rPr>
        <w:t>proposals</w:t>
      </w:r>
    </w:p>
    <w:p>
      <w:pPr>
        <w:pStyle w:val="2"/>
        <w:rPr>
          <w:sz w:val="26"/>
        </w:rPr>
      </w:pPr>
    </w:p>
    <w:p>
      <w:pPr>
        <w:pStyle w:val="2"/>
        <w:spacing w:before="209" w:line="355" w:lineRule="auto"/>
        <w:ind w:left="116" w:right="109"/>
        <w:jc w:val="both"/>
      </w:pPr>
      <w:r>
        <w:rPr>
          <w:w w:val="90"/>
        </w:rPr>
        <w:t>After</w:t>
      </w:r>
      <w:r>
        <w:rPr>
          <w:spacing w:val="-20"/>
          <w:w w:val="90"/>
        </w:rPr>
        <w:t xml:space="preserve"> </w:t>
      </w:r>
      <w:r>
        <w:rPr>
          <w:w w:val="90"/>
        </w:rPr>
        <w:t>the</w:t>
      </w:r>
      <w:r>
        <w:rPr>
          <w:spacing w:val="-20"/>
          <w:w w:val="90"/>
        </w:rPr>
        <w:t xml:space="preserve"> </w:t>
      </w:r>
      <w:r>
        <w:rPr>
          <w:w w:val="90"/>
        </w:rPr>
        <w:t>formal</w:t>
      </w:r>
      <w:r>
        <w:rPr>
          <w:spacing w:val="-18"/>
          <w:w w:val="90"/>
        </w:rPr>
        <w:t xml:space="preserve"> </w:t>
      </w:r>
      <w:r>
        <w:rPr>
          <w:w w:val="90"/>
        </w:rPr>
        <w:t>evaluation</w:t>
      </w:r>
      <w:r>
        <w:rPr>
          <w:spacing w:val="-18"/>
          <w:w w:val="90"/>
        </w:rPr>
        <w:t xml:space="preserve"> </w:t>
      </w:r>
      <w:r>
        <w:rPr>
          <w:w w:val="90"/>
        </w:rPr>
        <w:t>and</w:t>
      </w:r>
      <w:r>
        <w:rPr>
          <w:spacing w:val="-19"/>
          <w:w w:val="90"/>
        </w:rPr>
        <w:t xml:space="preserve"> </w:t>
      </w:r>
      <w:r>
        <w:rPr>
          <w:w w:val="90"/>
        </w:rPr>
        <w:t>registration</w:t>
      </w:r>
      <w:r>
        <w:rPr>
          <w:spacing w:val="-18"/>
          <w:w w:val="90"/>
        </w:rPr>
        <w:t xml:space="preserve"> </w:t>
      </w:r>
      <w:r>
        <w:rPr>
          <w:w w:val="90"/>
        </w:rPr>
        <w:t>with</w:t>
      </w:r>
      <w:r>
        <w:rPr>
          <w:spacing w:val="-20"/>
          <w:w w:val="90"/>
        </w:rPr>
        <w:t xml:space="preserve"> </w:t>
      </w:r>
      <w:r>
        <w:rPr>
          <w:w w:val="90"/>
        </w:rPr>
        <w:t>the</w:t>
      </w:r>
      <w:r>
        <w:rPr>
          <w:spacing w:val="-16"/>
          <w:w w:val="90"/>
        </w:rPr>
        <w:t xml:space="preserve"> </w:t>
      </w:r>
      <w:r>
        <w:rPr>
          <w:w w:val="90"/>
        </w:rPr>
        <w:t>NAWA</w:t>
      </w:r>
      <w:r>
        <w:rPr>
          <w:spacing w:val="-20"/>
          <w:w w:val="90"/>
        </w:rPr>
        <w:t xml:space="preserve"> </w:t>
      </w:r>
      <w:r>
        <w:rPr>
          <w:w w:val="90"/>
        </w:rPr>
        <w:t>system,</w:t>
      </w:r>
      <w:r>
        <w:rPr>
          <w:spacing w:val="-19"/>
          <w:w w:val="90"/>
        </w:rPr>
        <w:t xml:space="preserve"> </w:t>
      </w:r>
      <w:r>
        <w:rPr>
          <w:w w:val="90"/>
        </w:rPr>
        <w:t>the</w:t>
      </w:r>
      <w:r>
        <w:rPr>
          <w:spacing w:val="-18"/>
          <w:w w:val="90"/>
        </w:rPr>
        <w:t xml:space="preserve"> </w:t>
      </w:r>
      <w:r>
        <w:rPr>
          <w:w w:val="90"/>
        </w:rPr>
        <w:t>Agency</w:t>
      </w:r>
      <w:r>
        <w:rPr>
          <w:spacing w:val="-18"/>
          <w:w w:val="90"/>
        </w:rPr>
        <w:t xml:space="preserve"> </w:t>
      </w:r>
      <w:r>
        <w:rPr>
          <w:w w:val="90"/>
        </w:rPr>
        <w:t>proposes</w:t>
      </w:r>
      <w:r>
        <w:rPr>
          <w:spacing w:val="-16"/>
          <w:w w:val="90"/>
        </w:rPr>
        <w:t xml:space="preserve"> </w:t>
      </w:r>
      <w:r>
        <w:rPr>
          <w:w w:val="90"/>
        </w:rPr>
        <w:t>the Applicant</w:t>
      </w:r>
      <w:r>
        <w:rPr>
          <w:spacing w:val="-49"/>
          <w:w w:val="90"/>
        </w:rPr>
        <w:t xml:space="preserve"> </w:t>
      </w:r>
      <w:r>
        <w:rPr>
          <w:w w:val="90"/>
        </w:rPr>
        <w:t>to</w:t>
      </w:r>
      <w:r>
        <w:rPr>
          <w:spacing w:val="-49"/>
          <w:w w:val="90"/>
        </w:rPr>
        <w:t xml:space="preserve"> </w:t>
      </w:r>
      <w:r>
        <w:rPr>
          <w:w w:val="90"/>
        </w:rPr>
        <w:t>the</w:t>
      </w:r>
      <w:r>
        <w:rPr>
          <w:spacing w:val="-50"/>
          <w:w w:val="90"/>
        </w:rPr>
        <w:t xml:space="preserve"> </w:t>
      </w:r>
      <w:r>
        <w:rPr>
          <w:w w:val="90"/>
        </w:rPr>
        <w:t>academic</w:t>
      </w:r>
      <w:r>
        <w:rPr>
          <w:spacing w:val="-49"/>
          <w:w w:val="90"/>
        </w:rPr>
        <w:t xml:space="preserve"> </w:t>
      </w:r>
      <w:r>
        <w:rPr>
          <w:w w:val="90"/>
        </w:rPr>
        <w:t>host</w:t>
      </w:r>
      <w:r>
        <w:rPr>
          <w:spacing w:val="-49"/>
          <w:w w:val="90"/>
        </w:rPr>
        <w:t xml:space="preserve"> </w:t>
      </w:r>
      <w:r>
        <w:rPr>
          <w:w w:val="90"/>
        </w:rPr>
        <w:t>centre,</w:t>
      </w:r>
      <w:r>
        <w:rPr>
          <w:spacing w:val="-49"/>
          <w:w w:val="90"/>
        </w:rPr>
        <w:t xml:space="preserve"> </w:t>
      </w:r>
      <w:r>
        <w:rPr>
          <w:w w:val="90"/>
        </w:rPr>
        <w:t>which</w:t>
      </w:r>
      <w:r>
        <w:rPr>
          <w:spacing w:val="-49"/>
          <w:w w:val="90"/>
        </w:rPr>
        <w:t xml:space="preserve"> </w:t>
      </w:r>
      <w:r>
        <w:rPr>
          <w:w w:val="90"/>
        </w:rPr>
        <w:t>decides</w:t>
      </w:r>
      <w:r>
        <w:rPr>
          <w:spacing w:val="-48"/>
          <w:w w:val="90"/>
        </w:rPr>
        <w:t xml:space="preserve"> </w:t>
      </w:r>
      <w:r>
        <w:rPr>
          <w:w w:val="90"/>
        </w:rPr>
        <w:t>on</w:t>
      </w:r>
      <w:r>
        <w:rPr>
          <w:spacing w:val="-50"/>
          <w:w w:val="90"/>
        </w:rPr>
        <w:t xml:space="preserve"> </w:t>
      </w:r>
      <w:r>
        <w:rPr>
          <w:w w:val="90"/>
        </w:rPr>
        <w:t>admission</w:t>
      </w:r>
      <w:r>
        <w:rPr>
          <w:spacing w:val="-50"/>
          <w:w w:val="90"/>
        </w:rPr>
        <w:t xml:space="preserve"> </w:t>
      </w:r>
      <w:r>
        <w:rPr>
          <w:w w:val="90"/>
        </w:rPr>
        <w:t>of</w:t>
      </w:r>
      <w:r>
        <w:rPr>
          <w:spacing w:val="-48"/>
          <w:w w:val="90"/>
        </w:rPr>
        <w:t xml:space="preserve"> </w:t>
      </w:r>
      <w:r>
        <w:rPr>
          <w:w w:val="90"/>
        </w:rPr>
        <w:t>candidates.</w:t>
      </w:r>
      <w:r>
        <w:rPr>
          <w:spacing w:val="-49"/>
          <w:w w:val="90"/>
        </w:rPr>
        <w:t xml:space="preserve"> </w:t>
      </w:r>
      <w:r>
        <w:rPr>
          <w:w w:val="90"/>
        </w:rPr>
        <w:t>Once</w:t>
      </w:r>
      <w:r>
        <w:rPr>
          <w:spacing w:val="-50"/>
          <w:w w:val="90"/>
        </w:rPr>
        <w:t xml:space="preserve"> </w:t>
      </w:r>
      <w:r>
        <w:rPr>
          <w:w w:val="90"/>
        </w:rPr>
        <w:t>the</w:t>
      </w:r>
      <w:r>
        <w:rPr>
          <w:spacing w:val="-51"/>
          <w:w w:val="90"/>
        </w:rPr>
        <w:t xml:space="preserve"> </w:t>
      </w:r>
      <w:r>
        <w:rPr>
          <w:w w:val="90"/>
        </w:rPr>
        <w:t>Polish host</w:t>
      </w:r>
      <w:r>
        <w:rPr>
          <w:spacing w:val="-55"/>
          <w:w w:val="90"/>
        </w:rPr>
        <w:t xml:space="preserve"> </w:t>
      </w:r>
      <w:r>
        <w:rPr>
          <w:w w:val="90"/>
        </w:rPr>
        <w:t>centre</w:t>
      </w:r>
      <w:r>
        <w:rPr>
          <w:spacing w:val="-54"/>
          <w:w w:val="90"/>
        </w:rPr>
        <w:t xml:space="preserve"> </w:t>
      </w:r>
      <w:r>
        <w:rPr>
          <w:w w:val="90"/>
        </w:rPr>
        <w:t>provides</w:t>
      </w:r>
      <w:r>
        <w:rPr>
          <w:spacing w:val="-54"/>
          <w:w w:val="90"/>
        </w:rPr>
        <w:t xml:space="preserve"> </w:t>
      </w:r>
      <w:r>
        <w:rPr>
          <w:w w:val="90"/>
        </w:rPr>
        <w:t>the</w:t>
      </w:r>
      <w:r>
        <w:rPr>
          <w:spacing w:val="-54"/>
          <w:w w:val="90"/>
        </w:rPr>
        <w:t xml:space="preserve"> </w:t>
      </w:r>
      <w:r>
        <w:rPr>
          <w:w w:val="90"/>
        </w:rPr>
        <w:t>information</w:t>
      </w:r>
      <w:r>
        <w:rPr>
          <w:spacing w:val="-54"/>
          <w:w w:val="90"/>
        </w:rPr>
        <w:t xml:space="preserve"> </w:t>
      </w:r>
      <w:r>
        <w:rPr>
          <w:w w:val="90"/>
        </w:rPr>
        <w:t>about</w:t>
      </w:r>
      <w:r>
        <w:rPr>
          <w:spacing w:val="-55"/>
          <w:w w:val="90"/>
        </w:rPr>
        <w:t xml:space="preserve"> </w:t>
      </w:r>
      <w:r>
        <w:rPr>
          <w:w w:val="90"/>
        </w:rPr>
        <w:t>the</w:t>
      </w:r>
      <w:r>
        <w:rPr>
          <w:spacing w:val="-54"/>
          <w:w w:val="90"/>
        </w:rPr>
        <w:t xml:space="preserve"> </w:t>
      </w:r>
      <w:r>
        <w:rPr>
          <w:w w:val="90"/>
        </w:rPr>
        <w:t>acceptance</w:t>
      </w:r>
      <w:r>
        <w:rPr>
          <w:spacing w:val="-54"/>
          <w:w w:val="90"/>
        </w:rPr>
        <w:t xml:space="preserve"> </w:t>
      </w:r>
      <w:r>
        <w:rPr>
          <w:w w:val="90"/>
        </w:rPr>
        <w:t>of</w:t>
      </w:r>
      <w:r>
        <w:rPr>
          <w:spacing w:val="-54"/>
          <w:w w:val="90"/>
        </w:rPr>
        <w:t xml:space="preserve"> </w:t>
      </w:r>
      <w:r>
        <w:rPr>
          <w:w w:val="90"/>
        </w:rPr>
        <w:t>proposed</w:t>
      </w:r>
      <w:r>
        <w:rPr>
          <w:spacing w:val="-54"/>
          <w:w w:val="90"/>
        </w:rPr>
        <w:t xml:space="preserve"> </w:t>
      </w:r>
      <w:r>
        <w:rPr>
          <w:w w:val="90"/>
        </w:rPr>
        <w:t>Applicants,</w:t>
      </w:r>
      <w:r>
        <w:rPr>
          <w:spacing w:val="-55"/>
          <w:w w:val="90"/>
        </w:rPr>
        <w:t xml:space="preserve"> </w:t>
      </w:r>
      <w:r>
        <w:rPr>
          <w:w w:val="90"/>
        </w:rPr>
        <w:t>the</w:t>
      </w:r>
      <w:r>
        <w:rPr>
          <w:spacing w:val="-55"/>
          <w:w w:val="90"/>
        </w:rPr>
        <w:t xml:space="preserve"> </w:t>
      </w:r>
      <w:r>
        <w:rPr>
          <w:w w:val="90"/>
        </w:rPr>
        <w:t>Director</w:t>
      </w:r>
      <w:r>
        <w:rPr>
          <w:spacing w:val="-53"/>
          <w:w w:val="90"/>
        </w:rPr>
        <w:t xml:space="preserve"> </w:t>
      </w:r>
      <w:r>
        <w:rPr>
          <w:w w:val="90"/>
        </w:rPr>
        <w:t xml:space="preserve">of </w:t>
      </w:r>
      <w:r>
        <w:t>NAWA</w:t>
      </w:r>
      <w:r>
        <w:rPr>
          <w:spacing w:val="-41"/>
        </w:rPr>
        <w:t xml:space="preserve"> </w:t>
      </w:r>
      <w:r>
        <w:t>issues</w:t>
      </w:r>
      <w:r>
        <w:rPr>
          <w:spacing w:val="-39"/>
        </w:rPr>
        <w:t xml:space="preserve"> </w:t>
      </w:r>
      <w:r>
        <w:t>for</w:t>
      </w:r>
      <w:r>
        <w:rPr>
          <w:spacing w:val="-37"/>
        </w:rPr>
        <w:t xml:space="preserve"> </w:t>
      </w:r>
      <w:r>
        <w:t>accepted</w:t>
      </w:r>
      <w:r>
        <w:rPr>
          <w:spacing w:val="-38"/>
        </w:rPr>
        <w:t xml:space="preserve"> </w:t>
      </w:r>
      <w:r>
        <w:t>persons:</w:t>
      </w:r>
    </w:p>
    <w:p>
      <w:pPr>
        <w:pStyle w:val="6"/>
        <w:numPr>
          <w:ilvl w:val="0"/>
          <w:numId w:val="10"/>
        </w:numPr>
        <w:tabs>
          <w:tab w:val="left" w:pos="682"/>
          <w:tab w:val="left" w:pos="683"/>
        </w:tabs>
        <w:spacing w:before="1" w:after="0" w:line="240" w:lineRule="auto"/>
        <w:ind w:left="682" w:right="0" w:hanging="566"/>
        <w:jc w:val="left"/>
        <w:rPr>
          <w:sz w:val="22"/>
        </w:rPr>
      </w:pPr>
      <w:r>
        <w:rPr>
          <w:w w:val="95"/>
          <w:sz w:val="22"/>
        </w:rPr>
        <w:t>decision</w:t>
      </w:r>
      <w:r>
        <w:rPr>
          <w:spacing w:val="-44"/>
          <w:w w:val="95"/>
          <w:sz w:val="22"/>
        </w:rPr>
        <w:t xml:space="preserve"> </w:t>
      </w:r>
      <w:r>
        <w:rPr>
          <w:w w:val="95"/>
          <w:sz w:val="22"/>
        </w:rPr>
        <w:t>on</w:t>
      </w:r>
      <w:r>
        <w:rPr>
          <w:spacing w:val="-44"/>
          <w:w w:val="95"/>
          <w:sz w:val="22"/>
        </w:rPr>
        <w:t xml:space="preserve"> </w:t>
      </w:r>
      <w:r>
        <w:rPr>
          <w:w w:val="95"/>
          <w:sz w:val="22"/>
        </w:rPr>
        <w:t>granting</w:t>
      </w:r>
      <w:r>
        <w:rPr>
          <w:spacing w:val="-43"/>
          <w:w w:val="95"/>
          <w:sz w:val="22"/>
        </w:rPr>
        <w:t xml:space="preserve"> </w:t>
      </w:r>
      <w:r>
        <w:rPr>
          <w:w w:val="95"/>
          <w:sz w:val="22"/>
        </w:rPr>
        <w:t>financing</w:t>
      </w:r>
      <w:r>
        <w:rPr>
          <w:spacing w:val="-42"/>
          <w:w w:val="95"/>
          <w:sz w:val="22"/>
        </w:rPr>
        <w:t xml:space="preserve"> </w:t>
      </w:r>
      <w:r>
        <w:rPr>
          <w:w w:val="95"/>
          <w:sz w:val="22"/>
        </w:rPr>
        <w:t>–</w:t>
      </w:r>
      <w:r>
        <w:rPr>
          <w:spacing w:val="-43"/>
          <w:w w:val="95"/>
          <w:sz w:val="22"/>
        </w:rPr>
        <w:t xml:space="preserve"> </w:t>
      </w:r>
      <w:r>
        <w:rPr>
          <w:w w:val="95"/>
          <w:sz w:val="22"/>
        </w:rPr>
        <w:t>in</w:t>
      </w:r>
      <w:r>
        <w:rPr>
          <w:spacing w:val="-44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43"/>
          <w:w w:val="95"/>
          <w:sz w:val="22"/>
        </w:rPr>
        <w:t xml:space="preserve"> </w:t>
      </w:r>
      <w:r>
        <w:rPr>
          <w:w w:val="95"/>
          <w:sz w:val="22"/>
        </w:rPr>
        <w:t>case</w:t>
      </w:r>
      <w:r>
        <w:rPr>
          <w:spacing w:val="-44"/>
          <w:w w:val="95"/>
          <w:sz w:val="22"/>
        </w:rPr>
        <w:t xml:space="preserve"> </w:t>
      </w:r>
      <w:r>
        <w:rPr>
          <w:w w:val="95"/>
          <w:sz w:val="22"/>
        </w:rPr>
        <w:t>of</w:t>
      </w:r>
      <w:r>
        <w:rPr>
          <w:spacing w:val="-44"/>
          <w:w w:val="95"/>
          <w:sz w:val="22"/>
        </w:rPr>
        <w:t xml:space="preserve"> </w:t>
      </w:r>
      <w:r>
        <w:rPr>
          <w:w w:val="95"/>
          <w:sz w:val="22"/>
        </w:rPr>
        <w:t>scholars</w:t>
      </w:r>
      <w:r>
        <w:rPr>
          <w:spacing w:val="-44"/>
          <w:w w:val="95"/>
          <w:sz w:val="22"/>
        </w:rPr>
        <w:t xml:space="preserve"> </w:t>
      </w:r>
      <w:r>
        <w:rPr>
          <w:w w:val="95"/>
          <w:sz w:val="22"/>
        </w:rPr>
        <w:t>of</w:t>
      </w:r>
      <w:r>
        <w:rPr>
          <w:spacing w:val="-43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42"/>
          <w:w w:val="95"/>
          <w:sz w:val="22"/>
        </w:rPr>
        <w:t xml:space="preserve"> </w:t>
      </w:r>
      <w:r>
        <w:rPr>
          <w:w w:val="95"/>
          <w:sz w:val="22"/>
        </w:rPr>
        <w:t>host</w:t>
      </w:r>
      <w:r>
        <w:rPr>
          <w:spacing w:val="-42"/>
          <w:w w:val="95"/>
          <w:sz w:val="22"/>
        </w:rPr>
        <w:t xml:space="preserve"> </w:t>
      </w:r>
      <w:r>
        <w:rPr>
          <w:w w:val="95"/>
          <w:sz w:val="22"/>
        </w:rPr>
        <w:t>party;</w:t>
      </w:r>
    </w:p>
    <w:p>
      <w:pPr>
        <w:pStyle w:val="6"/>
        <w:numPr>
          <w:ilvl w:val="0"/>
          <w:numId w:val="10"/>
        </w:numPr>
        <w:tabs>
          <w:tab w:val="left" w:pos="682"/>
          <w:tab w:val="left" w:pos="683"/>
        </w:tabs>
        <w:spacing w:before="129" w:after="0" w:line="352" w:lineRule="auto"/>
        <w:ind w:left="682" w:right="115" w:hanging="566"/>
        <w:jc w:val="left"/>
        <w:rPr>
          <w:sz w:val="22"/>
        </w:rPr>
      </w:pPr>
      <w:r>
        <w:rPr>
          <w:w w:val="90"/>
          <w:sz w:val="22"/>
        </w:rPr>
        <w:t>information</w:t>
      </w:r>
      <w:r>
        <w:rPr>
          <w:spacing w:val="-47"/>
          <w:w w:val="90"/>
          <w:sz w:val="22"/>
        </w:rPr>
        <w:t xml:space="preserve"> </w:t>
      </w:r>
      <w:r>
        <w:rPr>
          <w:w w:val="90"/>
          <w:sz w:val="22"/>
        </w:rPr>
        <w:t>about</w:t>
      </w:r>
      <w:r>
        <w:rPr>
          <w:spacing w:val="-45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completion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45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47"/>
          <w:w w:val="90"/>
          <w:sz w:val="22"/>
        </w:rPr>
        <w:t xml:space="preserve"> </w:t>
      </w:r>
      <w:r>
        <w:rPr>
          <w:w w:val="90"/>
          <w:sz w:val="22"/>
        </w:rPr>
        <w:t>recruitment</w:t>
      </w:r>
      <w:r>
        <w:rPr>
          <w:spacing w:val="-45"/>
          <w:w w:val="90"/>
          <w:sz w:val="22"/>
        </w:rPr>
        <w:t xml:space="preserve"> </w:t>
      </w:r>
      <w:r>
        <w:rPr>
          <w:w w:val="90"/>
          <w:sz w:val="22"/>
        </w:rPr>
        <w:t>process</w:t>
      </w:r>
      <w:r>
        <w:rPr>
          <w:spacing w:val="-44"/>
          <w:w w:val="90"/>
          <w:sz w:val="22"/>
        </w:rPr>
        <w:t xml:space="preserve"> </w:t>
      </w:r>
      <w:r>
        <w:rPr>
          <w:w w:val="90"/>
          <w:sz w:val="22"/>
        </w:rPr>
        <w:t>–</w:t>
      </w:r>
      <w:r>
        <w:rPr>
          <w:spacing w:val="-47"/>
          <w:w w:val="90"/>
          <w:sz w:val="22"/>
        </w:rPr>
        <w:t xml:space="preserve"> </w:t>
      </w:r>
      <w:r>
        <w:rPr>
          <w:w w:val="90"/>
          <w:sz w:val="22"/>
        </w:rPr>
        <w:t>in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47"/>
          <w:w w:val="90"/>
          <w:sz w:val="22"/>
        </w:rPr>
        <w:t xml:space="preserve"> </w:t>
      </w:r>
      <w:r>
        <w:rPr>
          <w:w w:val="90"/>
          <w:sz w:val="22"/>
        </w:rPr>
        <w:t>case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47"/>
          <w:w w:val="90"/>
          <w:sz w:val="22"/>
        </w:rPr>
        <w:t xml:space="preserve"> </w:t>
      </w:r>
      <w:r>
        <w:rPr>
          <w:w w:val="90"/>
          <w:sz w:val="22"/>
        </w:rPr>
        <w:t>scholars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 xml:space="preserve">the </w:t>
      </w:r>
      <w:r>
        <w:rPr>
          <w:w w:val="95"/>
          <w:sz w:val="22"/>
        </w:rPr>
        <w:t>sending</w:t>
      </w:r>
      <w:r>
        <w:rPr>
          <w:spacing w:val="-33"/>
          <w:w w:val="95"/>
          <w:sz w:val="22"/>
        </w:rPr>
        <w:t xml:space="preserve"> </w:t>
      </w:r>
      <w:r>
        <w:rPr>
          <w:w w:val="95"/>
          <w:sz w:val="22"/>
        </w:rPr>
        <w:t>party.</w:t>
      </w:r>
    </w:p>
    <w:p>
      <w:pPr>
        <w:pStyle w:val="2"/>
        <w:spacing w:before="167"/>
        <w:ind w:left="116"/>
      </w:pPr>
      <w:r>
        <w:rPr>
          <w:w w:val="90"/>
        </w:rPr>
        <w:t>The</w:t>
      </w:r>
      <w:r>
        <w:rPr>
          <w:spacing w:val="-54"/>
          <w:w w:val="90"/>
        </w:rPr>
        <w:t xml:space="preserve"> </w:t>
      </w:r>
      <w:r>
        <w:rPr>
          <w:w w:val="90"/>
        </w:rPr>
        <w:t>above-mentioned</w:t>
      </w:r>
      <w:r>
        <w:rPr>
          <w:spacing w:val="-53"/>
          <w:w w:val="90"/>
        </w:rPr>
        <w:t xml:space="preserve"> </w:t>
      </w:r>
      <w:r>
        <w:rPr>
          <w:w w:val="90"/>
        </w:rPr>
        <w:t>decisions</w:t>
      </w:r>
      <w:r>
        <w:rPr>
          <w:spacing w:val="-53"/>
          <w:w w:val="90"/>
        </w:rPr>
        <w:t xml:space="preserve"> </w:t>
      </w:r>
      <w:r>
        <w:rPr>
          <w:w w:val="90"/>
        </w:rPr>
        <w:t>shall</w:t>
      </w:r>
      <w:r>
        <w:rPr>
          <w:spacing w:val="-52"/>
          <w:w w:val="90"/>
        </w:rPr>
        <w:t xml:space="preserve"> </w:t>
      </w:r>
      <w:r>
        <w:rPr>
          <w:w w:val="90"/>
        </w:rPr>
        <w:t>be</w:t>
      </w:r>
      <w:r>
        <w:rPr>
          <w:spacing w:val="-53"/>
          <w:w w:val="90"/>
        </w:rPr>
        <w:t xml:space="preserve"> </w:t>
      </w:r>
      <w:r>
        <w:rPr>
          <w:w w:val="90"/>
        </w:rPr>
        <w:t>provided</w:t>
      </w:r>
      <w:r>
        <w:rPr>
          <w:spacing w:val="-54"/>
          <w:w w:val="90"/>
        </w:rPr>
        <w:t xml:space="preserve"> </w:t>
      </w:r>
      <w:r>
        <w:rPr>
          <w:w w:val="90"/>
        </w:rPr>
        <w:t>to</w:t>
      </w:r>
      <w:r>
        <w:rPr>
          <w:spacing w:val="-53"/>
          <w:w w:val="90"/>
        </w:rPr>
        <w:t xml:space="preserve"> </w:t>
      </w:r>
      <w:r>
        <w:rPr>
          <w:w w:val="90"/>
        </w:rPr>
        <w:t>Applicants</w:t>
      </w:r>
      <w:r>
        <w:rPr>
          <w:spacing w:val="-53"/>
          <w:w w:val="90"/>
        </w:rPr>
        <w:t xml:space="preserve"> </w:t>
      </w:r>
      <w:r>
        <w:rPr>
          <w:w w:val="90"/>
        </w:rPr>
        <w:t>through</w:t>
      </w:r>
      <w:r>
        <w:rPr>
          <w:spacing w:val="-53"/>
          <w:w w:val="90"/>
        </w:rPr>
        <w:t xml:space="preserve"> </w:t>
      </w:r>
      <w:r>
        <w:rPr>
          <w:w w:val="90"/>
        </w:rPr>
        <w:t>the</w:t>
      </w:r>
      <w:r>
        <w:rPr>
          <w:spacing w:val="-53"/>
          <w:w w:val="90"/>
        </w:rPr>
        <w:t xml:space="preserve"> </w:t>
      </w:r>
      <w:r>
        <w:rPr>
          <w:w w:val="90"/>
        </w:rPr>
        <w:t>Agency’s</w:t>
      </w:r>
      <w:r>
        <w:rPr>
          <w:spacing w:val="-53"/>
          <w:w w:val="90"/>
        </w:rPr>
        <w:t xml:space="preserve"> </w:t>
      </w:r>
      <w:r>
        <w:rPr>
          <w:w w:val="90"/>
        </w:rPr>
        <w:t>ICT</w:t>
      </w:r>
      <w:r>
        <w:rPr>
          <w:spacing w:val="-52"/>
          <w:w w:val="90"/>
        </w:rPr>
        <w:t xml:space="preserve"> </w:t>
      </w:r>
      <w:r>
        <w:rPr>
          <w:w w:val="90"/>
        </w:rPr>
        <w:t>system.</w:t>
      </w:r>
    </w:p>
    <w:p>
      <w:pPr>
        <w:spacing w:after="0"/>
        <w:sectPr>
          <w:pgSz w:w="11900" w:h="16850"/>
          <w:pgMar w:top="1820" w:right="1300" w:bottom="940" w:left="1300" w:header="887" w:footer="750" w:gutter="0"/>
        </w:sectPr>
      </w:pPr>
    </w:p>
    <w:p>
      <w:pPr>
        <w:pStyle w:val="2"/>
        <w:spacing w:before="159" w:line="355" w:lineRule="auto"/>
        <w:ind w:left="116"/>
      </w:pPr>
      <w:r>
        <w:rPr>
          <w:w w:val="90"/>
        </w:rPr>
        <w:t>NAWA</w:t>
      </w:r>
      <w:r>
        <w:rPr>
          <w:spacing w:val="-40"/>
          <w:w w:val="90"/>
        </w:rPr>
        <w:t xml:space="preserve"> </w:t>
      </w:r>
      <w:r>
        <w:rPr>
          <w:w w:val="90"/>
        </w:rPr>
        <w:t>will</w:t>
      </w:r>
      <w:r>
        <w:rPr>
          <w:spacing w:val="-39"/>
          <w:w w:val="90"/>
        </w:rPr>
        <w:t xml:space="preserve"> </w:t>
      </w:r>
      <w:r>
        <w:rPr>
          <w:w w:val="90"/>
        </w:rPr>
        <w:t>provide</w:t>
      </w:r>
      <w:r>
        <w:rPr>
          <w:spacing w:val="-40"/>
          <w:w w:val="90"/>
        </w:rPr>
        <w:t xml:space="preserve"> </w:t>
      </w:r>
      <w:r>
        <w:rPr>
          <w:w w:val="90"/>
        </w:rPr>
        <w:t>foreign</w:t>
      </w:r>
      <w:r>
        <w:rPr>
          <w:spacing w:val="-39"/>
          <w:w w:val="90"/>
        </w:rPr>
        <w:t xml:space="preserve"> </w:t>
      </w:r>
      <w:r>
        <w:rPr>
          <w:w w:val="90"/>
        </w:rPr>
        <w:t>partner</w:t>
      </w:r>
      <w:r>
        <w:rPr>
          <w:spacing w:val="-38"/>
          <w:w w:val="90"/>
        </w:rPr>
        <w:t xml:space="preserve"> </w:t>
      </w:r>
      <w:r>
        <w:rPr>
          <w:w w:val="90"/>
        </w:rPr>
        <w:t>institutions,</w:t>
      </w:r>
      <w:r>
        <w:rPr>
          <w:spacing w:val="-40"/>
          <w:w w:val="90"/>
        </w:rPr>
        <w:t xml:space="preserve"> </w:t>
      </w:r>
      <w:r>
        <w:rPr>
          <w:w w:val="90"/>
        </w:rPr>
        <w:t>in</w:t>
      </w:r>
      <w:r>
        <w:rPr>
          <w:spacing w:val="-40"/>
          <w:w w:val="90"/>
        </w:rPr>
        <w:t xml:space="preserve"> </w:t>
      </w:r>
      <w:r>
        <w:rPr>
          <w:w w:val="90"/>
        </w:rPr>
        <w:t>writing,</w:t>
      </w:r>
      <w:r>
        <w:rPr>
          <w:spacing w:val="-39"/>
          <w:w w:val="90"/>
        </w:rPr>
        <w:t xml:space="preserve"> </w:t>
      </w:r>
      <w:r>
        <w:rPr>
          <w:w w:val="90"/>
        </w:rPr>
        <w:t>with</w:t>
      </w:r>
      <w:r>
        <w:rPr>
          <w:spacing w:val="-39"/>
          <w:w w:val="90"/>
        </w:rPr>
        <w:t xml:space="preserve"> </w:t>
      </w:r>
      <w:r>
        <w:rPr>
          <w:w w:val="90"/>
        </w:rPr>
        <w:t>the</w:t>
      </w:r>
      <w:r>
        <w:rPr>
          <w:spacing w:val="-35"/>
          <w:w w:val="90"/>
        </w:rPr>
        <w:t xml:space="preserve"> </w:t>
      </w:r>
      <w:r>
        <w:rPr>
          <w:w w:val="90"/>
        </w:rPr>
        <w:t>information</w:t>
      </w:r>
      <w:r>
        <w:rPr>
          <w:spacing w:val="-39"/>
          <w:w w:val="90"/>
        </w:rPr>
        <w:t xml:space="preserve"> </w:t>
      </w:r>
      <w:r>
        <w:rPr>
          <w:w w:val="90"/>
        </w:rPr>
        <w:t>about</w:t>
      </w:r>
      <w:r>
        <w:rPr>
          <w:spacing w:val="-38"/>
          <w:w w:val="90"/>
        </w:rPr>
        <w:t xml:space="preserve"> </w:t>
      </w:r>
      <w:r>
        <w:rPr>
          <w:w w:val="90"/>
        </w:rPr>
        <w:t>the</w:t>
      </w:r>
      <w:r>
        <w:rPr>
          <w:spacing w:val="-39"/>
          <w:w w:val="90"/>
        </w:rPr>
        <w:t xml:space="preserve"> </w:t>
      </w:r>
      <w:r>
        <w:rPr>
          <w:w w:val="90"/>
        </w:rPr>
        <w:t xml:space="preserve">results </w:t>
      </w:r>
      <w:r>
        <w:rPr>
          <w:w w:val="95"/>
        </w:rPr>
        <w:t>of</w:t>
      </w:r>
      <w:r>
        <w:rPr>
          <w:spacing w:val="-41"/>
          <w:w w:val="95"/>
        </w:rPr>
        <w:t xml:space="preserve"> </w:t>
      </w:r>
      <w:r>
        <w:rPr>
          <w:w w:val="95"/>
        </w:rPr>
        <w:t>procedure</w:t>
      </w:r>
      <w:r>
        <w:rPr>
          <w:spacing w:val="-41"/>
          <w:w w:val="95"/>
        </w:rPr>
        <w:t xml:space="preserve"> </w:t>
      </w:r>
      <w:r>
        <w:rPr>
          <w:w w:val="95"/>
        </w:rPr>
        <w:t>with</w:t>
      </w:r>
      <w:r>
        <w:rPr>
          <w:spacing w:val="-41"/>
          <w:w w:val="95"/>
        </w:rPr>
        <w:t xml:space="preserve"> </w:t>
      </w:r>
      <w:r>
        <w:rPr>
          <w:w w:val="95"/>
        </w:rPr>
        <w:t>regard</w:t>
      </w:r>
      <w:r>
        <w:rPr>
          <w:spacing w:val="-44"/>
          <w:w w:val="95"/>
        </w:rPr>
        <w:t xml:space="preserve"> </w:t>
      </w:r>
      <w:r>
        <w:rPr>
          <w:w w:val="95"/>
        </w:rPr>
        <w:t>to</w:t>
      </w:r>
      <w:r>
        <w:rPr>
          <w:spacing w:val="-38"/>
          <w:w w:val="95"/>
        </w:rPr>
        <w:t xml:space="preserve"> </w:t>
      </w:r>
      <w:r>
        <w:rPr>
          <w:w w:val="95"/>
        </w:rPr>
        <w:t>candidates</w:t>
      </w:r>
      <w:r>
        <w:rPr>
          <w:spacing w:val="-42"/>
          <w:w w:val="95"/>
        </w:rPr>
        <w:t xml:space="preserve"> </w:t>
      </w:r>
      <w:r>
        <w:rPr>
          <w:w w:val="95"/>
        </w:rPr>
        <w:t>nominated</w:t>
      </w:r>
      <w:r>
        <w:rPr>
          <w:spacing w:val="-40"/>
          <w:w w:val="95"/>
        </w:rPr>
        <w:t xml:space="preserve"> </w:t>
      </w:r>
      <w:r>
        <w:rPr>
          <w:w w:val="95"/>
        </w:rPr>
        <w:t>by</w:t>
      </w:r>
      <w:r>
        <w:rPr>
          <w:spacing w:val="-40"/>
          <w:w w:val="95"/>
        </w:rPr>
        <w:t xml:space="preserve"> </w:t>
      </w:r>
      <w:r>
        <w:rPr>
          <w:w w:val="95"/>
        </w:rPr>
        <w:t>these</w:t>
      </w:r>
      <w:r>
        <w:rPr>
          <w:spacing w:val="-44"/>
          <w:w w:val="95"/>
        </w:rPr>
        <w:t xml:space="preserve"> </w:t>
      </w:r>
      <w:r>
        <w:rPr>
          <w:w w:val="95"/>
        </w:rPr>
        <w:t>institutions.</w:t>
      </w:r>
    </w:p>
    <w:p>
      <w:pPr>
        <w:pStyle w:val="2"/>
        <w:spacing w:before="8"/>
        <w:rPr>
          <w:sz w:val="32"/>
        </w:rPr>
      </w:pPr>
    </w:p>
    <w:p>
      <w:pPr>
        <w:pStyle w:val="2"/>
        <w:tabs>
          <w:tab w:val="left" w:pos="682"/>
        </w:tabs>
        <w:ind w:left="116"/>
      </w:pPr>
      <w:bookmarkStart w:id="28" w:name="_bookmark14"/>
      <w:bookmarkEnd w:id="28"/>
      <w:r>
        <w:rPr>
          <w:color w:val="2E5395"/>
          <w:w w:val="95"/>
        </w:rPr>
        <w:t>3.3.</w:t>
      </w:r>
      <w:r>
        <w:rPr>
          <w:color w:val="2E5395"/>
          <w:w w:val="95"/>
        </w:rPr>
        <w:tab/>
      </w:r>
      <w:r>
        <w:rPr>
          <w:color w:val="2E5395"/>
          <w:w w:val="95"/>
        </w:rPr>
        <w:t>Appeal</w:t>
      </w:r>
      <w:r>
        <w:rPr>
          <w:color w:val="2E5395"/>
          <w:spacing w:val="-32"/>
          <w:w w:val="95"/>
        </w:rPr>
        <w:t xml:space="preserve"> </w:t>
      </w:r>
      <w:r>
        <w:rPr>
          <w:color w:val="2E5395"/>
          <w:w w:val="95"/>
        </w:rPr>
        <w:t>procedure</w:t>
      </w:r>
    </w:p>
    <w:p>
      <w:pPr>
        <w:pStyle w:val="2"/>
        <w:rPr>
          <w:sz w:val="26"/>
        </w:rPr>
      </w:pPr>
    </w:p>
    <w:p>
      <w:pPr>
        <w:pStyle w:val="2"/>
        <w:spacing w:before="209" w:line="355" w:lineRule="auto"/>
        <w:ind w:left="116" w:right="113"/>
        <w:jc w:val="both"/>
      </w:pPr>
      <w:r>
        <w:rPr>
          <w:w w:val="90"/>
        </w:rPr>
        <w:t>Pursuant</w:t>
      </w:r>
      <w:r>
        <w:rPr>
          <w:spacing w:val="-48"/>
          <w:w w:val="90"/>
        </w:rPr>
        <w:t xml:space="preserve"> </w:t>
      </w:r>
      <w:r>
        <w:rPr>
          <w:w w:val="90"/>
        </w:rPr>
        <w:t>to</w:t>
      </w:r>
      <w:r>
        <w:rPr>
          <w:spacing w:val="-48"/>
          <w:w w:val="90"/>
        </w:rPr>
        <w:t xml:space="preserve"> </w:t>
      </w:r>
      <w:r>
        <w:rPr>
          <w:w w:val="90"/>
        </w:rPr>
        <w:t>Article</w:t>
      </w:r>
      <w:r>
        <w:rPr>
          <w:spacing w:val="-47"/>
          <w:w w:val="90"/>
        </w:rPr>
        <w:t xml:space="preserve"> </w:t>
      </w:r>
      <w:r>
        <w:rPr>
          <w:w w:val="90"/>
        </w:rPr>
        <w:t>25(2)</w:t>
      </w:r>
      <w:r>
        <w:rPr>
          <w:spacing w:val="-50"/>
          <w:w w:val="90"/>
        </w:rPr>
        <w:t xml:space="preserve"> </w:t>
      </w:r>
      <w:r>
        <w:rPr>
          <w:w w:val="90"/>
        </w:rPr>
        <w:t>of</w:t>
      </w:r>
      <w:r>
        <w:rPr>
          <w:spacing w:val="-47"/>
          <w:w w:val="90"/>
        </w:rPr>
        <w:t xml:space="preserve"> </w:t>
      </w:r>
      <w:r>
        <w:rPr>
          <w:w w:val="90"/>
        </w:rPr>
        <w:t>the</w:t>
      </w:r>
      <w:r>
        <w:rPr>
          <w:spacing w:val="-48"/>
          <w:w w:val="90"/>
        </w:rPr>
        <w:t xml:space="preserve"> </w:t>
      </w:r>
      <w:r>
        <w:rPr>
          <w:w w:val="90"/>
        </w:rPr>
        <w:t>Act</w:t>
      </w:r>
      <w:r>
        <w:rPr>
          <w:spacing w:val="-47"/>
          <w:w w:val="90"/>
        </w:rPr>
        <w:t xml:space="preserve"> </w:t>
      </w:r>
      <w:r>
        <w:rPr>
          <w:w w:val="90"/>
        </w:rPr>
        <w:t>on</w:t>
      </w:r>
      <w:r>
        <w:rPr>
          <w:spacing w:val="-49"/>
          <w:w w:val="90"/>
        </w:rPr>
        <w:t xml:space="preserve"> </w:t>
      </w:r>
      <w:r>
        <w:rPr>
          <w:w w:val="90"/>
        </w:rPr>
        <w:t>NAWA,</w:t>
      </w:r>
      <w:r>
        <w:rPr>
          <w:spacing w:val="-49"/>
          <w:w w:val="90"/>
        </w:rPr>
        <w:t xml:space="preserve"> </w:t>
      </w:r>
      <w:r>
        <w:rPr>
          <w:w w:val="90"/>
        </w:rPr>
        <w:t>the</w:t>
      </w:r>
      <w:r>
        <w:rPr>
          <w:spacing w:val="-49"/>
          <w:w w:val="90"/>
        </w:rPr>
        <w:t xml:space="preserve"> </w:t>
      </w:r>
      <w:r>
        <w:rPr>
          <w:w w:val="90"/>
        </w:rPr>
        <w:t>Applicant,</w:t>
      </w:r>
      <w:r>
        <w:rPr>
          <w:spacing w:val="-48"/>
          <w:w w:val="90"/>
        </w:rPr>
        <w:t xml:space="preserve"> </w:t>
      </w:r>
      <w:r>
        <w:rPr>
          <w:w w:val="90"/>
        </w:rPr>
        <w:t>after</w:t>
      </w:r>
      <w:r>
        <w:rPr>
          <w:spacing w:val="-49"/>
          <w:w w:val="90"/>
        </w:rPr>
        <w:t xml:space="preserve"> </w:t>
      </w:r>
      <w:r>
        <w:rPr>
          <w:w w:val="90"/>
        </w:rPr>
        <w:t>receiving</w:t>
      </w:r>
      <w:r>
        <w:rPr>
          <w:spacing w:val="-49"/>
          <w:w w:val="90"/>
        </w:rPr>
        <w:t xml:space="preserve"> </w:t>
      </w:r>
      <w:r>
        <w:rPr>
          <w:w w:val="90"/>
        </w:rPr>
        <w:t>the</w:t>
      </w:r>
      <w:r>
        <w:rPr>
          <w:spacing w:val="-47"/>
          <w:w w:val="90"/>
        </w:rPr>
        <w:t xml:space="preserve"> </w:t>
      </w:r>
      <w:r>
        <w:rPr>
          <w:w w:val="90"/>
        </w:rPr>
        <w:t>information</w:t>
      </w:r>
      <w:r>
        <w:rPr>
          <w:spacing w:val="-48"/>
          <w:w w:val="90"/>
        </w:rPr>
        <w:t xml:space="preserve"> </w:t>
      </w:r>
      <w:r>
        <w:rPr>
          <w:w w:val="90"/>
        </w:rPr>
        <w:t>about leaving</w:t>
      </w:r>
      <w:r>
        <w:rPr>
          <w:spacing w:val="-28"/>
          <w:w w:val="90"/>
        </w:rPr>
        <w:t xml:space="preserve"> </w:t>
      </w:r>
      <w:r>
        <w:rPr>
          <w:w w:val="90"/>
        </w:rPr>
        <w:t>the</w:t>
      </w:r>
      <w:r>
        <w:rPr>
          <w:spacing w:val="-29"/>
          <w:w w:val="90"/>
        </w:rPr>
        <w:t xml:space="preserve"> </w:t>
      </w:r>
      <w:r>
        <w:rPr>
          <w:w w:val="90"/>
        </w:rPr>
        <w:t>application</w:t>
      </w:r>
      <w:r>
        <w:rPr>
          <w:spacing w:val="-27"/>
          <w:w w:val="90"/>
        </w:rPr>
        <w:t xml:space="preserve"> </w:t>
      </w:r>
      <w:r>
        <w:rPr>
          <w:w w:val="90"/>
        </w:rPr>
        <w:t>without</w:t>
      </w:r>
      <w:r>
        <w:rPr>
          <w:spacing w:val="-26"/>
          <w:w w:val="90"/>
        </w:rPr>
        <w:t xml:space="preserve"> </w:t>
      </w:r>
      <w:r>
        <w:rPr>
          <w:w w:val="90"/>
        </w:rPr>
        <w:t>consideration,</w:t>
      </w:r>
      <w:r>
        <w:rPr>
          <w:spacing w:val="-27"/>
          <w:w w:val="90"/>
        </w:rPr>
        <w:t xml:space="preserve"> </w:t>
      </w:r>
      <w:r>
        <w:rPr>
          <w:w w:val="90"/>
        </w:rPr>
        <w:t>may</w:t>
      </w:r>
      <w:r>
        <w:rPr>
          <w:spacing w:val="-29"/>
          <w:w w:val="90"/>
        </w:rPr>
        <w:t xml:space="preserve"> </w:t>
      </w:r>
      <w:r>
        <w:rPr>
          <w:w w:val="90"/>
        </w:rPr>
        <w:t>request</w:t>
      </w:r>
      <w:r>
        <w:rPr>
          <w:spacing w:val="-26"/>
          <w:w w:val="90"/>
        </w:rPr>
        <w:t xml:space="preserve"> </w:t>
      </w:r>
      <w:r>
        <w:rPr>
          <w:w w:val="90"/>
        </w:rPr>
        <w:t>the</w:t>
      </w:r>
      <w:r>
        <w:rPr>
          <w:spacing w:val="-28"/>
          <w:w w:val="90"/>
        </w:rPr>
        <w:t xml:space="preserve"> </w:t>
      </w:r>
      <w:r>
        <w:rPr>
          <w:w w:val="90"/>
        </w:rPr>
        <w:t>Director</w:t>
      </w:r>
      <w:r>
        <w:rPr>
          <w:spacing w:val="-25"/>
          <w:w w:val="90"/>
        </w:rPr>
        <w:t xml:space="preserve"> </w:t>
      </w:r>
      <w:r>
        <w:rPr>
          <w:w w:val="90"/>
        </w:rPr>
        <w:t>to</w:t>
      </w:r>
      <w:r>
        <w:rPr>
          <w:spacing w:val="-29"/>
          <w:w w:val="90"/>
        </w:rPr>
        <w:t xml:space="preserve"> </w:t>
      </w:r>
      <w:r>
        <w:rPr>
          <w:w w:val="90"/>
        </w:rPr>
        <w:t>reconsider</w:t>
      </w:r>
      <w:r>
        <w:rPr>
          <w:spacing w:val="-26"/>
          <w:w w:val="90"/>
        </w:rPr>
        <w:t xml:space="preserve"> </w:t>
      </w:r>
      <w:r>
        <w:rPr>
          <w:w w:val="90"/>
        </w:rPr>
        <w:t>the</w:t>
      </w:r>
      <w:r>
        <w:rPr>
          <w:spacing w:val="-28"/>
          <w:w w:val="90"/>
        </w:rPr>
        <w:t xml:space="preserve"> </w:t>
      </w:r>
      <w:r>
        <w:rPr>
          <w:w w:val="90"/>
        </w:rPr>
        <w:t xml:space="preserve">case </w:t>
      </w:r>
      <w:r>
        <w:rPr>
          <w:w w:val="95"/>
        </w:rPr>
        <w:t>should</w:t>
      </w:r>
      <w:r>
        <w:rPr>
          <w:spacing w:val="-43"/>
          <w:w w:val="95"/>
        </w:rPr>
        <w:t xml:space="preserve"> </w:t>
      </w:r>
      <w:r>
        <w:rPr>
          <w:w w:val="95"/>
        </w:rPr>
        <w:t>any</w:t>
      </w:r>
      <w:r>
        <w:rPr>
          <w:spacing w:val="-41"/>
          <w:w w:val="95"/>
        </w:rPr>
        <w:t xml:space="preserve"> </w:t>
      </w:r>
      <w:r>
        <w:rPr>
          <w:w w:val="95"/>
        </w:rPr>
        <w:t>formal</w:t>
      </w:r>
      <w:r>
        <w:rPr>
          <w:spacing w:val="-41"/>
          <w:w w:val="95"/>
        </w:rPr>
        <w:t xml:space="preserve"> </w:t>
      </w:r>
      <w:r>
        <w:rPr>
          <w:w w:val="95"/>
        </w:rPr>
        <w:t>violations</w:t>
      </w:r>
      <w:r>
        <w:rPr>
          <w:spacing w:val="-41"/>
          <w:w w:val="95"/>
        </w:rPr>
        <w:t xml:space="preserve"> </w:t>
      </w:r>
      <w:r>
        <w:rPr>
          <w:w w:val="95"/>
        </w:rPr>
        <w:t>appear</w:t>
      </w:r>
      <w:r>
        <w:rPr>
          <w:spacing w:val="-39"/>
          <w:w w:val="95"/>
        </w:rPr>
        <w:t xml:space="preserve"> </w:t>
      </w:r>
      <w:r>
        <w:rPr>
          <w:w w:val="95"/>
        </w:rPr>
        <w:t>in</w:t>
      </w:r>
      <w:r>
        <w:rPr>
          <w:spacing w:val="-40"/>
          <w:w w:val="95"/>
        </w:rPr>
        <w:t xml:space="preserve"> </w:t>
      </w:r>
      <w:r>
        <w:rPr>
          <w:w w:val="95"/>
        </w:rPr>
        <w:t>granting</w:t>
      </w:r>
      <w:r>
        <w:rPr>
          <w:spacing w:val="-42"/>
          <w:w w:val="95"/>
        </w:rPr>
        <w:t xml:space="preserve"> </w:t>
      </w:r>
      <w:r>
        <w:rPr>
          <w:w w:val="95"/>
        </w:rPr>
        <w:t>financial</w:t>
      </w:r>
      <w:r>
        <w:rPr>
          <w:spacing w:val="-39"/>
          <w:w w:val="95"/>
        </w:rPr>
        <w:t xml:space="preserve"> </w:t>
      </w:r>
      <w:r>
        <w:rPr>
          <w:w w:val="95"/>
        </w:rPr>
        <w:t>resources.</w:t>
      </w:r>
    </w:p>
    <w:p>
      <w:pPr>
        <w:pStyle w:val="2"/>
        <w:spacing w:before="1" w:line="355" w:lineRule="auto"/>
        <w:ind w:left="116" w:right="105"/>
      </w:pPr>
      <w:r>
        <w:rPr>
          <w:w w:val="90"/>
        </w:rPr>
        <w:t>The</w:t>
      </w:r>
      <w:r>
        <w:rPr>
          <w:spacing w:val="-55"/>
          <w:w w:val="90"/>
        </w:rPr>
        <w:t xml:space="preserve"> </w:t>
      </w:r>
      <w:r>
        <w:rPr>
          <w:w w:val="90"/>
        </w:rPr>
        <w:t>request</w:t>
      </w:r>
      <w:r>
        <w:rPr>
          <w:spacing w:val="-55"/>
          <w:w w:val="90"/>
        </w:rPr>
        <w:t xml:space="preserve"> </w:t>
      </w:r>
      <w:r>
        <w:rPr>
          <w:w w:val="90"/>
        </w:rPr>
        <w:t>for</w:t>
      </w:r>
      <w:r>
        <w:rPr>
          <w:spacing w:val="-54"/>
          <w:w w:val="90"/>
        </w:rPr>
        <w:t xml:space="preserve"> </w:t>
      </w:r>
      <w:r>
        <w:rPr>
          <w:w w:val="90"/>
        </w:rPr>
        <w:t>reconsideration</w:t>
      </w:r>
      <w:r>
        <w:rPr>
          <w:spacing w:val="-56"/>
          <w:w w:val="90"/>
        </w:rPr>
        <w:t xml:space="preserve"> </w:t>
      </w:r>
      <w:r>
        <w:rPr>
          <w:w w:val="90"/>
        </w:rPr>
        <w:t>of</w:t>
      </w:r>
      <w:r>
        <w:rPr>
          <w:spacing w:val="-54"/>
          <w:w w:val="90"/>
        </w:rPr>
        <w:t xml:space="preserve"> </w:t>
      </w:r>
      <w:r>
        <w:rPr>
          <w:w w:val="90"/>
        </w:rPr>
        <w:t>the</w:t>
      </w:r>
      <w:r>
        <w:rPr>
          <w:spacing w:val="-54"/>
          <w:w w:val="90"/>
        </w:rPr>
        <w:t xml:space="preserve"> </w:t>
      </w:r>
      <w:r>
        <w:rPr>
          <w:w w:val="90"/>
        </w:rPr>
        <w:t>case</w:t>
      </w:r>
      <w:r>
        <w:rPr>
          <w:spacing w:val="-55"/>
          <w:w w:val="90"/>
        </w:rPr>
        <w:t xml:space="preserve"> </w:t>
      </w:r>
      <w:r>
        <w:rPr>
          <w:w w:val="90"/>
        </w:rPr>
        <w:t>may</w:t>
      </w:r>
      <w:r>
        <w:rPr>
          <w:spacing w:val="-54"/>
          <w:w w:val="90"/>
        </w:rPr>
        <w:t xml:space="preserve"> </w:t>
      </w:r>
      <w:r>
        <w:rPr>
          <w:w w:val="90"/>
        </w:rPr>
        <w:t>include</w:t>
      </w:r>
      <w:r>
        <w:rPr>
          <w:spacing w:val="-55"/>
          <w:w w:val="90"/>
        </w:rPr>
        <w:t xml:space="preserve"> </w:t>
      </w:r>
      <w:r>
        <w:rPr>
          <w:w w:val="90"/>
        </w:rPr>
        <w:t>reservations</w:t>
      </w:r>
      <w:r>
        <w:rPr>
          <w:spacing w:val="-54"/>
          <w:w w:val="90"/>
        </w:rPr>
        <w:t xml:space="preserve"> </w:t>
      </w:r>
      <w:r>
        <w:rPr>
          <w:w w:val="90"/>
        </w:rPr>
        <w:t>only</w:t>
      </w:r>
      <w:r>
        <w:rPr>
          <w:spacing w:val="-54"/>
          <w:w w:val="90"/>
        </w:rPr>
        <w:t xml:space="preserve"> </w:t>
      </w:r>
      <w:r>
        <w:rPr>
          <w:w w:val="90"/>
        </w:rPr>
        <w:t>as</w:t>
      </w:r>
      <w:r>
        <w:rPr>
          <w:spacing w:val="-55"/>
          <w:w w:val="90"/>
        </w:rPr>
        <w:t xml:space="preserve"> </w:t>
      </w:r>
      <w:r>
        <w:rPr>
          <w:w w:val="90"/>
        </w:rPr>
        <w:t>to</w:t>
      </w:r>
      <w:r>
        <w:rPr>
          <w:spacing w:val="-55"/>
          <w:w w:val="90"/>
        </w:rPr>
        <w:t xml:space="preserve"> </w:t>
      </w:r>
      <w:r>
        <w:rPr>
          <w:w w:val="90"/>
        </w:rPr>
        <w:t>formal</w:t>
      </w:r>
      <w:r>
        <w:rPr>
          <w:spacing w:val="-54"/>
          <w:w w:val="90"/>
        </w:rPr>
        <w:t xml:space="preserve"> </w:t>
      </w:r>
      <w:r>
        <w:rPr>
          <w:w w:val="90"/>
        </w:rPr>
        <w:t>issues</w:t>
      </w:r>
      <w:r>
        <w:rPr>
          <w:spacing w:val="-55"/>
          <w:w w:val="90"/>
        </w:rPr>
        <w:t xml:space="preserve"> </w:t>
      </w:r>
      <w:r>
        <w:rPr>
          <w:w w:val="90"/>
        </w:rPr>
        <w:t>in</w:t>
      </w:r>
      <w:r>
        <w:rPr>
          <w:spacing w:val="-54"/>
          <w:w w:val="90"/>
        </w:rPr>
        <w:t xml:space="preserve"> </w:t>
      </w:r>
      <w:r>
        <w:rPr>
          <w:w w:val="90"/>
        </w:rPr>
        <w:t xml:space="preserve">the </w:t>
      </w:r>
      <w:r>
        <w:rPr>
          <w:w w:val="95"/>
        </w:rPr>
        <w:t>process of granting financial resources.</w:t>
      </w:r>
    </w:p>
    <w:p>
      <w:pPr>
        <w:pStyle w:val="2"/>
        <w:spacing w:before="8"/>
        <w:rPr>
          <w:sz w:val="32"/>
        </w:rPr>
      </w:pPr>
    </w:p>
    <w:p>
      <w:pPr>
        <w:pStyle w:val="2"/>
        <w:spacing w:line="355" w:lineRule="auto"/>
        <w:ind w:left="116" w:right="116"/>
      </w:pPr>
      <w:r>
        <w:rPr>
          <w:w w:val="90"/>
        </w:rPr>
        <w:t>Submitting</w:t>
      </w:r>
      <w:r>
        <w:rPr>
          <w:spacing w:val="-48"/>
          <w:w w:val="90"/>
        </w:rPr>
        <w:t xml:space="preserve"> </w:t>
      </w:r>
      <w:r>
        <w:rPr>
          <w:w w:val="90"/>
        </w:rPr>
        <w:t>the</w:t>
      </w:r>
      <w:r>
        <w:rPr>
          <w:spacing w:val="-47"/>
          <w:w w:val="90"/>
        </w:rPr>
        <w:t xml:space="preserve"> </w:t>
      </w:r>
      <w:r>
        <w:rPr>
          <w:w w:val="90"/>
        </w:rPr>
        <w:t>request</w:t>
      </w:r>
      <w:r>
        <w:rPr>
          <w:spacing w:val="-47"/>
          <w:w w:val="90"/>
        </w:rPr>
        <w:t xml:space="preserve"> </w:t>
      </w:r>
      <w:r>
        <w:rPr>
          <w:w w:val="90"/>
        </w:rPr>
        <w:t>for</w:t>
      </w:r>
      <w:r>
        <w:rPr>
          <w:spacing w:val="-46"/>
          <w:w w:val="90"/>
        </w:rPr>
        <w:t xml:space="preserve"> </w:t>
      </w:r>
      <w:r>
        <w:rPr>
          <w:w w:val="90"/>
        </w:rPr>
        <w:t>reconsideration</w:t>
      </w:r>
      <w:r>
        <w:rPr>
          <w:spacing w:val="-47"/>
          <w:w w:val="90"/>
        </w:rPr>
        <w:t xml:space="preserve"> </w:t>
      </w:r>
      <w:r>
        <w:rPr>
          <w:w w:val="90"/>
        </w:rPr>
        <w:t>of</w:t>
      </w:r>
      <w:r>
        <w:rPr>
          <w:spacing w:val="-48"/>
          <w:w w:val="90"/>
        </w:rPr>
        <w:t xml:space="preserve"> </w:t>
      </w:r>
      <w:r>
        <w:rPr>
          <w:w w:val="90"/>
        </w:rPr>
        <w:t>the</w:t>
      </w:r>
      <w:r>
        <w:rPr>
          <w:spacing w:val="-47"/>
          <w:w w:val="90"/>
        </w:rPr>
        <w:t xml:space="preserve"> </w:t>
      </w:r>
      <w:r>
        <w:rPr>
          <w:w w:val="90"/>
        </w:rPr>
        <w:t>case</w:t>
      </w:r>
      <w:r>
        <w:rPr>
          <w:spacing w:val="-48"/>
          <w:w w:val="90"/>
        </w:rPr>
        <w:t xml:space="preserve"> </w:t>
      </w:r>
      <w:r>
        <w:rPr>
          <w:w w:val="90"/>
        </w:rPr>
        <w:t>for</w:t>
      </w:r>
      <w:r>
        <w:rPr>
          <w:spacing w:val="-46"/>
          <w:w w:val="90"/>
        </w:rPr>
        <w:t xml:space="preserve"> </w:t>
      </w:r>
      <w:r>
        <w:rPr>
          <w:w w:val="90"/>
        </w:rPr>
        <w:t>other</w:t>
      </w:r>
      <w:r>
        <w:rPr>
          <w:spacing w:val="-48"/>
          <w:w w:val="90"/>
        </w:rPr>
        <w:t xml:space="preserve"> </w:t>
      </w:r>
      <w:r>
        <w:rPr>
          <w:w w:val="90"/>
        </w:rPr>
        <w:t>reasons</w:t>
      </w:r>
      <w:r>
        <w:rPr>
          <w:spacing w:val="-48"/>
          <w:w w:val="90"/>
        </w:rPr>
        <w:t xml:space="preserve"> </w:t>
      </w:r>
      <w:r>
        <w:rPr>
          <w:w w:val="90"/>
        </w:rPr>
        <w:t>shall</w:t>
      </w:r>
      <w:r>
        <w:rPr>
          <w:spacing w:val="-48"/>
          <w:w w:val="90"/>
        </w:rPr>
        <w:t xml:space="preserve"> </w:t>
      </w:r>
      <w:r>
        <w:rPr>
          <w:w w:val="90"/>
        </w:rPr>
        <w:t>result</w:t>
      </w:r>
      <w:r>
        <w:rPr>
          <w:spacing w:val="-47"/>
          <w:w w:val="90"/>
        </w:rPr>
        <w:t xml:space="preserve"> </w:t>
      </w:r>
      <w:r>
        <w:rPr>
          <w:w w:val="90"/>
        </w:rPr>
        <w:t>in</w:t>
      </w:r>
      <w:r>
        <w:rPr>
          <w:spacing w:val="-46"/>
          <w:w w:val="90"/>
        </w:rPr>
        <w:t xml:space="preserve"> </w:t>
      </w:r>
      <w:r>
        <w:rPr>
          <w:w w:val="90"/>
        </w:rPr>
        <w:t>issuing</w:t>
      </w:r>
      <w:r>
        <w:rPr>
          <w:spacing w:val="-48"/>
          <w:w w:val="90"/>
        </w:rPr>
        <w:t xml:space="preserve"> </w:t>
      </w:r>
      <w:r>
        <w:rPr>
          <w:w w:val="90"/>
        </w:rPr>
        <w:t>of</w:t>
      </w:r>
      <w:r>
        <w:rPr>
          <w:spacing w:val="-48"/>
          <w:w w:val="90"/>
        </w:rPr>
        <w:t xml:space="preserve"> </w:t>
      </w:r>
      <w:r>
        <w:rPr>
          <w:w w:val="90"/>
        </w:rPr>
        <w:t xml:space="preserve">a </w:t>
      </w:r>
      <w:r>
        <w:rPr>
          <w:w w:val="95"/>
        </w:rPr>
        <w:t>decision</w:t>
      </w:r>
      <w:r>
        <w:rPr>
          <w:spacing w:val="-57"/>
          <w:w w:val="95"/>
        </w:rPr>
        <w:t xml:space="preserve"> </w:t>
      </w:r>
      <w:r>
        <w:rPr>
          <w:w w:val="95"/>
        </w:rPr>
        <w:t>stating</w:t>
      </w:r>
      <w:r>
        <w:rPr>
          <w:spacing w:val="-57"/>
          <w:w w:val="95"/>
        </w:rPr>
        <w:t xml:space="preserve"> </w:t>
      </w:r>
      <w:r>
        <w:rPr>
          <w:w w:val="95"/>
        </w:rPr>
        <w:t>inadmissibility</w:t>
      </w:r>
      <w:r>
        <w:rPr>
          <w:spacing w:val="-56"/>
          <w:w w:val="95"/>
        </w:rPr>
        <w:t xml:space="preserve"> </w:t>
      </w:r>
      <w:r>
        <w:rPr>
          <w:w w:val="95"/>
        </w:rPr>
        <w:t>of</w:t>
      </w:r>
      <w:r>
        <w:rPr>
          <w:spacing w:val="-57"/>
          <w:w w:val="95"/>
        </w:rPr>
        <w:t xml:space="preserve"> </w:t>
      </w:r>
      <w:r>
        <w:rPr>
          <w:w w:val="95"/>
        </w:rPr>
        <w:t>submitting</w:t>
      </w:r>
      <w:r>
        <w:rPr>
          <w:spacing w:val="-57"/>
          <w:w w:val="95"/>
        </w:rPr>
        <w:t xml:space="preserve"> </w:t>
      </w:r>
      <w:r>
        <w:rPr>
          <w:w w:val="95"/>
        </w:rPr>
        <w:t>the</w:t>
      </w:r>
      <w:r>
        <w:rPr>
          <w:spacing w:val="-57"/>
          <w:w w:val="95"/>
        </w:rPr>
        <w:t xml:space="preserve"> </w:t>
      </w:r>
      <w:r>
        <w:rPr>
          <w:w w:val="95"/>
        </w:rPr>
        <w:t>request</w:t>
      </w:r>
      <w:r>
        <w:rPr>
          <w:spacing w:val="-57"/>
          <w:w w:val="95"/>
        </w:rPr>
        <w:t xml:space="preserve"> </w:t>
      </w:r>
      <w:r>
        <w:rPr>
          <w:w w:val="95"/>
        </w:rPr>
        <w:t>for</w:t>
      </w:r>
      <w:r>
        <w:rPr>
          <w:spacing w:val="-57"/>
          <w:w w:val="95"/>
        </w:rPr>
        <w:t xml:space="preserve"> </w:t>
      </w:r>
      <w:r>
        <w:rPr>
          <w:w w:val="95"/>
        </w:rPr>
        <w:t>reconsideration</w:t>
      </w:r>
      <w:r>
        <w:rPr>
          <w:spacing w:val="-55"/>
          <w:w w:val="95"/>
        </w:rPr>
        <w:t xml:space="preserve"> </w:t>
      </w:r>
      <w:r>
        <w:rPr>
          <w:w w:val="95"/>
        </w:rPr>
        <w:t>of</w:t>
      </w:r>
      <w:r>
        <w:rPr>
          <w:spacing w:val="-56"/>
          <w:w w:val="95"/>
        </w:rPr>
        <w:t xml:space="preserve"> </w:t>
      </w:r>
      <w:r>
        <w:rPr>
          <w:w w:val="95"/>
        </w:rPr>
        <w:t>the</w:t>
      </w:r>
      <w:r>
        <w:rPr>
          <w:spacing w:val="-56"/>
          <w:w w:val="95"/>
        </w:rPr>
        <w:t xml:space="preserve"> </w:t>
      </w:r>
      <w:r>
        <w:rPr>
          <w:w w:val="95"/>
        </w:rPr>
        <w:t>case.</w:t>
      </w:r>
    </w:p>
    <w:p>
      <w:pPr>
        <w:pStyle w:val="2"/>
        <w:spacing w:before="7"/>
        <w:rPr>
          <w:sz w:val="32"/>
        </w:rPr>
      </w:pPr>
    </w:p>
    <w:p>
      <w:pPr>
        <w:pStyle w:val="2"/>
        <w:spacing w:before="1" w:line="355" w:lineRule="auto"/>
        <w:ind w:left="116"/>
      </w:pPr>
      <w:r>
        <w:rPr>
          <w:w w:val="90"/>
        </w:rPr>
        <w:t>The</w:t>
      </w:r>
      <w:r>
        <w:rPr>
          <w:spacing w:val="-27"/>
          <w:w w:val="90"/>
        </w:rPr>
        <w:t xml:space="preserve"> </w:t>
      </w:r>
      <w:r>
        <w:rPr>
          <w:w w:val="90"/>
        </w:rPr>
        <w:t>request</w:t>
      </w:r>
      <w:r>
        <w:rPr>
          <w:spacing w:val="-27"/>
          <w:w w:val="90"/>
        </w:rPr>
        <w:t xml:space="preserve"> </w:t>
      </w:r>
      <w:r>
        <w:rPr>
          <w:w w:val="90"/>
        </w:rPr>
        <w:t>for</w:t>
      </w:r>
      <w:r>
        <w:rPr>
          <w:spacing w:val="-25"/>
          <w:w w:val="90"/>
        </w:rPr>
        <w:t xml:space="preserve"> </w:t>
      </w:r>
      <w:r>
        <w:rPr>
          <w:w w:val="90"/>
        </w:rPr>
        <w:t>reconsideration</w:t>
      </w:r>
      <w:r>
        <w:rPr>
          <w:spacing w:val="-25"/>
          <w:w w:val="90"/>
        </w:rPr>
        <w:t xml:space="preserve"> </w:t>
      </w:r>
      <w:r>
        <w:rPr>
          <w:w w:val="90"/>
        </w:rPr>
        <w:t>of</w:t>
      </w:r>
      <w:r>
        <w:rPr>
          <w:spacing w:val="-24"/>
          <w:w w:val="90"/>
        </w:rPr>
        <w:t xml:space="preserve"> </w:t>
      </w:r>
      <w:r>
        <w:rPr>
          <w:w w:val="90"/>
        </w:rPr>
        <w:t>the</w:t>
      </w:r>
      <w:r>
        <w:rPr>
          <w:spacing w:val="-27"/>
          <w:w w:val="90"/>
        </w:rPr>
        <w:t xml:space="preserve"> </w:t>
      </w:r>
      <w:r>
        <w:rPr>
          <w:w w:val="90"/>
        </w:rPr>
        <w:t>case</w:t>
      </w:r>
      <w:r>
        <w:rPr>
          <w:spacing w:val="-27"/>
          <w:w w:val="90"/>
        </w:rPr>
        <w:t xml:space="preserve"> </w:t>
      </w:r>
      <w:r>
        <w:rPr>
          <w:w w:val="90"/>
        </w:rPr>
        <w:t>should</w:t>
      </w:r>
      <w:r>
        <w:rPr>
          <w:spacing w:val="-26"/>
          <w:w w:val="90"/>
        </w:rPr>
        <w:t xml:space="preserve"> </w:t>
      </w:r>
      <w:r>
        <w:rPr>
          <w:w w:val="90"/>
        </w:rPr>
        <w:t>be</w:t>
      </w:r>
      <w:r>
        <w:rPr>
          <w:spacing w:val="-25"/>
          <w:w w:val="90"/>
        </w:rPr>
        <w:t xml:space="preserve"> </w:t>
      </w:r>
      <w:r>
        <w:rPr>
          <w:w w:val="90"/>
        </w:rPr>
        <w:t>submitted</w:t>
      </w:r>
      <w:r>
        <w:rPr>
          <w:spacing w:val="-25"/>
          <w:w w:val="90"/>
        </w:rPr>
        <w:t xml:space="preserve"> </w:t>
      </w:r>
      <w:r>
        <w:rPr>
          <w:w w:val="90"/>
        </w:rPr>
        <w:t>to</w:t>
      </w:r>
      <w:r>
        <w:rPr>
          <w:spacing w:val="-25"/>
          <w:w w:val="90"/>
        </w:rPr>
        <w:t xml:space="preserve"> </w:t>
      </w:r>
      <w:r>
        <w:rPr>
          <w:w w:val="90"/>
        </w:rPr>
        <w:t>the</w:t>
      </w:r>
      <w:r>
        <w:rPr>
          <w:spacing w:val="-27"/>
          <w:w w:val="90"/>
        </w:rPr>
        <w:t xml:space="preserve"> </w:t>
      </w:r>
      <w:r>
        <w:rPr>
          <w:w w:val="90"/>
        </w:rPr>
        <w:t>Director</w:t>
      </w:r>
      <w:r>
        <w:rPr>
          <w:spacing w:val="-24"/>
          <w:w w:val="90"/>
        </w:rPr>
        <w:t xml:space="preserve"> </w:t>
      </w:r>
      <w:r>
        <w:rPr>
          <w:w w:val="90"/>
        </w:rPr>
        <w:t>within</w:t>
      </w:r>
      <w:r>
        <w:rPr>
          <w:spacing w:val="-25"/>
          <w:w w:val="90"/>
        </w:rPr>
        <w:t xml:space="preserve"> </w:t>
      </w:r>
      <w:r>
        <w:rPr>
          <w:w w:val="90"/>
        </w:rPr>
        <w:t>14</w:t>
      </w:r>
      <w:r>
        <w:rPr>
          <w:spacing w:val="-25"/>
          <w:w w:val="90"/>
        </w:rPr>
        <w:t xml:space="preserve"> </w:t>
      </w:r>
      <w:r>
        <w:rPr>
          <w:w w:val="90"/>
        </w:rPr>
        <w:t xml:space="preserve">days </w:t>
      </w:r>
      <w:r>
        <w:t>from</w:t>
      </w:r>
      <w:r>
        <w:rPr>
          <w:spacing w:val="-46"/>
        </w:rPr>
        <w:t xml:space="preserve"> </w:t>
      </w:r>
      <w:r>
        <w:t>the</w:t>
      </w:r>
      <w:r>
        <w:rPr>
          <w:spacing w:val="-46"/>
        </w:rPr>
        <w:t xml:space="preserve"> </w:t>
      </w:r>
      <w:r>
        <w:t>date</w:t>
      </w:r>
      <w:r>
        <w:rPr>
          <w:spacing w:val="-47"/>
        </w:rPr>
        <w:t xml:space="preserve"> </w:t>
      </w:r>
      <w:r>
        <w:t>of</w:t>
      </w:r>
      <w:r>
        <w:rPr>
          <w:spacing w:val="-47"/>
        </w:rPr>
        <w:t xml:space="preserve"> </w:t>
      </w:r>
      <w:r>
        <w:t>receiving</w:t>
      </w:r>
      <w:r>
        <w:rPr>
          <w:spacing w:val="-48"/>
        </w:rPr>
        <w:t xml:space="preserve"> </w:t>
      </w:r>
      <w:r>
        <w:t>the</w:t>
      </w:r>
      <w:r>
        <w:rPr>
          <w:spacing w:val="-46"/>
        </w:rPr>
        <w:t xml:space="preserve"> </w:t>
      </w:r>
      <w:r>
        <w:t>decision,</w:t>
      </w:r>
      <w:r>
        <w:rPr>
          <w:spacing w:val="-48"/>
        </w:rPr>
        <w:t xml:space="preserve"> </w:t>
      </w:r>
      <w:r>
        <w:t>to</w:t>
      </w:r>
      <w:r>
        <w:rPr>
          <w:spacing w:val="-48"/>
        </w:rPr>
        <w:t xml:space="preserve"> </w:t>
      </w:r>
      <w:r>
        <w:t>the</w:t>
      </w:r>
      <w:r>
        <w:rPr>
          <w:spacing w:val="-46"/>
        </w:rPr>
        <w:t xml:space="preserve"> </w:t>
      </w:r>
      <w:r>
        <w:t>following</w:t>
      </w:r>
      <w:r>
        <w:rPr>
          <w:spacing w:val="-46"/>
        </w:rPr>
        <w:t xml:space="preserve"> </w:t>
      </w:r>
      <w:r>
        <w:t>address:</w:t>
      </w:r>
    </w:p>
    <w:p>
      <w:pPr>
        <w:pStyle w:val="2"/>
        <w:spacing w:before="7"/>
        <w:rPr>
          <w:sz w:val="32"/>
        </w:rPr>
      </w:pPr>
    </w:p>
    <w:p>
      <w:pPr>
        <w:pStyle w:val="2"/>
        <w:spacing w:before="1" w:line="355" w:lineRule="auto"/>
        <w:ind w:left="116" w:right="4551"/>
      </w:pPr>
      <w:r>
        <w:rPr>
          <w:w w:val="85"/>
        </w:rPr>
        <w:t xml:space="preserve">Polish National Agency for Academic Exchange </w:t>
      </w:r>
      <w:r>
        <w:rPr>
          <w:w w:val="95"/>
        </w:rPr>
        <w:t>ul. Polna 40</w:t>
      </w:r>
    </w:p>
    <w:p>
      <w:pPr>
        <w:pStyle w:val="2"/>
        <w:ind w:left="116"/>
      </w:pPr>
      <w:r>
        <w:t>00-635 Warsaw</w:t>
      </w:r>
    </w:p>
    <w:p>
      <w:pPr>
        <w:pStyle w:val="2"/>
        <w:rPr>
          <w:sz w:val="26"/>
        </w:rPr>
      </w:pPr>
    </w:p>
    <w:p>
      <w:pPr>
        <w:pStyle w:val="2"/>
        <w:spacing w:before="2"/>
        <w:rPr>
          <w:sz w:val="20"/>
        </w:rPr>
      </w:pPr>
    </w:p>
    <w:p>
      <w:pPr>
        <w:pStyle w:val="2"/>
        <w:spacing w:line="355" w:lineRule="auto"/>
        <w:ind w:left="116" w:right="108"/>
      </w:pPr>
      <w:r>
        <w:rPr>
          <w:w w:val="90"/>
        </w:rPr>
        <w:t>The</w:t>
      </w:r>
      <w:r>
        <w:rPr>
          <w:spacing w:val="-33"/>
          <w:w w:val="90"/>
        </w:rPr>
        <w:t xml:space="preserve"> </w:t>
      </w:r>
      <w:r>
        <w:rPr>
          <w:w w:val="90"/>
        </w:rPr>
        <w:t>request</w:t>
      </w:r>
      <w:r>
        <w:rPr>
          <w:spacing w:val="-32"/>
          <w:w w:val="90"/>
        </w:rPr>
        <w:t xml:space="preserve"> </w:t>
      </w:r>
      <w:r>
        <w:rPr>
          <w:w w:val="90"/>
        </w:rPr>
        <w:t>for</w:t>
      </w:r>
      <w:r>
        <w:rPr>
          <w:spacing w:val="-31"/>
          <w:w w:val="90"/>
        </w:rPr>
        <w:t xml:space="preserve"> </w:t>
      </w:r>
      <w:r>
        <w:rPr>
          <w:w w:val="90"/>
        </w:rPr>
        <w:t>reconsideration</w:t>
      </w:r>
      <w:r>
        <w:rPr>
          <w:spacing w:val="-32"/>
          <w:w w:val="90"/>
        </w:rPr>
        <w:t xml:space="preserve"> </w:t>
      </w:r>
      <w:r>
        <w:rPr>
          <w:w w:val="90"/>
        </w:rPr>
        <w:t>cannot</w:t>
      </w:r>
      <w:r>
        <w:rPr>
          <w:spacing w:val="-32"/>
          <w:w w:val="90"/>
        </w:rPr>
        <w:t xml:space="preserve"> </w:t>
      </w:r>
      <w:r>
        <w:rPr>
          <w:w w:val="90"/>
        </w:rPr>
        <w:t>be</w:t>
      </w:r>
      <w:r>
        <w:rPr>
          <w:spacing w:val="-34"/>
          <w:w w:val="90"/>
        </w:rPr>
        <w:t xml:space="preserve"> </w:t>
      </w:r>
      <w:r>
        <w:rPr>
          <w:w w:val="90"/>
        </w:rPr>
        <w:t>submitted</w:t>
      </w:r>
      <w:r>
        <w:rPr>
          <w:spacing w:val="-29"/>
          <w:w w:val="90"/>
        </w:rPr>
        <w:t xml:space="preserve"> </w:t>
      </w:r>
      <w:r>
        <w:rPr>
          <w:w w:val="90"/>
        </w:rPr>
        <w:t>in</w:t>
      </w:r>
      <w:r>
        <w:rPr>
          <w:spacing w:val="-33"/>
          <w:w w:val="90"/>
        </w:rPr>
        <w:t xml:space="preserve"> </w:t>
      </w:r>
      <w:r>
        <w:rPr>
          <w:w w:val="90"/>
        </w:rPr>
        <w:t>relation</w:t>
      </w:r>
      <w:r>
        <w:rPr>
          <w:spacing w:val="-32"/>
          <w:w w:val="90"/>
        </w:rPr>
        <w:t xml:space="preserve"> </w:t>
      </w:r>
      <w:r>
        <w:rPr>
          <w:w w:val="90"/>
        </w:rPr>
        <w:t>to</w:t>
      </w:r>
      <w:r>
        <w:rPr>
          <w:spacing w:val="-32"/>
          <w:w w:val="90"/>
        </w:rPr>
        <w:t xml:space="preserve"> </w:t>
      </w:r>
      <w:r>
        <w:rPr>
          <w:w w:val="90"/>
        </w:rPr>
        <w:t>the</w:t>
      </w:r>
      <w:r>
        <w:rPr>
          <w:spacing w:val="-31"/>
          <w:w w:val="90"/>
        </w:rPr>
        <w:t xml:space="preserve"> </w:t>
      </w:r>
      <w:r>
        <w:rPr>
          <w:w w:val="90"/>
        </w:rPr>
        <w:t>decision</w:t>
      </w:r>
      <w:r>
        <w:rPr>
          <w:spacing w:val="-32"/>
          <w:w w:val="90"/>
        </w:rPr>
        <w:t xml:space="preserve"> </w:t>
      </w:r>
      <w:r>
        <w:rPr>
          <w:w w:val="90"/>
        </w:rPr>
        <w:t>of</w:t>
      </w:r>
      <w:r>
        <w:rPr>
          <w:spacing w:val="-31"/>
          <w:w w:val="90"/>
        </w:rPr>
        <w:t xml:space="preserve"> </w:t>
      </w:r>
      <w:r>
        <w:rPr>
          <w:w w:val="90"/>
        </w:rPr>
        <w:t>the</w:t>
      </w:r>
      <w:r>
        <w:rPr>
          <w:spacing w:val="-32"/>
          <w:w w:val="90"/>
        </w:rPr>
        <w:t xml:space="preserve"> </w:t>
      </w:r>
      <w:r>
        <w:rPr>
          <w:w w:val="90"/>
        </w:rPr>
        <w:t xml:space="preserve">academic </w:t>
      </w:r>
      <w:r>
        <w:t>host</w:t>
      </w:r>
      <w:r>
        <w:rPr>
          <w:spacing w:val="-36"/>
        </w:rPr>
        <w:t xml:space="preserve"> </w:t>
      </w:r>
      <w:r>
        <w:t>centre.</w:t>
      </w:r>
    </w:p>
    <w:p>
      <w:pPr>
        <w:pStyle w:val="2"/>
        <w:spacing w:before="7"/>
        <w:rPr>
          <w:sz w:val="32"/>
        </w:rPr>
      </w:pPr>
    </w:p>
    <w:p>
      <w:pPr>
        <w:pStyle w:val="6"/>
        <w:numPr>
          <w:ilvl w:val="0"/>
          <w:numId w:val="3"/>
        </w:numPr>
        <w:tabs>
          <w:tab w:val="left" w:pos="682"/>
          <w:tab w:val="left" w:pos="683"/>
        </w:tabs>
        <w:spacing w:before="0" w:after="0" w:line="240" w:lineRule="auto"/>
        <w:ind w:left="682" w:right="0" w:hanging="566"/>
        <w:jc w:val="left"/>
        <w:rPr>
          <w:sz w:val="22"/>
        </w:rPr>
      </w:pPr>
      <w:bookmarkStart w:id="29" w:name="_bookmark15"/>
      <w:bookmarkEnd w:id="29"/>
      <w:bookmarkStart w:id="30" w:name="_bookmark15"/>
      <w:bookmarkEnd w:id="30"/>
      <w:r>
        <w:rPr>
          <w:sz w:val="22"/>
        </w:rPr>
        <w:t>SCHOLARSHIP</w:t>
      </w:r>
      <w:r>
        <w:rPr>
          <w:spacing w:val="-36"/>
          <w:sz w:val="22"/>
        </w:rPr>
        <w:t xml:space="preserve"> </w:t>
      </w:r>
      <w:r>
        <w:rPr>
          <w:sz w:val="22"/>
        </w:rPr>
        <w:t>AGREEMENT</w:t>
      </w:r>
    </w:p>
    <w:p>
      <w:pPr>
        <w:pStyle w:val="2"/>
        <w:rPr>
          <w:sz w:val="26"/>
        </w:rPr>
      </w:pPr>
    </w:p>
    <w:p>
      <w:pPr>
        <w:pStyle w:val="2"/>
        <w:spacing w:before="210" w:line="355" w:lineRule="auto"/>
        <w:ind w:left="116" w:right="110"/>
        <w:jc w:val="both"/>
      </w:pPr>
      <w:r>
        <w:rPr>
          <w:w w:val="90"/>
        </w:rPr>
        <w:t>The</w:t>
      </w:r>
      <w:r>
        <w:rPr>
          <w:spacing w:val="-53"/>
          <w:w w:val="90"/>
        </w:rPr>
        <w:t xml:space="preserve"> </w:t>
      </w:r>
      <w:r>
        <w:rPr>
          <w:w w:val="90"/>
        </w:rPr>
        <w:t>signing</w:t>
      </w:r>
      <w:r>
        <w:rPr>
          <w:spacing w:val="-53"/>
          <w:w w:val="90"/>
        </w:rPr>
        <w:t xml:space="preserve"> </w:t>
      </w:r>
      <w:r>
        <w:rPr>
          <w:w w:val="90"/>
        </w:rPr>
        <w:t>of</w:t>
      </w:r>
      <w:r>
        <w:rPr>
          <w:spacing w:val="-52"/>
          <w:w w:val="90"/>
        </w:rPr>
        <w:t xml:space="preserve"> </w:t>
      </w:r>
      <w:r>
        <w:rPr>
          <w:w w:val="90"/>
        </w:rPr>
        <w:t>the</w:t>
      </w:r>
      <w:r>
        <w:rPr>
          <w:spacing w:val="-53"/>
          <w:w w:val="90"/>
        </w:rPr>
        <w:t xml:space="preserve"> </w:t>
      </w:r>
      <w:r>
        <w:rPr>
          <w:w w:val="90"/>
        </w:rPr>
        <w:t>scholarship</w:t>
      </w:r>
      <w:r>
        <w:rPr>
          <w:spacing w:val="-52"/>
          <w:w w:val="90"/>
        </w:rPr>
        <w:t xml:space="preserve"> </w:t>
      </w:r>
      <w:r>
        <w:rPr>
          <w:w w:val="90"/>
        </w:rPr>
        <w:t>agreement</w:t>
      </w:r>
      <w:r>
        <w:rPr>
          <w:spacing w:val="-52"/>
          <w:w w:val="90"/>
        </w:rPr>
        <w:t xml:space="preserve"> </w:t>
      </w:r>
      <w:r>
        <w:rPr>
          <w:w w:val="90"/>
        </w:rPr>
        <w:t>with</w:t>
      </w:r>
      <w:r>
        <w:rPr>
          <w:spacing w:val="-52"/>
          <w:w w:val="90"/>
        </w:rPr>
        <w:t xml:space="preserve"> </w:t>
      </w:r>
      <w:r>
        <w:rPr>
          <w:w w:val="90"/>
        </w:rPr>
        <w:t>the</w:t>
      </w:r>
      <w:r>
        <w:rPr>
          <w:spacing w:val="-53"/>
          <w:w w:val="90"/>
        </w:rPr>
        <w:t xml:space="preserve"> </w:t>
      </w:r>
      <w:r>
        <w:rPr>
          <w:w w:val="90"/>
        </w:rPr>
        <w:t>Beneficiary</w:t>
      </w:r>
      <w:r>
        <w:rPr>
          <w:spacing w:val="-52"/>
          <w:w w:val="90"/>
        </w:rPr>
        <w:t xml:space="preserve"> </w:t>
      </w:r>
      <w:r>
        <w:rPr>
          <w:w w:val="90"/>
        </w:rPr>
        <w:t>qualified</w:t>
      </w:r>
      <w:r>
        <w:rPr>
          <w:spacing w:val="-53"/>
          <w:w w:val="90"/>
        </w:rPr>
        <w:t xml:space="preserve"> </w:t>
      </w:r>
      <w:r>
        <w:rPr>
          <w:w w:val="90"/>
        </w:rPr>
        <w:t>for</w:t>
      </w:r>
      <w:r>
        <w:rPr>
          <w:spacing w:val="-52"/>
          <w:w w:val="90"/>
        </w:rPr>
        <w:t xml:space="preserve"> </w:t>
      </w:r>
      <w:r>
        <w:rPr>
          <w:w w:val="90"/>
        </w:rPr>
        <w:t>the</w:t>
      </w:r>
      <w:r>
        <w:rPr>
          <w:spacing w:val="-52"/>
          <w:w w:val="90"/>
        </w:rPr>
        <w:t xml:space="preserve"> </w:t>
      </w:r>
      <w:r>
        <w:rPr>
          <w:w w:val="90"/>
        </w:rPr>
        <w:t>stay</w:t>
      </w:r>
      <w:r>
        <w:rPr>
          <w:spacing w:val="-51"/>
          <w:w w:val="90"/>
        </w:rPr>
        <w:t xml:space="preserve"> </w:t>
      </w:r>
      <w:r>
        <w:rPr>
          <w:w w:val="90"/>
        </w:rPr>
        <w:t>to</w:t>
      </w:r>
      <w:r>
        <w:rPr>
          <w:spacing w:val="-52"/>
          <w:w w:val="90"/>
        </w:rPr>
        <w:t xml:space="preserve"> </w:t>
      </w:r>
      <w:r>
        <w:rPr>
          <w:w w:val="90"/>
        </w:rPr>
        <w:t>Poland</w:t>
      </w:r>
      <w:r>
        <w:rPr>
          <w:spacing w:val="-52"/>
          <w:w w:val="90"/>
        </w:rPr>
        <w:t xml:space="preserve"> </w:t>
      </w:r>
      <w:r>
        <w:rPr>
          <w:w w:val="90"/>
        </w:rPr>
        <w:t xml:space="preserve">from </w:t>
      </w:r>
      <w:r>
        <w:rPr>
          <w:w w:val="85"/>
        </w:rPr>
        <w:t>the</w:t>
      </w:r>
      <w:r>
        <w:rPr>
          <w:spacing w:val="-25"/>
          <w:w w:val="85"/>
        </w:rPr>
        <w:t xml:space="preserve"> </w:t>
      </w:r>
      <w:r>
        <w:rPr>
          <w:w w:val="85"/>
        </w:rPr>
        <w:t>country</w:t>
      </w:r>
      <w:r>
        <w:rPr>
          <w:spacing w:val="-27"/>
          <w:w w:val="85"/>
        </w:rPr>
        <w:t xml:space="preserve"> </w:t>
      </w:r>
      <w:r>
        <w:rPr>
          <w:w w:val="85"/>
        </w:rPr>
        <w:t>with</w:t>
      </w:r>
      <w:r>
        <w:rPr>
          <w:spacing w:val="-24"/>
          <w:w w:val="85"/>
        </w:rPr>
        <w:t xml:space="preserve"> </w:t>
      </w:r>
      <w:r>
        <w:rPr>
          <w:w w:val="85"/>
        </w:rPr>
        <w:t>which</w:t>
      </w:r>
      <w:r>
        <w:rPr>
          <w:spacing w:val="-27"/>
          <w:w w:val="85"/>
        </w:rPr>
        <w:t xml:space="preserve"> </w:t>
      </w:r>
      <w:r>
        <w:rPr>
          <w:w w:val="85"/>
        </w:rPr>
        <w:t>Poland</w:t>
      </w:r>
      <w:r>
        <w:rPr>
          <w:spacing w:val="-25"/>
          <w:w w:val="85"/>
        </w:rPr>
        <w:t xml:space="preserve"> </w:t>
      </w:r>
      <w:r>
        <w:rPr>
          <w:w w:val="85"/>
        </w:rPr>
        <w:t>has</w:t>
      </w:r>
      <w:r>
        <w:rPr>
          <w:spacing w:val="-26"/>
          <w:w w:val="85"/>
        </w:rPr>
        <w:t xml:space="preserve"> </w:t>
      </w:r>
      <w:r>
        <w:rPr>
          <w:w w:val="85"/>
        </w:rPr>
        <w:t>an</w:t>
      </w:r>
      <w:r>
        <w:rPr>
          <w:spacing w:val="-23"/>
          <w:w w:val="85"/>
        </w:rPr>
        <w:t xml:space="preserve"> </w:t>
      </w:r>
      <w:r>
        <w:rPr>
          <w:w w:val="85"/>
        </w:rPr>
        <w:t>agreement</w:t>
      </w:r>
      <w:r>
        <w:rPr>
          <w:spacing w:val="-24"/>
          <w:w w:val="85"/>
        </w:rPr>
        <w:t xml:space="preserve"> </w:t>
      </w:r>
      <w:r>
        <w:rPr>
          <w:w w:val="85"/>
        </w:rPr>
        <w:t>providing</w:t>
      </w:r>
      <w:r>
        <w:rPr>
          <w:spacing w:val="-28"/>
          <w:w w:val="85"/>
        </w:rPr>
        <w:t xml:space="preserve"> </w:t>
      </w:r>
      <w:r>
        <w:rPr>
          <w:w w:val="85"/>
        </w:rPr>
        <w:t>for</w:t>
      </w:r>
      <w:r>
        <w:rPr>
          <w:spacing w:val="-24"/>
          <w:w w:val="85"/>
        </w:rPr>
        <w:t xml:space="preserve"> </w:t>
      </w:r>
      <w:r>
        <w:rPr>
          <w:w w:val="85"/>
        </w:rPr>
        <w:t>payment</w:t>
      </w:r>
      <w:r>
        <w:rPr>
          <w:spacing w:val="-23"/>
          <w:w w:val="85"/>
        </w:rPr>
        <w:t xml:space="preserve"> </w:t>
      </w:r>
      <w:r>
        <w:rPr>
          <w:w w:val="85"/>
        </w:rPr>
        <w:t>of</w:t>
      </w:r>
      <w:r>
        <w:rPr>
          <w:spacing w:val="-27"/>
          <w:w w:val="85"/>
        </w:rPr>
        <w:t xml:space="preserve"> </w:t>
      </w:r>
      <w:r>
        <w:rPr>
          <w:w w:val="85"/>
        </w:rPr>
        <w:t>a</w:t>
      </w:r>
      <w:r>
        <w:rPr>
          <w:spacing w:val="-24"/>
          <w:w w:val="85"/>
        </w:rPr>
        <w:t xml:space="preserve"> </w:t>
      </w:r>
      <w:r>
        <w:rPr>
          <w:w w:val="85"/>
        </w:rPr>
        <w:t>scholarship</w:t>
      </w:r>
      <w:r>
        <w:rPr>
          <w:spacing w:val="-25"/>
          <w:w w:val="85"/>
        </w:rPr>
        <w:t xml:space="preserve"> </w:t>
      </w:r>
      <w:r>
        <w:rPr>
          <w:w w:val="85"/>
        </w:rPr>
        <w:t>by</w:t>
      </w:r>
      <w:r>
        <w:rPr>
          <w:spacing w:val="-27"/>
          <w:w w:val="85"/>
        </w:rPr>
        <w:t xml:space="preserve"> </w:t>
      </w:r>
      <w:r>
        <w:rPr>
          <w:w w:val="85"/>
        </w:rPr>
        <w:t>the</w:t>
      </w:r>
      <w:r>
        <w:rPr>
          <w:spacing w:val="-25"/>
          <w:w w:val="85"/>
        </w:rPr>
        <w:t xml:space="preserve"> </w:t>
      </w:r>
      <w:r>
        <w:rPr>
          <w:w w:val="85"/>
        </w:rPr>
        <w:t xml:space="preserve">host </w:t>
      </w:r>
      <w:r>
        <w:rPr>
          <w:w w:val="90"/>
        </w:rPr>
        <w:t>party</w:t>
      </w:r>
      <w:r>
        <w:rPr>
          <w:spacing w:val="-45"/>
          <w:w w:val="90"/>
        </w:rPr>
        <w:t xml:space="preserve"> </w:t>
      </w:r>
      <w:r>
        <w:rPr>
          <w:w w:val="90"/>
        </w:rPr>
        <w:t>takes</w:t>
      </w:r>
      <w:r>
        <w:rPr>
          <w:spacing w:val="-45"/>
          <w:w w:val="90"/>
        </w:rPr>
        <w:t xml:space="preserve"> </w:t>
      </w:r>
      <w:r>
        <w:rPr>
          <w:w w:val="90"/>
        </w:rPr>
        <w:t>place</w:t>
      </w:r>
      <w:r>
        <w:rPr>
          <w:spacing w:val="-47"/>
          <w:w w:val="90"/>
        </w:rPr>
        <w:t xml:space="preserve"> </w:t>
      </w:r>
      <w:r>
        <w:rPr>
          <w:w w:val="90"/>
        </w:rPr>
        <w:t>based</w:t>
      </w:r>
      <w:r>
        <w:rPr>
          <w:spacing w:val="-46"/>
          <w:w w:val="90"/>
        </w:rPr>
        <w:t xml:space="preserve"> </w:t>
      </w:r>
      <w:r>
        <w:rPr>
          <w:w w:val="90"/>
        </w:rPr>
        <w:t>on</w:t>
      </w:r>
      <w:r>
        <w:rPr>
          <w:spacing w:val="-44"/>
          <w:w w:val="90"/>
        </w:rPr>
        <w:t xml:space="preserve"> </w:t>
      </w:r>
      <w:r>
        <w:rPr>
          <w:w w:val="90"/>
        </w:rPr>
        <w:t>the</w:t>
      </w:r>
      <w:r>
        <w:rPr>
          <w:spacing w:val="-47"/>
          <w:w w:val="90"/>
        </w:rPr>
        <w:t xml:space="preserve"> </w:t>
      </w:r>
      <w:r>
        <w:rPr>
          <w:w w:val="90"/>
        </w:rPr>
        <w:t>final</w:t>
      </w:r>
      <w:r>
        <w:rPr>
          <w:spacing w:val="-47"/>
          <w:w w:val="90"/>
        </w:rPr>
        <w:t xml:space="preserve"> </w:t>
      </w:r>
      <w:r>
        <w:rPr>
          <w:w w:val="90"/>
        </w:rPr>
        <w:t>decision</w:t>
      </w:r>
      <w:r>
        <w:rPr>
          <w:spacing w:val="-45"/>
          <w:w w:val="90"/>
        </w:rPr>
        <w:t xml:space="preserve"> </w:t>
      </w:r>
      <w:r>
        <w:rPr>
          <w:w w:val="90"/>
        </w:rPr>
        <w:t>of</w:t>
      </w:r>
      <w:r>
        <w:rPr>
          <w:spacing w:val="-45"/>
          <w:w w:val="90"/>
        </w:rPr>
        <w:t xml:space="preserve"> </w:t>
      </w:r>
      <w:r>
        <w:rPr>
          <w:w w:val="90"/>
        </w:rPr>
        <w:t>the</w:t>
      </w:r>
      <w:r>
        <w:rPr>
          <w:spacing w:val="-46"/>
          <w:w w:val="90"/>
        </w:rPr>
        <w:t xml:space="preserve"> </w:t>
      </w:r>
      <w:r>
        <w:rPr>
          <w:w w:val="90"/>
        </w:rPr>
        <w:t>Director</w:t>
      </w:r>
      <w:r>
        <w:rPr>
          <w:spacing w:val="-44"/>
          <w:w w:val="90"/>
        </w:rPr>
        <w:t xml:space="preserve"> </w:t>
      </w:r>
      <w:r>
        <w:rPr>
          <w:w w:val="90"/>
        </w:rPr>
        <w:t>on</w:t>
      </w:r>
      <w:r>
        <w:rPr>
          <w:spacing w:val="-45"/>
          <w:w w:val="90"/>
        </w:rPr>
        <w:t xml:space="preserve"> </w:t>
      </w:r>
      <w:r>
        <w:rPr>
          <w:w w:val="90"/>
        </w:rPr>
        <w:t>granting</w:t>
      </w:r>
      <w:r>
        <w:rPr>
          <w:spacing w:val="-47"/>
          <w:w w:val="90"/>
        </w:rPr>
        <w:t xml:space="preserve"> </w:t>
      </w:r>
      <w:r>
        <w:rPr>
          <w:w w:val="90"/>
        </w:rPr>
        <w:t>financial</w:t>
      </w:r>
      <w:r>
        <w:rPr>
          <w:spacing w:val="-47"/>
          <w:w w:val="90"/>
        </w:rPr>
        <w:t xml:space="preserve"> </w:t>
      </w:r>
      <w:r>
        <w:rPr>
          <w:w w:val="90"/>
        </w:rPr>
        <w:t>resources</w:t>
      </w:r>
      <w:r>
        <w:rPr>
          <w:spacing w:val="-46"/>
          <w:w w:val="90"/>
        </w:rPr>
        <w:t xml:space="preserve"> </w:t>
      </w:r>
      <w:r>
        <w:rPr>
          <w:w w:val="90"/>
        </w:rPr>
        <w:t>under the</w:t>
      </w:r>
      <w:r>
        <w:rPr>
          <w:spacing w:val="-52"/>
          <w:w w:val="90"/>
        </w:rPr>
        <w:t xml:space="preserve"> </w:t>
      </w:r>
      <w:r>
        <w:rPr>
          <w:w w:val="90"/>
        </w:rPr>
        <w:t>Programme,</w:t>
      </w:r>
      <w:r>
        <w:rPr>
          <w:spacing w:val="-51"/>
          <w:w w:val="90"/>
        </w:rPr>
        <w:t xml:space="preserve"> </w:t>
      </w:r>
      <w:r>
        <w:rPr>
          <w:w w:val="90"/>
        </w:rPr>
        <w:t>after</w:t>
      </w:r>
      <w:r>
        <w:rPr>
          <w:spacing w:val="-51"/>
          <w:w w:val="90"/>
        </w:rPr>
        <w:t xml:space="preserve"> </w:t>
      </w:r>
      <w:r>
        <w:rPr>
          <w:w w:val="90"/>
        </w:rPr>
        <w:t>the</w:t>
      </w:r>
      <w:r>
        <w:rPr>
          <w:spacing w:val="-51"/>
          <w:w w:val="90"/>
        </w:rPr>
        <w:t xml:space="preserve"> </w:t>
      </w:r>
      <w:r>
        <w:rPr>
          <w:w w:val="90"/>
        </w:rPr>
        <w:t>positive</w:t>
      </w:r>
      <w:r>
        <w:rPr>
          <w:spacing w:val="-51"/>
          <w:w w:val="90"/>
        </w:rPr>
        <w:t xml:space="preserve"> </w:t>
      </w:r>
      <w:r>
        <w:rPr>
          <w:w w:val="90"/>
        </w:rPr>
        <w:t>completion</w:t>
      </w:r>
      <w:r>
        <w:rPr>
          <w:spacing w:val="-51"/>
          <w:w w:val="90"/>
        </w:rPr>
        <w:t xml:space="preserve"> </w:t>
      </w:r>
      <w:r>
        <w:rPr>
          <w:w w:val="90"/>
        </w:rPr>
        <w:t>of</w:t>
      </w:r>
      <w:r>
        <w:rPr>
          <w:spacing w:val="-51"/>
          <w:w w:val="90"/>
        </w:rPr>
        <w:t xml:space="preserve"> </w:t>
      </w:r>
      <w:r>
        <w:rPr>
          <w:w w:val="90"/>
        </w:rPr>
        <w:t>the</w:t>
      </w:r>
      <w:r>
        <w:rPr>
          <w:spacing w:val="-52"/>
          <w:w w:val="90"/>
        </w:rPr>
        <w:t xml:space="preserve"> </w:t>
      </w:r>
      <w:r>
        <w:rPr>
          <w:w w:val="90"/>
        </w:rPr>
        <w:t>formal</w:t>
      </w:r>
      <w:r>
        <w:rPr>
          <w:spacing w:val="-50"/>
          <w:w w:val="90"/>
        </w:rPr>
        <w:t xml:space="preserve"> </w:t>
      </w:r>
      <w:r>
        <w:rPr>
          <w:w w:val="90"/>
        </w:rPr>
        <w:t>evaluation</w:t>
      </w:r>
      <w:r>
        <w:rPr>
          <w:spacing w:val="-51"/>
          <w:w w:val="90"/>
        </w:rPr>
        <w:t xml:space="preserve"> </w:t>
      </w:r>
      <w:r>
        <w:rPr>
          <w:w w:val="90"/>
        </w:rPr>
        <w:t>of</w:t>
      </w:r>
      <w:r>
        <w:rPr>
          <w:spacing w:val="-50"/>
          <w:w w:val="90"/>
        </w:rPr>
        <w:t xml:space="preserve"> </w:t>
      </w:r>
      <w:r>
        <w:rPr>
          <w:w w:val="90"/>
        </w:rPr>
        <w:t>the</w:t>
      </w:r>
      <w:r>
        <w:rPr>
          <w:spacing w:val="-52"/>
          <w:w w:val="90"/>
        </w:rPr>
        <w:t xml:space="preserve"> </w:t>
      </w:r>
      <w:r>
        <w:rPr>
          <w:w w:val="90"/>
        </w:rPr>
        <w:t>application</w:t>
      </w:r>
      <w:r>
        <w:rPr>
          <w:spacing w:val="-51"/>
          <w:w w:val="90"/>
        </w:rPr>
        <w:t xml:space="preserve"> </w:t>
      </w:r>
      <w:r>
        <w:rPr>
          <w:w w:val="90"/>
        </w:rPr>
        <w:t>and</w:t>
      </w:r>
      <w:r>
        <w:rPr>
          <w:spacing w:val="-51"/>
          <w:w w:val="90"/>
        </w:rPr>
        <w:t xml:space="preserve"> </w:t>
      </w:r>
      <w:r>
        <w:rPr>
          <w:w w:val="90"/>
        </w:rPr>
        <w:t>after</w:t>
      </w:r>
    </w:p>
    <w:p>
      <w:pPr>
        <w:spacing w:after="0" w:line="355" w:lineRule="auto"/>
        <w:jc w:val="both"/>
        <w:sectPr>
          <w:pgSz w:w="11900" w:h="16850"/>
          <w:pgMar w:top="1820" w:right="1300" w:bottom="940" w:left="1300" w:header="887" w:footer="750" w:gutter="0"/>
        </w:sectPr>
      </w:pPr>
    </w:p>
    <w:p>
      <w:pPr>
        <w:pStyle w:val="2"/>
        <w:spacing w:before="159" w:line="355" w:lineRule="auto"/>
        <w:ind w:left="116" w:right="115"/>
      </w:pPr>
      <w:r>
        <w:rPr>
          <w:w w:val="90"/>
        </w:rPr>
        <w:t>the</w:t>
      </w:r>
      <w:r>
        <w:rPr>
          <w:spacing w:val="-43"/>
          <w:w w:val="90"/>
        </w:rPr>
        <w:t xml:space="preserve"> </w:t>
      </w:r>
      <w:r>
        <w:rPr>
          <w:w w:val="90"/>
        </w:rPr>
        <w:t>acceptance</w:t>
      </w:r>
      <w:r>
        <w:rPr>
          <w:spacing w:val="-42"/>
          <w:w w:val="90"/>
        </w:rPr>
        <w:t xml:space="preserve"> </w:t>
      </w:r>
      <w:r>
        <w:rPr>
          <w:w w:val="90"/>
        </w:rPr>
        <w:t>of</w:t>
      </w:r>
      <w:r>
        <w:rPr>
          <w:spacing w:val="-41"/>
          <w:w w:val="90"/>
        </w:rPr>
        <w:t xml:space="preserve"> </w:t>
      </w:r>
      <w:r>
        <w:rPr>
          <w:w w:val="90"/>
        </w:rPr>
        <w:t>the</w:t>
      </w:r>
      <w:r>
        <w:rPr>
          <w:spacing w:val="-42"/>
          <w:w w:val="90"/>
        </w:rPr>
        <w:t xml:space="preserve"> </w:t>
      </w:r>
      <w:r>
        <w:rPr>
          <w:w w:val="90"/>
        </w:rPr>
        <w:t>candidate</w:t>
      </w:r>
      <w:r>
        <w:rPr>
          <w:spacing w:val="-43"/>
          <w:w w:val="90"/>
        </w:rPr>
        <w:t xml:space="preserve"> </w:t>
      </w:r>
      <w:r>
        <w:rPr>
          <w:w w:val="90"/>
        </w:rPr>
        <w:t>by</w:t>
      </w:r>
      <w:r>
        <w:rPr>
          <w:spacing w:val="-42"/>
          <w:w w:val="90"/>
        </w:rPr>
        <w:t xml:space="preserve"> </w:t>
      </w:r>
      <w:r>
        <w:rPr>
          <w:w w:val="90"/>
        </w:rPr>
        <w:t>the</w:t>
      </w:r>
      <w:r>
        <w:rPr>
          <w:spacing w:val="-42"/>
          <w:w w:val="90"/>
        </w:rPr>
        <w:t xml:space="preserve"> </w:t>
      </w:r>
      <w:r>
        <w:rPr>
          <w:w w:val="90"/>
        </w:rPr>
        <w:t>Polish</w:t>
      </w:r>
      <w:r>
        <w:rPr>
          <w:spacing w:val="-41"/>
          <w:w w:val="90"/>
        </w:rPr>
        <w:t xml:space="preserve"> </w:t>
      </w:r>
      <w:r>
        <w:rPr>
          <w:w w:val="90"/>
        </w:rPr>
        <w:t>host</w:t>
      </w:r>
      <w:r>
        <w:rPr>
          <w:spacing w:val="-43"/>
          <w:w w:val="90"/>
        </w:rPr>
        <w:t xml:space="preserve"> </w:t>
      </w:r>
      <w:r>
        <w:rPr>
          <w:w w:val="90"/>
        </w:rPr>
        <w:t>centre,</w:t>
      </w:r>
      <w:r>
        <w:rPr>
          <w:spacing w:val="-42"/>
          <w:w w:val="90"/>
        </w:rPr>
        <w:t xml:space="preserve"> </w:t>
      </w:r>
      <w:r>
        <w:rPr>
          <w:w w:val="90"/>
        </w:rPr>
        <w:t>not</w:t>
      </w:r>
      <w:r>
        <w:rPr>
          <w:spacing w:val="-42"/>
          <w:w w:val="90"/>
        </w:rPr>
        <w:t xml:space="preserve"> </w:t>
      </w:r>
      <w:r>
        <w:rPr>
          <w:w w:val="90"/>
        </w:rPr>
        <w:t>later</w:t>
      </w:r>
      <w:r>
        <w:rPr>
          <w:spacing w:val="-42"/>
          <w:w w:val="90"/>
        </w:rPr>
        <w:t xml:space="preserve"> </w:t>
      </w:r>
      <w:r>
        <w:rPr>
          <w:w w:val="90"/>
        </w:rPr>
        <w:t>than</w:t>
      </w:r>
      <w:r>
        <w:rPr>
          <w:spacing w:val="-42"/>
          <w:w w:val="90"/>
        </w:rPr>
        <w:t xml:space="preserve"> </w:t>
      </w:r>
      <w:r>
        <w:rPr>
          <w:w w:val="90"/>
        </w:rPr>
        <w:t>30</w:t>
      </w:r>
      <w:r>
        <w:rPr>
          <w:spacing w:val="-41"/>
          <w:w w:val="90"/>
        </w:rPr>
        <w:t xml:space="preserve"> </w:t>
      </w:r>
      <w:r>
        <w:rPr>
          <w:w w:val="90"/>
        </w:rPr>
        <w:t>days</w:t>
      </w:r>
      <w:r>
        <w:rPr>
          <w:spacing w:val="-42"/>
          <w:w w:val="90"/>
        </w:rPr>
        <w:t xml:space="preserve"> </w:t>
      </w:r>
      <w:r>
        <w:rPr>
          <w:w w:val="90"/>
        </w:rPr>
        <w:t>after</w:t>
      </w:r>
      <w:r>
        <w:rPr>
          <w:spacing w:val="-41"/>
          <w:w w:val="90"/>
        </w:rPr>
        <w:t xml:space="preserve"> </w:t>
      </w:r>
      <w:r>
        <w:rPr>
          <w:w w:val="90"/>
        </w:rPr>
        <w:t>the</w:t>
      </w:r>
      <w:r>
        <w:rPr>
          <w:spacing w:val="-42"/>
          <w:w w:val="90"/>
        </w:rPr>
        <w:t xml:space="preserve"> </w:t>
      </w:r>
      <w:r>
        <w:rPr>
          <w:w w:val="90"/>
        </w:rPr>
        <w:t xml:space="preserve">receipt </w:t>
      </w:r>
      <w:r>
        <w:rPr>
          <w:w w:val="95"/>
        </w:rPr>
        <w:t>of</w:t>
      </w:r>
      <w:r>
        <w:rPr>
          <w:spacing w:val="-33"/>
          <w:w w:val="95"/>
        </w:rPr>
        <w:t xml:space="preserve"> </w:t>
      </w:r>
      <w:r>
        <w:rPr>
          <w:w w:val="95"/>
        </w:rPr>
        <w:t>the</w:t>
      </w:r>
      <w:r>
        <w:rPr>
          <w:spacing w:val="-32"/>
          <w:w w:val="95"/>
        </w:rPr>
        <w:t xml:space="preserve"> </w:t>
      </w:r>
      <w:r>
        <w:rPr>
          <w:w w:val="95"/>
        </w:rPr>
        <w:t>decision.</w:t>
      </w:r>
    </w:p>
    <w:p>
      <w:pPr>
        <w:pStyle w:val="2"/>
        <w:spacing w:before="8"/>
        <w:rPr>
          <w:sz w:val="32"/>
        </w:rPr>
      </w:pPr>
    </w:p>
    <w:p>
      <w:pPr>
        <w:pStyle w:val="2"/>
        <w:spacing w:line="355" w:lineRule="auto"/>
        <w:ind w:left="116" w:right="112"/>
        <w:jc w:val="both"/>
      </w:pPr>
      <w:r>
        <w:rPr>
          <w:w w:val="90"/>
        </w:rPr>
        <w:t>If</w:t>
      </w:r>
      <w:r>
        <w:rPr>
          <w:spacing w:val="-48"/>
          <w:w w:val="90"/>
        </w:rPr>
        <w:t xml:space="preserve"> </w:t>
      </w:r>
      <w:r>
        <w:rPr>
          <w:w w:val="90"/>
        </w:rPr>
        <w:t>the</w:t>
      </w:r>
      <w:r>
        <w:rPr>
          <w:spacing w:val="-47"/>
          <w:w w:val="90"/>
        </w:rPr>
        <w:t xml:space="preserve"> </w:t>
      </w:r>
      <w:r>
        <w:rPr>
          <w:w w:val="90"/>
        </w:rPr>
        <w:t>Beneficiary</w:t>
      </w:r>
      <w:r>
        <w:rPr>
          <w:spacing w:val="-47"/>
          <w:w w:val="90"/>
        </w:rPr>
        <w:t xml:space="preserve"> </w:t>
      </w:r>
      <w:r>
        <w:rPr>
          <w:w w:val="90"/>
        </w:rPr>
        <w:t>is</w:t>
      </w:r>
      <w:r>
        <w:rPr>
          <w:spacing w:val="-47"/>
          <w:w w:val="90"/>
        </w:rPr>
        <w:t xml:space="preserve"> </w:t>
      </w:r>
      <w:r>
        <w:rPr>
          <w:w w:val="90"/>
        </w:rPr>
        <w:t>qualified</w:t>
      </w:r>
      <w:r>
        <w:rPr>
          <w:spacing w:val="-47"/>
          <w:w w:val="90"/>
        </w:rPr>
        <w:t xml:space="preserve"> </w:t>
      </w:r>
      <w:r>
        <w:rPr>
          <w:w w:val="90"/>
        </w:rPr>
        <w:t>to</w:t>
      </w:r>
      <w:r>
        <w:rPr>
          <w:spacing w:val="-48"/>
          <w:w w:val="90"/>
        </w:rPr>
        <w:t xml:space="preserve"> </w:t>
      </w:r>
      <w:r>
        <w:rPr>
          <w:w w:val="90"/>
        </w:rPr>
        <w:t>visit</w:t>
      </w:r>
      <w:r>
        <w:rPr>
          <w:spacing w:val="-47"/>
          <w:w w:val="90"/>
        </w:rPr>
        <w:t xml:space="preserve"> </w:t>
      </w:r>
      <w:r>
        <w:rPr>
          <w:w w:val="90"/>
        </w:rPr>
        <w:t>Poland</w:t>
      </w:r>
      <w:r>
        <w:rPr>
          <w:spacing w:val="-48"/>
          <w:w w:val="90"/>
        </w:rPr>
        <w:t xml:space="preserve"> </w:t>
      </w:r>
      <w:r>
        <w:rPr>
          <w:w w:val="90"/>
        </w:rPr>
        <w:t>from</w:t>
      </w:r>
      <w:r>
        <w:rPr>
          <w:spacing w:val="-48"/>
          <w:w w:val="90"/>
        </w:rPr>
        <w:t xml:space="preserve"> </w:t>
      </w:r>
      <w:r>
        <w:rPr>
          <w:w w:val="90"/>
        </w:rPr>
        <w:t>the</w:t>
      </w:r>
      <w:r>
        <w:rPr>
          <w:spacing w:val="-48"/>
          <w:w w:val="90"/>
        </w:rPr>
        <w:t xml:space="preserve"> </w:t>
      </w:r>
      <w:r>
        <w:rPr>
          <w:w w:val="90"/>
        </w:rPr>
        <w:t>country</w:t>
      </w:r>
      <w:r>
        <w:rPr>
          <w:spacing w:val="-47"/>
          <w:w w:val="90"/>
        </w:rPr>
        <w:t xml:space="preserve"> </w:t>
      </w:r>
      <w:r>
        <w:rPr>
          <w:w w:val="90"/>
        </w:rPr>
        <w:t>with</w:t>
      </w:r>
      <w:r>
        <w:rPr>
          <w:spacing w:val="-48"/>
          <w:w w:val="90"/>
        </w:rPr>
        <w:t xml:space="preserve"> </w:t>
      </w:r>
      <w:r>
        <w:rPr>
          <w:w w:val="90"/>
        </w:rPr>
        <w:t>which</w:t>
      </w:r>
      <w:r>
        <w:rPr>
          <w:spacing w:val="-48"/>
          <w:w w:val="90"/>
        </w:rPr>
        <w:t xml:space="preserve"> </w:t>
      </w:r>
      <w:r>
        <w:rPr>
          <w:w w:val="90"/>
        </w:rPr>
        <w:t>Poland</w:t>
      </w:r>
      <w:r>
        <w:rPr>
          <w:spacing w:val="-47"/>
          <w:w w:val="90"/>
        </w:rPr>
        <w:t xml:space="preserve"> </w:t>
      </w:r>
      <w:r>
        <w:rPr>
          <w:w w:val="90"/>
        </w:rPr>
        <w:t>has</w:t>
      </w:r>
      <w:r>
        <w:rPr>
          <w:spacing w:val="-47"/>
          <w:w w:val="90"/>
        </w:rPr>
        <w:t xml:space="preserve"> </w:t>
      </w:r>
      <w:r>
        <w:rPr>
          <w:w w:val="90"/>
        </w:rPr>
        <w:t>an</w:t>
      </w:r>
      <w:r>
        <w:rPr>
          <w:spacing w:val="-48"/>
          <w:w w:val="90"/>
        </w:rPr>
        <w:t xml:space="preserve"> </w:t>
      </w:r>
      <w:r>
        <w:rPr>
          <w:w w:val="90"/>
        </w:rPr>
        <w:t>agreement providing</w:t>
      </w:r>
      <w:r>
        <w:rPr>
          <w:spacing w:val="-54"/>
          <w:w w:val="90"/>
        </w:rPr>
        <w:t xml:space="preserve"> </w:t>
      </w:r>
      <w:r>
        <w:rPr>
          <w:w w:val="90"/>
        </w:rPr>
        <w:t>for</w:t>
      </w:r>
      <w:r>
        <w:rPr>
          <w:spacing w:val="-53"/>
          <w:w w:val="90"/>
        </w:rPr>
        <w:t xml:space="preserve"> </w:t>
      </w:r>
      <w:r>
        <w:rPr>
          <w:w w:val="90"/>
        </w:rPr>
        <w:t>payment</w:t>
      </w:r>
      <w:r>
        <w:rPr>
          <w:spacing w:val="-54"/>
          <w:w w:val="90"/>
        </w:rPr>
        <w:t xml:space="preserve"> </w:t>
      </w:r>
      <w:r>
        <w:rPr>
          <w:w w:val="90"/>
        </w:rPr>
        <w:t>of</w:t>
      </w:r>
      <w:r>
        <w:rPr>
          <w:spacing w:val="-53"/>
          <w:w w:val="90"/>
        </w:rPr>
        <w:t xml:space="preserve"> </w:t>
      </w:r>
      <w:r>
        <w:rPr>
          <w:w w:val="90"/>
        </w:rPr>
        <w:t>a</w:t>
      </w:r>
      <w:r>
        <w:rPr>
          <w:spacing w:val="-52"/>
          <w:w w:val="90"/>
        </w:rPr>
        <w:t xml:space="preserve"> </w:t>
      </w:r>
      <w:r>
        <w:rPr>
          <w:w w:val="90"/>
        </w:rPr>
        <w:t>scholarship</w:t>
      </w:r>
      <w:r>
        <w:rPr>
          <w:spacing w:val="-54"/>
          <w:w w:val="90"/>
        </w:rPr>
        <w:t xml:space="preserve"> </w:t>
      </w:r>
      <w:r>
        <w:rPr>
          <w:w w:val="90"/>
        </w:rPr>
        <w:t>by</w:t>
      </w:r>
      <w:r>
        <w:rPr>
          <w:spacing w:val="-53"/>
          <w:w w:val="90"/>
        </w:rPr>
        <w:t xml:space="preserve"> </w:t>
      </w:r>
      <w:r>
        <w:rPr>
          <w:w w:val="90"/>
        </w:rPr>
        <w:t>the</w:t>
      </w:r>
      <w:r>
        <w:rPr>
          <w:spacing w:val="-54"/>
          <w:w w:val="90"/>
        </w:rPr>
        <w:t xml:space="preserve"> </w:t>
      </w:r>
      <w:r>
        <w:rPr>
          <w:w w:val="90"/>
        </w:rPr>
        <w:t>sending</w:t>
      </w:r>
      <w:r>
        <w:rPr>
          <w:spacing w:val="-53"/>
          <w:w w:val="90"/>
        </w:rPr>
        <w:t xml:space="preserve"> </w:t>
      </w:r>
      <w:r>
        <w:rPr>
          <w:w w:val="90"/>
        </w:rPr>
        <w:t>party,</w:t>
      </w:r>
      <w:r>
        <w:rPr>
          <w:spacing w:val="-53"/>
          <w:w w:val="90"/>
        </w:rPr>
        <w:t xml:space="preserve"> </w:t>
      </w:r>
      <w:r>
        <w:rPr>
          <w:w w:val="90"/>
        </w:rPr>
        <w:t>the</w:t>
      </w:r>
      <w:r>
        <w:rPr>
          <w:spacing w:val="-53"/>
          <w:w w:val="90"/>
        </w:rPr>
        <w:t xml:space="preserve"> </w:t>
      </w:r>
      <w:r>
        <w:rPr>
          <w:w w:val="90"/>
        </w:rPr>
        <w:t>Beneficiary</w:t>
      </w:r>
      <w:r>
        <w:rPr>
          <w:spacing w:val="-53"/>
          <w:w w:val="90"/>
        </w:rPr>
        <w:t xml:space="preserve"> </w:t>
      </w:r>
      <w:r>
        <w:rPr>
          <w:w w:val="90"/>
        </w:rPr>
        <w:t>may</w:t>
      </w:r>
      <w:r>
        <w:rPr>
          <w:spacing w:val="-52"/>
          <w:w w:val="90"/>
        </w:rPr>
        <w:t xml:space="preserve"> </w:t>
      </w:r>
      <w:r>
        <w:rPr>
          <w:w w:val="90"/>
        </w:rPr>
        <w:t>be</w:t>
      </w:r>
      <w:r>
        <w:rPr>
          <w:spacing w:val="-54"/>
          <w:w w:val="90"/>
        </w:rPr>
        <w:t xml:space="preserve"> </w:t>
      </w:r>
      <w:r>
        <w:rPr>
          <w:w w:val="90"/>
        </w:rPr>
        <w:t>obliged</w:t>
      </w:r>
      <w:r>
        <w:rPr>
          <w:spacing w:val="-53"/>
          <w:w w:val="90"/>
        </w:rPr>
        <w:t xml:space="preserve"> </w:t>
      </w:r>
      <w:r>
        <w:rPr>
          <w:w w:val="90"/>
        </w:rPr>
        <w:t>by</w:t>
      </w:r>
      <w:r>
        <w:rPr>
          <w:spacing w:val="-53"/>
          <w:w w:val="90"/>
        </w:rPr>
        <w:t xml:space="preserve"> </w:t>
      </w:r>
      <w:r>
        <w:rPr>
          <w:w w:val="90"/>
        </w:rPr>
        <w:t>the foreign</w:t>
      </w:r>
      <w:r>
        <w:rPr>
          <w:spacing w:val="-54"/>
          <w:w w:val="90"/>
        </w:rPr>
        <w:t xml:space="preserve"> </w:t>
      </w:r>
      <w:r>
        <w:rPr>
          <w:w w:val="90"/>
        </w:rPr>
        <w:t>partner</w:t>
      </w:r>
      <w:r>
        <w:rPr>
          <w:spacing w:val="-53"/>
          <w:w w:val="90"/>
        </w:rPr>
        <w:t xml:space="preserve"> </w:t>
      </w:r>
      <w:r>
        <w:rPr>
          <w:w w:val="90"/>
        </w:rPr>
        <w:t>to</w:t>
      </w:r>
      <w:r>
        <w:rPr>
          <w:spacing w:val="-54"/>
          <w:w w:val="90"/>
        </w:rPr>
        <w:t xml:space="preserve"> </w:t>
      </w:r>
      <w:r>
        <w:rPr>
          <w:w w:val="90"/>
        </w:rPr>
        <w:t>sign</w:t>
      </w:r>
      <w:r>
        <w:rPr>
          <w:spacing w:val="-54"/>
          <w:w w:val="90"/>
        </w:rPr>
        <w:t xml:space="preserve"> </w:t>
      </w:r>
      <w:r>
        <w:rPr>
          <w:w w:val="90"/>
        </w:rPr>
        <w:t>the</w:t>
      </w:r>
      <w:r>
        <w:rPr>
          <w:spacing w:val="-53"/>
          <w:w w:val="90"/>
        </w:rPr>
        <w:t xml:space="preserve"> </w:t>
      </w:r>
      <w:r>
        <w:rPr>
          <w:w w:val="90"/>
        </w:rPr>
        <w:t>scholarship</w:t>
      </w:r>
      <w:r>
        <w:rPr>
          <w:spacing w:val="-55"/>
          <w:w w:val="90"/>
        </w:rPr>
        <w:t xml:space="preserve"> </w:t>
      </w:r>
      <w:r>
        <w:rPr>
          <w:w w:val="90"/>
        </w:rPr>
        <w:t>agreement,</w:t>
      </w:r>
      <w:r>
        <w:rPr>
          <w:spacing w:val="-54"/>
          <w:w w:val="90"/>
        </w:rPr>
        <w:t xml:space="preserve"> </w:t>
      </w:r>
      <w:r>
        <w:rPr>
          <w:w w:val="90"/>
        </w:rPr>
        <w:t>whose</w:t>
      </w:r>
      <w:r>
        <w:rPr>
          <w:spacing w:val="-52"/>
          <w:w w:val="90"/>
        </w:rPr>
        <w:t xml:space="preserve"> </w:t>
      </w:r>
      <w:r>
        <w:rPr>
          <w:w w:val="90"/>
        </w:rPr>
        <w:t>content</w:t>
      </w:r>
      <w:r>
        <w:rPr>
          <w:spacing w:val="-54"/>
          <w:w w:val="90"/>
        </w:rPr>
        <w:t xml:space="preserve"> </w:t>
      </w:r>
      <w:r>
        <w:rPr>
          <w:w w:val="90"/>
        </w:rPr>
        <w:t>is</w:t>
      </w:r>
      <w:r>
        <w:rPr>
          <w:spacing w:val="-53"/>
          <w:w w:val="90"/>
        </w:rPr>
        <w:t xml:space="preserve"> </w:t>
      </w:r>
      <w:r>
        <w:rPr>
          <w:w w:val="90"/>
        </w:rPr>
        <w:t>determined</w:t>
      </w:r>
      <w:r>
        <w:rPr>
          <w:spacing w:val="-54"/>
          <w:w w:val="90"/>
        </w:rPr>
        <w:t xml:space="preserve"> </w:t>
      </w:r>
      <w:r>
        <w:rPr>
          <w:w w:val="90"/>
        </w:rPr>
        <w:t>by</w:t>
      </w:r>
      <w:r>
        <w:rPr>
          <w:spacing w:val="-53"/>
          <w:w w:val="90"/>
        </w:rPr>
        <w:t xml:space="preserve"> </w:t>
      </w:r>
      <w:r>
        <w:rPr>
          <w:w w:val="90"/>
        </w:rPr>
        <w:t>the</w:t>
      </w:r>
      <w:r>
        <w:rPr>
          <w:spacing w:val="-53"/>
          <w:w w:val="90"/>
        </w:rPr>
        <w:t xml:space="preserve"> </w:t>
      </w:r>
      <w:r>
        <w:rPr>
          <w:w w:val="90"/>
        </w:rPr>
        <w:t xml:space="preserve">legislation </w:t>
      </w:r>
      <w:r>
        <w:rPr>
          <w:w w:val="95"/>
        </w:rPr>
        <w:t>of</w:t>
      </w:r>
      <w:r>
        <w:rPr>
          <w:spacing w:val="-34"/>
          <w:w w:val="95"/>
        </w:rPr>
        <w:t xml:space="preserve"> </w:t>
      </w:r>
      <w:r>
        <w:rPr>
          <w:w w:val="95"/>
        </w:rPr>
        <w:t>the</w:t>
      </w:r>
      <w:r>
        <w:rPr>
          <w:spacing w:val="-34"/>
          <w:w w:val="95"/>
        </w:rPr>
        <w:t xml:space="preserve"> </w:t>
      </w:r>
      <w:r>
        <w:rPr>
          <w:w w:val="95"/>
        </w:rPr>
        <w:t>sending</w:t>
      </w:r>
      <w:r>
        <w:rPr>
          <w:spacing w:val="-34"/>
          <w:w w:val="95"/>
        </w:rPr>
        <w:t xml:space="preserve"> </w:t>
      </w:r>
      <w:r>
        <w:rPr>
          <w:w w:val="95"/>
        </w:rPr>
        <w:t>country.</w:t>
      </w:r>
    </w:p>
    <w:p>
      <w:pPr>
        <w:pStyle w:val="2"/>
        <w:spacing w:before="9"/>
        <w:rPr>
          <w:sz w:val="32"/>
        </w:rPr>
      </w:pPr>
    </w:p>
    <w:p>
      <w:pPr>
        <w:pStyle w:val="6"/>
        <w:numPr>
          <w:ilvl w:val="0"/>
          <w:numId w:val="3"/>
        </w:numPr>
        <w:tabs>
          <w:tab w:val="left" w:pos="682"/>
          <w:tab w:val="left" w:pos="683"/>
        </w:tabs>
        <w:spacing w:before="0" w:after="0" w:line="240" w:lineRule="auto"/>
        <w:ind w:left="682" w:right="0" w:hanging="566"/>
        <w:jc w:val="left"/>
        <w:rPr>
          <w:sz w:val="22"/>
        </w:rPr>
      </w:pPr>
      <w:bookmarkStart w:id="31" w:name="_bookmark16"/>
      <w:bookmarkEnd w:id="31"/>
      <w:bookmarkStart w:id="32" w:name="_bookmark16"/>
      <w:bookmarkEnd w:id="32"/>
      <w:r>
        <w:rPr>
          <w:sz w:val="22"/>
        </w:rPr>
        <w:t>BENEFICIARY’S</w:t>
      </w:r>
      <w:r>
        <w:rPr>
          <w:spacing w:val="-40"/>
          <w:sz w:val="22"/>
        </w:rPr>
        <w:t xml:space="preserve"> </w:t>
      </w:r>
      <w:r>
        <w:rPr>
          <w:sz w:val="22"/>
        </w:rPr>
        <w:t>OBLIGATIONS</w:t>
      </w:r>
    </w:p>
    <w:p>
      <w:pPr>
        <w:pStyle w:val="2"/>
        <w:rPr>
          <w:sz w:val="26"/>
        </w:rPr>
      </w:pPr>
    </w:p>
    <w:p>
      <w:pPr>
        <w:pStyle w:val="2"/>
        <w:spacing w:before="209"/>
        <w:ind w:left="116"/>
      </w:pPr>
      <w:r>
        <w:rPr>
          <w:w w:val="95"/>
        </w:rPr>
        <w:t>The obligations of the Beneficiary shall be:</w:t>
      </w:r>
    </w:p>
    <w:p>
      <w:pPr>
        <w:pStyle w:val="6"/>
        <w:numPr>
          <w:ilvl w:val="0"/>
          <w:numId w:val="11"/>
        </w:numPr>
        <w:tabs>
          <w:tab w:val="left" w:pos="683"/>
        </w:tabs>
        <w:spacing w:before="128" w:after="0" w:line="355" w:lineRule="auto"/>
        <w:ind w:left="682" w:right="116" w:hanging="566"/>
        <w:jc w:val="both"/>
        <w:rPr>
          <w:sz w:val="22"/>
        </w:rPr>
      </w:pPr>
      <w:r>
        <w:rPr>
          <w:w w:val="90"/>
          <w:sz w:val="22"/>
        </w:rPr>
        <w:t>implement,</w:t>
      </w:r>
      <w:r>
        <w:rPr>
          <w:spacing w:val="-27"/>
          <w:w w:val="90"/>
          <w:sz w:val="22"/>
        </w:rPr>
        <w:t xml:space="preserve"> </w:t>
      </w:r>
      <w:r>
        <w:rPr>
          <w:w w:val="90"/>
          <w:sz w:val="22"/>
        </w:rPr>
        <w:t>according</w:t>
      </w:r>
      <w:r>
        <w:rPr>
          <w:spacing w:val="-27"/>
          <w:w w:val="90"/>
          <w:sz w:val="22"/>
        </w:rPr>
        <w:t xml:space="preserve"> </w:t>
      </w:r>
      <w:r>
        <w:rPr>
          <w:w w:val="90"/>
          <w:sz w:val="22"/>
        </w:rPr>
        <w:t>to</w:t>
      </w:r>
      <w:r>
        <w:rPr>
          <w:spacing w:val="-28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27"/>
          <w:w w:val="90"/>
          <w:sz w:val="22"/>
        </w:rPr>
        <w:t xml:space="preserve"> </w:t>
      </w:r>
      <w:r>
        <w:rPr>
          <w:w w:val="90"/>
          <w:sz w:val="22"/>
        </w:rPr>
        <w:t>application,</w:t>
      </w:r>
      <w:r>
        <w:rPr>
          <w:spacing w:val="-28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27"/>
          <w:w w:val="90"/>
          <w:sz w:val="22"/>
        </w:rPr>
        <w:t xml:space="preserve"> </w:t>
      </w:r>
      <w:r>
        <w:rPr>
          <w:w w:val="90"/>
          <w:sz w:val="22"/>
        </w:rPr>
        <w:t>programme</w:t>
      </w:r>
      <w:r>
        <w:rPr>
          <w:spacing w:val="-28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28"/>
          <w:w w:val="90"/>
          <w:sz w:val="22"/>
        </w:rPr>
        <w:t xml:space="preserve"> </w:t>
      </w:r>
      <w:r>
        <w:rPr>
          <w:w w:val="90"/>
          <w:sz w:val="22"/>
        </w:rPr>
        <w:t>study,</w:t>
      </w:r>
      <w:r>
        <w:rPr>
          <w:spacing w:val="-28"/>
          <w:w w:val="90"/>
          <w:sz w:val="22"/>
        </w:rPr>
        <w:t xml:space="preserve"> </w:t>
      </w:r>
      <w:r>
        <w:rPr>
          <w:w w:val="90"/>
          <w:sz w:val="22"/>
        </w:rPr>
        <w:t>scientific,</w:t>
      </w:r>
      <w:r>
        <w:rPr>
          <w:spacing w:val="-26"/>
          <w:w w:val="90"/>
          <w:sz w:val="22"/>
        </w:rPr>
        <w:t xml:space="preserve"> </w:t>
      </w:r>
      <w:r>
        <w:rPr>
          <w:w w:val="90"/>
          <w:sz w:val="22"/>
        </w:rPr>
        <w:t>teaching</w:t>
      </w:r>
      <w:r>
        <w:rPr>
          <w:spacing w:val="-29"/>
          <w:w w:val="90"/>
          <w:sz w:val="22"/>
        </w:rPr>
        <w:t xml:space="preserve"> </w:t>
      </w:r>
      <w:r>
        <w:rPr>
          <w:w w:val="90"/>
          <w:sz w:val="22"/>
        </w:rPr>
        <w:t xml:space="preserve">or </w:t>
      </w:r>
      <w:r>
        <w:rPr>
          <w:w w:val="95"/>
          <w:sz w:val="22"/>
        </w:rPr>
        <w:t>another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activity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indicated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in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application,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on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a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continuous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basis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during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 xml:space="preserve">project </w:t>
      </w:r>
      <w:r>
        <w:rPr>
          <w:w w:val="90"/>
          <w:sz w:val="22"/>
        </w:rPr>
        <w:t>implementation,</w:t>
      </w:r>
      <w:r>
        <w:rPr>
          <w:spacing w:val="-47"/>
          <w:w w:val="90"/>
          <w:sz w:val="22"/>
        </w:rPr>
        <w:t xml:space="preserve"> </w:t>
      </w:r>
      <w:r>
        <w:rPr>
          <w:w w:val="90"/>
          <w:sz w:val="22"/>
        </w:rPr>
        <w:t>whereby</w:t>
      </w:r>
      <w:r>
        <w:rPr>
          <w:spacing w:val="-47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period</w:t>
      </w:r>
      <w:r>
        <w:rPr>
          <w:spacing w:val="-47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45"/>
          <w:w w:val="90"/>
          <w:sz w:val="22"/>
        </w:rPr>
        <w:t xml:space="preserve"> </w:t>
      </w:r>
      <w:r>
        <w:rPr>
          <w:w w:val="90"/>
          <w:sz w:val="22"/>
        </w:rPr>
        <w:t>staying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outside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host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centre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cannot</w:t>
      </w:r>
      <w:r>
        <w:rPr>
          <w:spacing w:val="-45"/>
          <w:w w:val="90"/>
          <w:sz w:val="22"/>
        </w:rPr>
        <w:t xml:space="preserve"> </w:t>
      </w:r>
      <w:r>
        <w:rPr>
          <w:w w:val="90"/>
          <w:sz w:val="22"/>
        </w:rPr>
        <w:t>exceed</w:t>
      </w:r>
      <w:r>
        <w:rPr>
          <w:spacing w:val="-47"/>
          <w:w w:val="90"/>
          <w:sz w:val="22"/>
        </w:rPr>
        <w:t xml:space="preserve"> </w:t>
      </w:r>
      <w:r>
        <w:rPr>
          <w:w w:val="90"/>
          <w:sz w:val="22"/>
        </w:rPr>
        <w:t>¼</w:t>
      </w:r>
      <w:r>
        <w:rPr>
          <w:spacing w:val="-45"/>
          <w:w w:val="90"/>
          <w:sz w:val="22"/>
        </w:rPr>
        <w:t xml:space="preserve"> </w:t>
      </w:r>
      <w:r>
        <w:rPr>
          <w:w w:val="90"/>
          <w:sz w:val="22"/>
        </w:rPr>
        <w:t>of the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>overall</w:t>
      </w:r>
      <w:r>
        <w:rPr>
          <w:spacing w:val="-48"/>
          <w:w w:val="90"/>
          <w:sz w:val="22"/>
        </w:rPr>
        <w:t xml:space="preserve"> </w:t>
      </w:r>
      <w:r>
        <w:rPr>
          <w:w w:val="90"/>
          <w:sz w:val="22"/>
        </w:rPr>
        <w:t>period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>stay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>(including</w:t>
      </w:r>
      <w:r>
        <w:rPr>
          <w:spacing w:val="-48"/>
          <w:w w:val="90"/>
          <w:sz w:val="22"/>
        </w:rPr>
        <w:t xml:space="preserve"> </w:t>
      </w:r>
      <w:r>
        <w:rPr>
          <w:w w:val="90"/>
          <w:sz w:val="22"/>
        </w:rPr>
        <w:t>conferences,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>leaves,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>special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>trips,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>other</w:t>
      </w:r>
      <w:r>
        <w:rPr>
          <w:spacing w:val="-49"/>
          <w:w w:val="90"/>
          <w:sz w:val="22"/>
        </w:rPr>
        <w:t xml:space="preserve"> </w:t>
      </w:r>
      <w:r>
        <w:rPr>
          <w:w w:val="90"/>
          <w:sz w:val="22"/>
        </w:rPr>
        <w:t>absences);</w:t>
      </w:r>
    </w:p>
    <w:p>
      <w:pPr>
        <w:pStyle w:val="6"/>
        <w:numPr>
          <w:ilvl w:val="0"/>
          <w:numId w:val="11"/>
        </w:numPr>
        <w:tabs>
          <w:tab w:val="left" w:pos="683"/>
        </w:tabs>
        <w:spacing w:before="1" w:after="0" w:line="355" w:lineRule="auto"/>
        <w:ind w:left="682" w:right="112" w:hanging="566"/>
        <w:jc w:val="both"/>
        <w:rPr>
          <w:sz w:val="22"/>
        </w:rPr>
      </w:pPr>
      <w:r>
        <w:rPr>
          <w:w w:val="95"/>
          <w:sz w:val="22"/>
        </w:rPr>
        <w:t>have</w:t>
      </w:r>
      <w:r>
        <w:rPr>
          <w:spacing w:val="-40"/>
          <w:w w:val="95"/>
          <w:sz w:val="22"/>
        </w:rPr>
        <w:t xml:space="preserve"> </w:t>
      </w:r>
      <w:r>
        <w:rPr>
          <w:w w:val="95"/>
          <w:sz w:val="22"/>
        </w:rPr>
        <w:t>at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least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basic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health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insurance,</w:t>
      </w:r>
      <w:r>
        <w:rPr>
          <w:spacing w:val="-40"/>
          <w:w w:val="95"/>
          <w:sz w:val="22"/>
        </w:rPr>
        <w:t xml:space="preserve"> </w:t>
      </w:r>
      <w:r>
        <w:rPr>
          <w:w w:val="95"/>
          <w:sz w:val="22"/>
        </w:rPr>
        <w:t>including,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in</w:t>
      </w:r>
      <w:r>
        <w:rPr>
          <w:spacing w:val="-40"/>
          <w:w w:val="95"/>
          <w:sz w:val="22"/>
        </w:rPr>
        <w:t xml:space="preserve"> </w:t>
      </w:r>
      <w:r>
        <w:rPr>
          <w:w w:val="95"/>
          <w:sz w:val="22"/>
        </w:rPr>
        <w:t>particular,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insurance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of</w:t>
      </w:r>
      <w:r>
        <w:rPr>
          <w:spacing w:val="-40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costs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 xml:space="preserve">of </w:t>
      </w:r>
      <w:r>
        <w:rPr>
          <w:w w:val="90"/>
          <w:sz w:val="22"/>
        </w:rPr>
        <w:t>treatment</w:t>
      </w:r>
      <w:r>
        <w:rPr>
          <w:spacing w:val="-25"/>
          <w:w w:val="90"/>
          <w:sz w:val="22"/>
        </w:rPr>
        <w:t xml:space="preserve"> </w:t>
      </w:r>
      <w:r>
        <w:rPr>
          <w:w w:val="90"/>
          <w:sz w:val="22"/>
        </w:rPr>
        <w:t>and</w:t>
      </w:r>
      <w:r>
        <w:rPr>
          <w:spacing w:val="-26"/>
          <w:w w:val="90"/>
          <w:sz w:val="22"/>
        </w:rPr>
        <w:t xml:space="preserve"> </w:t>
      </w:r>
      <w:r>
        <w:rPr>
          <w:w w:val="90"/>
          <w:sz w:val="22"/>
        </w:rPr>
        <w:t>transport</w:t>
      </w:r>
      <w:r>
        <w:rPr>
          <w:spacing w:val="-26"/>
          <w:w w:val="90"/>
          <w:sz w:val="22"/>
        </w:rPr>
        <w:t xml:space="preserve"> </w:t>
      </w:r>
      <w:r>
        <w:rPr>
          <w:w w:val="90"/>
          <w:sz w:val="22"/>
        </w:rPr>
        <w:t>to</w:t>
      </w:r>
      <w:r>
        <w:rPr>
          <w:spacing w:val="-25"/>
          <w:w w:val="90"/>
          <w:sz w:val="22"/>
        </w:rPr>
        <w:t xml:space="preserve"> </w:t>
      </w:r>
      <w:r>
        <w:rPr>
          <w:w w:val="90"/>
          <w:sz w:val="22"/>
        </w:rPr>
        <w:t>a</w:t>
      </w:r>
      <w:r>
        <w:rPr>
          <w:spacing w:val="-25"/>
          <w:w w:val="90"/>
          <w:sz w:val="22"/>
        </w:rPr>
        <w:t xml:space="preserve"> </w:t>
      </w:r>
      <w:r>
        <w:rPr>
          <w:w w:val="90"/>
          <w:sz w:val="22"/>
        </w:rPr>
        <w:t>hospital,</w:t>
      </w:r>
      <w:r>
        <w:rPr>
          <w:spacing w:val="-25"/>
          <w:w w:val="90"/>
          <w:sz w:val="22"/>
        </w:rPr>
        <w:t xml:space="preserve"> </w:t>
      </w:r>
      <w:r>
        <w:rPr>
          <w:w w:val="90"/>
          <w:sz w:val="22"/>
        </w:rPr>
        <w:t>covering</w:t>
      </w:r>
      <w:r>
        <w:rPr>
          <w:spacing w:val="-26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23"/>
          <w:w w:val="90"/>
          <w:sz w:val="22"/>
        </w:rPr>
        <w:t xml:space="preserve"> </w:t>
      </w:r>
      <w:r>
        <w:rPr>
          <w:w w:val="90"/>
          <w:sz w:val="22"/>
        </w:rPr>
        <w:t>period</w:t>
      </w:r>
      <w:r>
        <w:rPr>
          <w:spacing w:val="-27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25"/>
          <w:w w:val="90"/>
          <w:sz w:val="22"/>
        </w:rPr>
        <w:t xml:space="preserve"> </w:t>
      </w:r>
      <w:r>
        <w:rPr>
          <w:w w:val="90"/>
          <w:sz w:val="22"/>
        </w:rPr>
        <w:t>stay</w:t>
      </w:r>
      <w:r>
        <w:rPr>
          <w:spacing w:val="-25"/>
          <w:w w:val="90"/>
          <w:sz w:val="22"/>
        </w:rPr>
        <w:t xml:space="preserve"> </w:t>
      </w:r>
      <w:r>
        <w:rPr>
          <w:w w:val="90"/>
          <w:sz w:val="22"/>
        </w:rPr>
        <w:t>at</w:t>
      </w:r>
      <w:r>
        <w:rPr>
          <w:spacing w:val="-25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27"/>
          <w:w w:val="90"/>
          <w:sz w:val="22"/>
        </w:rPr>
        <w:t xml:space="preserve"> </w:t>
      </w:r>
      <w:r>
        <w:rPr>
          <w:w w:val="90"/>
          <w:sz w:val="22"/>
        </w:rPr>
        <w:t>host</w:t>
      </w:r>
      <w:r>
        <w:rPr>
          <w:spacing w:val="-25"/>
          <w:w w:val="90"/>
          <w:sz w:val="22"/>
        </w:rPr>
        <w:t xml:space="preserve"> </w:t>
      </w:r>
      <w:r>
        <w:rPr>
          <w:w w:val="90"/>
          <w:sz w:val="22"/>
        </w:rPr>
        <w:t>centre;</w:t>
      </w:r>
      <w:r>
        <w:rPr>
          <w:spacing w:val="-24"/>
          <w:w w:val="90"/>
          <w:sz w:val="22"/>
        </w:rPr>
        <w:t xml:space="preserve"> </w:t>
      </w:r>
      <w:r>
        <w:rPr>
          <w:w w:val="90"/>
          <w:sz w:val="22"/>
        </w:rPr>
        <w:t>the Beneficiary</w:t>
      </w:r>
      <w:r>
        <w:rPr>
          <w:spacing w:val="-45"/>
          <w:w w:val="90"/>
          <w:sz w:val="22"/>
        </w:rPr>
        <w:t xml:space="preserve"> </w:t>
      </w:r>
      <w:r>
        <w:rPr>
          <w:w w:val="90"/>
          <w:sz w:val="22"/>
        </w:rPr>
        <w:t>being</w:t>
      </w:r>
      <w:r>
        <w:rPr>
          <w:spacing w:val="-47"/>
          <w:w w:val="90"/>
          <w:sz w:val="22"/>
        </w:rPr>
        <w:t xml:space="preserve"> </w:t>
      </w:r>
      <w:r>
        <w:rPr>
          <w:w w:val="90"/>
          <w:sz w:val="22"/>
        </w:rPr>
        <w:t>a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national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one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European</w:t>
      </w:r>
      <w:r>
        <w:rPr>
          <w:spacing w:val="-47"/>
          <w:w w:val="90"/>
          <w:sz w:val="22"/>
        </w:rPr>
        <w:t xml:space="preserve"> </w:t>
      </w:r>
      <w:r>
        <w:rPr>
          <w:w w:val="90"/>
          <w:sz w:val="22"/>
        </w:rPr>
        <w:t>Union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Member</w:t>
      </w:r>
      <w:r>
        <w:rPr>
          <w:spacing w:val="-45"/>
          <w:w w:val="90"/>
          <w:sz w:val="22"/>
        </w:rPr>
        <w:t xml:space="preserve"> </w:t>
      </w:r>
      <w:r>
        <w:rPr>
          <w:w w:val="90"/>
          <w:sz w:val="22"/>
        </w:rPr>
        <w:t>States,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provided</w:t>
      </w:r>
      <w:r>
        <w:rPr>
          <w:spacing w:val="-47"/>
          <w:w w:val="90"/>
          <w:sz w:val="22"/>
        </w:rPr>
        <w:t xml:space="preserve"> </w:t>
      </w:r>
      <w:r>
        <w:rPr>
          <w:w w:val="90"/>
          <w:sz w:val="22"/>
        </w:rPr>
        <w:t xml:space="preserve">he/she </w:t>
      </w:r>
      <w:r>
        <w:rPr>
          <w:w w:val="95"/>
          <w:sz w:val="22"/>
        </w:rPr>
        <w:t>is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insured</w:t>
      </w:r>
      <w:r>
        <w:rPr>
          <w:spacing w:val="-51"/>
          <w:w w:val="95"/>
          <w:sz w:val="22"/>
        </w:rPr>
        <w:t xml:space="preserve"> </w:t>
      </w:r>
      <w:r>
        <w:rPr>
          <w:w w:val="95"/>
          <w:sz w:val="22"/>
        </w:rPr>
        <w:t>there,</w:t>
      </w:r>
      <w:r>
        <w:rPr>
          <w:spacing w:val="-51"/>
          <w:w w:val="95"/>
          <w:sz w:val="22"/>
        </w:rPr>
        <w:t xml:space="preserve"> </w:t>
      </w:r>
      <w:r>
        <w:rPr>
          <w:w w:val="95"/>
          <w:sz w:val="22"/>
        </w:rPr>
        <w:t>is</w:t>
      </w:r>
      <w:r>
        <w:rPr>
          <w:spacing w:val="-51"/>
          <w:w w:val="95"/>
          <w:sz w:val="22"/>
        </w:rPr>
        <w:t xml:space="preserve"> </w:t>
      </w:r>
      <w:r>
        <w:rPr>
          <w:w w:val="95"/>
          <w:sz w:val="22"/>
        </w:rPr>
        <w:t>obliged</w:t>
      </w:r>
      <w:r>
        <w:rPr>
          <w:spacing w:val="-51"/>
          <w:w w:val="95"/>
          <w:sz w:val="22"/>
        </w:rPr>
        <w:t xml:space="preserve"> </w:t>
      </w:r>
      <w:r>
        <w:rPr>
          <w:w w:val="95"/>
          <w:sz w:val="22"/>
        </w:rPr>
        <w:t>to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have</w:t>
      </w:r>
      <w:r>
        <w:rPr>
          <w:spacing w:val="-51"/>
          <w:w w:val="95"/>
          <w:sz w:val="22"/>
        </w:rPr>
        <w:t xml:space="preserve"> </w:t>
      </w:r>
      <w:r>
        <w:rPr>
          <w:w w:val="95"/>
          <w:sz w:val="22"/>
        </w:rPr>
        <w:t>at</w:t>
      </w:r>
      <w:r>
        <w:rPr>
          <w:spacing w:val="-51"/>
          <w:w w:val="95"/>
          <w:sz w:val="22"/>
        </w:rPr>
        <w:t xml:space="preserve"> </w:t>
      </w:r>
      <w:r>
        <w:rPr>
          <w:w w:val="95"/>
          <w:sz w:val="22"/>
        </w:rPr>
        <w:t>least</w:t>
      </w:r>
      <w:r>
        <w:rPr>
          <w:spacing w:val="-51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49"/>
          <w:w w:val="95"/>
          <w:sz w:val="22"/>
        </w:rPr>
        <w:t xml:space="preserve"> </w:t>
      </w:r>
      <w:r>
        <w:rPr>
          <w:w w:val="95"/>
          <w:sz w:val="22"/>
        </w:rPr>
        <w:t>European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Health</w:t>
      </w:r>
      <w:r>
        <w:rPr>
          <w:spacing w:val="-51"/>
          <w:w w:val="95"/>
          <w:sz w:val="22"/>
        </w:rPr>
        <w:t xml:space="preserve"> </w:t>
      </w:r>
      <w:r>
        <w:rPr>
          <w:w w:val="95"/>
          <w:sz w:val="22"/>
        </w:rPr>
        <w:t>Insurance</w:t>
      </w:r>
      <w:r>
        <w:rPr>
          <w:spacing w:val="-50"/>
          <w:w w:val="95"/>
          <w:sz w:val="22"/>
        </w:rPr>
        <w:t xml:space="preserve"> </w:t>
      </w:r>
      <w:r>
        <w:rPr>
          <w:w w:val="95"/>
          <w:sz w:val="22"/>
        </w:rPr>
        <w:t>Card;</w:t>
      </w:r>
    </w:p>
    <w:p>
      <w:pPr>
        <w:pStyle w:val="6"/>
        <w:numPr>
          <w:ilvl w:val="0"/>
          <w:numId w:val="11"/>
        </w:numPr>
        <w:tabs>
          <w:tab w:val="left" w:pos="683"/>
        </w:tabs>
        <w:spacing w:before="2" w:after="0" w:line="355" w:lineRule="auto"/>
        <w:ind w:left="682" w:right="118" w:hanging="566"/>
        <w:jc w:val="both"/>
        <w:rPr>
          <w:sz w:val="22"/>
        </w:rPr>
      </w:pPr>
      <w:r>
        <w:rPr>
          <w:w w:val="90"/>
          <w:sz w:val="22"/>
        </w:rPr>
        <w:t>submit,</w:t>
      </w:r>
      <w:r>
        <w:rPr>
          <w:spacing w:val="-30"/>
          <w:w w:val="90"/>
          <w:sz w:val="22"/>
        </w:rPr>
        <w:t xml:space="preserve"> </w:t>
      </w:r>
      <w:r>
        <w:rPr>
          <w:w w:val="90"/>
          <w:sz w:val="22"/>
        </w:rPr>
        <w:t>in</w:t>
      </w:r>
      <w:r>
        <w:rPr>
          <w:spacing w:val="-32"/>
          <w:w w:val="90"/>
          <w:sz w:val="22"/>
        </w:rPr>
        <w:t xml:space="preserve"> </w:t>
      </w:r>
      <w:r>
        <w:rPr>
          <w:w w:val="90"/>
          <w:sz w:val="22"/>
        </w:rPr>
        <w:t>a</w:t>
      </w:r>
      <w:r>
        <w:rPr>
          <w:spacing w:val="-31"/>
          <w:w w:val="90"/>
          <w:sz w:val="22"/>
        </w:rPr>
        <w:t xml:space="preserve"> </w:t>
      </w:r>
      <w:r>
        <w:rPr>
          <w:w w:val="90"/>
          <w:sz w:val="22"/>
        </w:rPr>
        <w:t>timely</w:t>
      </w:r>
      <w:r>
        <w:rPr>
          <w:spacing w:val="-30"/>
          <w:w w:val="90"/>
          <w:sz w:val="22"/>
        </w:rPr>
        <w:t xml:space="preserve"> </w:t>
      </w:r>
      <w:r>
        <w:rPr>
          <w:w w:val="90"/>
          <w:sz w:val="22"/>
        </w:rPr>
        <w:t>manner,</w:t>
      </w:r>
      <w:r>
        <w:rPr>
          <w:spacing w:val="-30"/>
          <w:w w:val="90"/>
          <w:sz w:val="22"/>
        </w:rPr>
        <w:t xml:space="preserve"> </w:t>
      </w:r>
      <w:r>
        <w:rPr>
          <w:w w:val="90"/>
          <w:sz w:val="22"/>
        </w:rPr>
        <w:t>an</w:t>
      </w:r>
      <w:r>
        <w:rPr>
          <w:spacing w:val="-30"/>
          <w:w w:val="90"/>
          <w:sz w:val="22"/>
        </w:rPr>
        <w:t xml:space="preserve"> </w:t>
      </w:r>
      <w:r>
        <w:rPr>
          <w:w w:val="90"/>
          <w:sz w:val="22"/>
        </w:rPr>
        <w:t>interim</w:t>
      </w:r>
      <w:r>
        <w:rPr>
          <w:spacing w:val="-32"/>
          <w:w w:val="90"/>
          <w:sz w:val="22"/>
        </w:rPr>
        <w:t xml:space="preserve"> </w:t>
      </w:r>
      <w:r>
        <w:rPr>
          <w:w w:val="90"/>
          <w:sz w:val="22"/>
        </w:rPr>
        <w:t>report</w:t>
      </w:r>
      <w:r>
        <w:rPr>
          <w:spacing w:val="-30"/>
          <w:w w:val="90"/>
          <w:sz w:val="22"/>
        </w:rPr>
        <w:t xml:space="preserve"> </w:t>
      </w:r>
      <w:r>
        <w:rPr>
          <w:w w:val="90"/>
          <w:sz w:val="22"/>
        </w:rPr>
        <w:t>(if</w:t>
      </w:r>
      <w:r>
        <w:rPr>
          <w:spacing w:val="-31"/>
          <w:w w:val="90"/>
          <w:sz w:val="22"/>
        </w:rPr>
        <w:t xml:space="preserve"> </w:t>
      </w:r>
      <w:r>
        <w:rPr>
          <w:w w:val="90"/>
          <w:sz w:val="22"/>
        </w:rPr>
        <w:t>required)</w:t>
      </w:r>
      <w:r>
        <w:rPr>
          <w:spacing w:val="-31"/>
          <w:w w:val="90"/>
          <w:sz w:val="22"/>
        </w:rPr>
        <w:t xml:space="preserve"> </w:t>
      </w:r>
      <w:r>
        <w:rPr>
          <w:w w:val="90"/>
          <w:sz w:val="22"/>
        </w:rPr>
        <w:t>and</w:t>
      </w:r>
      <w:r>
        <w:rPr>
          <w:spacing w:val="-32"/>
          <w:w w:val="90"/>
          <w:sz w:val="22"/>
        </w:rPr>
        <w:t xml:space="preserve"> </w:t>
      </w:r>
      <w:r>
        <w:rPr>
          <w:w w:val="90"/>
          <w:sz w:val="22"/>
        </w:rPr>
        <w:t>a</w:t>
      </w:r>
      <w:r>
        <w:rPr>
          <w:spacing w:val="-31"/>
          <w:w w:val="90"/>
          <w:sz w:val="22"/>
        </w:rPr>
        <w:t xml:space="preserve"> </w:t>
      </w:r>
      <w:r>
        <w:rPr>
          <w:w w:val="90"/>
          <w:sz w:val="22"/>
        </w:rPr>
        <w:t>final</w:t>
      </w:r>
      <w:r>
        <w:rPr>
          <w:spacing w:val="-31"/>
          <w:w w:val="90"/>
          <w:sz w:val="22"/>
        </w:rPr>
        <w:t xml:space="preserve"> </w:t>
      </w:r>
      <w:r>
        <w:rPr>
          <w:w w:val="90"/>
          <w:sz w:val="22"/>
        </w:rPr>
        <w:t>report,</w:t>
      </w:r>
      <w:r>
        <w:rPr>
          <w:spacing w:val="-31"/>
          <w:w w:val="90"/>
          <w:sz w:val="22"/>
        </w:rPr>
        <w:t xml:space="preserve"> </w:t>
      </w:r>
      <w:r>
        <w:rPr>
          <w:w w:val="90"/>
          <w:sz w:val="22"/>
        </w:rPr>
        <w:t>along</w:t>
      </w:r>
      <w:r>
        <w:rPr>
          <w:spacing w:val="-31"/>
          <w:w w:val="90"/>
          <w:sz w:val="22"/>
        </w:rPr>
        <w:t xml:space="preserve"> </w:t>
      </w:r>
      <w:r>
        <w:rPr>
          <w:w w:val="90"/>
          <w:sz w:val="22"/>
        </w:rPr>
        <w:t>with</w:t>
      </w:r>
      <w:r>
        <w:rPr>
          <w:spacing w:val="-31"/>
          <w:w w:val="90"/>
          <w:sz w:val="22"/>
        </w:rPr>
        <w:t xml:space="preserve"> </w:t>
      </w:r>
      <w:r>
        <w:rPr>
          <w:w w:val="90"/>
          <w:sz w:val="22"/>
        </w:rPr>
        <w:t xml:space="preserve">a </w:t>
      </w:r>
      <w:r>
        <w:rPr>
          <w:w w:val="95"/>
          <w:sz w:val="22"/>
        </w:rPr>
        <w:t>certificate</w:t>
      </w:r>
      <w:r>
        <w:rPr>
          <w:spacing w:val="-46"/>
          <w:w w:val="95"/>
          <w:sz w:val="22"/>
        </w:rPr>
        <w:t xml:space="preserve"> </w:t>
      </w:r>
      <w:r>
        <w:rPr>
          <w:w w:val="95"/>
          <w:sz w:val="22"/>
        </w:rPr>
        <w:t>from</w:t>
      </w:r>
      <w:r>
        <w:rPr>
          <w:spacing w:val="-46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44"/>
          <w:w w:val="95"/>
          <w:sz w:val="22"/>
        </w:rPr>
        <w:t xml:space="preserve"> </w:t>
      </w:r>
      <w:r>
        <w:rPr>
          <w:w w:val="95"/>
          <w:sz w:val="22"/>
        </w:rPr>
        <w:t>host</w:t>
      </w:r>
      <w:r>
        <w:rPr>
          <w:spacing w:val="-43"/>
          <w:w w:val="95"/>
          <w:sz w:val="22"/>
        </w:rPr>
        <w:t xml:space="preserve"> </w:t>
      </w:r>
      <w:r>
        <w:rPr>
          <w:w w:val="95"/>
          <w:sz w:val="22"/>
        </w:rPr>
        <w:t>university</w:t>
      </w:r>
      <w:r>
        <w:rPr>
          <w:spacing w:val="-45"/>
          <w:w w:val="95"/>
          <w:sz w:val="22"/>
        </w:rPr>
        <w:t xml:space="preserve"> </w:t>
      </w:r>
      <w:r>
        <w:rPr>
          <w:w w:val="95"/>
          <w:sz w:val="22"/>
        </w:rPr>
        <w:t>that</w:t>
      </w:r>
      <w:r>
        <w:rPr>
          <w:spacing w:val="-45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45"/>
          <w:w w:val="95"/>
          <w:sz w:val="22"/>
        </w:rPr>
        <w:t xml:space="preserve"> </w:t>
      </w:r>
      <w:r>
        <w:rPr>
          <w:w w:val="95"/>
          <w:sz w:val="22"/>
        </w:rPr>
        <w:t>stay</w:t>
      </w:r>
      <w:r>
        <w:rPr>
          <w:spacing w:val="-45"/>
          <w:w w:val="95"/>
          <w:sz w:val="22"/>
        </w:rPr>
        <w:t xml:space="preserve"> </w:t>
      </w:r>
      <w:r>
        <w:rPr>
          <w:w w:val="95"/>
          <w:sz w:val="22"/>
        </w:rPr>
        <w:t>has</w:t>
      </w:r>
      <w:r>
        <w:rPr>
          <w:spacing w:val="-44"/>
          <w:w w:val="95"/>
          <w:sz w:val="22"/>
        </w:rPr>
        <w:t xml:space="preserve"> </w:t>
      </w:r>
      <w:r>
        <w:rPr>
          <w:w w:val="95"/>
          <w:sz w:val="22"/>
        </w:rPr>
        <w:t>been</w:t>
      </w:r>
      <w:r>
        <w:rPr>
          <w:spacing w:val="-44"/>
          <w:w w:val="95"/>
          <w:sz w:val="22"/>
        </w:rPr>
        <w:t xml:space="preserve"> </w:t>
      </w:r>
      <w:r>
        <w:rPr>
          <w:w w:val="95"/>
          <w:sz w:val="22"/>
        </w:rPr>
        <w:t>implemented;</w:t>
      </w:r>
    </w:p>
    <w:p>
      <w:pPr>
        <w:pStyle w:val="6"/>
        <w:numPr>
          <w:ilvl w:val="0"/>
          <w:numId w:val="11"/>
        </w:numPr>
        <w:tabs>
          <w:tab w:val="left" w:pos="682"/>
          <w:tab w:val="left" w:pos="683"/>
        </w:tabs>
        <w:spacing w:before="1" w:after="0" w:line="240" w:lineRule="auto"/>
        <w:ind w:left="682" w:right="0" w:hanging="566"/>
        <w:jc w:val="left"/>
        <w:rPr>
          <w:sz w:val="22"/>
        </w:rPr>
      </w:pPr>
      <w:r>
        <w:rPr>
          <w:w w:val="95"/>
          <w:sz w:val="22"/>
        </w:rPr>
        <w:t>inform</w:t>
      </w:r>
      <w:r>
        <w:rPr>
          <w:spacing w:val="-42"/>
          <w:w w:val="95"/>
          <w:sz w:val="22"/>
        </w:rPr>
        <w:t xml:space="preserve"> </w:t>
      </w:r>
      <w:r>
        <w:rPr>
          <w:w w:val="95"/>
          <w:sz w:val="22"/>
        </w:rPr>
        <w:t>NAWA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about</w:t>
      </w:r>
      <w:r>
        <w:rPr>
          <w:spacing w:val="-41"/>
          <w:w w:val="95"/>
          <w:sz w:val="22"/>
        </w:rPr>
        <w:t xml:space="preserve"> </w:t>
      </w:r>
      <w:r>
        <w:rPr>
          <w:w w:val="95"/>
          <w:sz w:val="22"/>
        </w:rPr>
        <w:t>any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changes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in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project</w:t>
      </w:r>
      <w:r>
        <w:rPr>
          <w:spacing w:val="-41"/>
          <w:w w:val="95"/>
          <w:sz w:val="22"/>
        </w:rPr>
        <w:t xml:space="preserve"> </w:t>
      </w:r>
      <w:r>
        <w:rPr>
          <w:w w:val="95"/>
          <w:sz w:val="22"/>
        </w:rPr>
        <w:t>implementation;</w:t>
      </w:r>
    </w:p>
    <w:p>
      <w:pPr>
        <w:pStyle w:val="6"/>
        <w:numPr>
          <w:ilvl w:val="0"/>
          <w:numId w:val="11"/>
        </w:numPr>
        <w:tabs>
          <w:tab w:val="left" w:pos="683"/>
        </w:tabs>
        <w:spacing w:before="128" w:after="0" w:line="355" w:lineRule="auto"/>
        <w:ind w:left="682" w:right="112" w:hanging="566"/>
        <w:jc w:val="both"/>
        <w:rPr>
          <w:sz w:val="22"/>
        </w:rPr>
      </w:pPr>
      <w:r>
        <w:rPr>
          <w:w w:val="95"/>
          <w:sz w:val="22"/>
        </w:rPr>
        <w:t>inform</w:t>
      </w:r>
      <w:r>
        <w:rPr>
          <w:spacing w:val="-32"/>
          <w:w w:val="95"/>
          <w:sz w:val="22"/>
        </w:rPr>
        <w:t xml:space="preserve"> </w:t>
      </w:r>
      <w:r>
        <w:rPr>
          <w:w w:val="95"/>
          <w:sz w:val="22"/>
        </w:rPr>
        <w:t>NAWA</w:t>
      </w:r>
      <w:r>
        <w:rPr>
          <w:spacing w:val="-31"/>
          <w:w w:val="95"/>
          <w:sz w:val="22"/>
        </w:rPr>
        <w:t xml:space="preserve"> </w:t>
      </w:r>
      <w:r>
        <w:rPr>
          <w:w w:val="95"/>
          <w:sz w:val="22"/>
        </w:rPr>
        <w:t>about</w:t>
      </w:r>
      <w:r>
        <w:rPr>
          <w:spacing w:val="-30"/>
          <w:w w:val="95"/>
          <w:sz w:val="22"/>
        </w:rPr>
        <w:t xml:space="preserve"> </w:t>
      </w:r>
      <w:r>
        <w:rPr>
          <w:w w:val="95"/>
          <w:sz w:val="22"/>
        </w:rPr>
        <w:t>his/her</w:t>
      </w:r>
      <w:r>
        <w:rPr>
          <w:spacing w:val="-31"/>
          <w:w w:val="95"/>
          <w:sz w:val="22"/>
        </w:rPr>
        <w:t xml:space="preserve"> </w:t>
      </w:r>
      <w:r>
        <w:rPr>
          <w:w w:val="95"/>
          <w:sz w:val="22"/>
        </w:rPr>
        <w:t>scientific</w:t>
      </w:r>
      <w:r>
        <w:rPr>
          <w:spacing w:val="-31"/>
          <w:w w:val="95"/>
          <w:sz w:val="22"/>
        </w:rPr>
        <w:t xml:space="preserve"> </w:t>
      </w:r>
      <w:r>
        <w:rPr>
          <w:w w:val="95"/>
          <w:sz w:val="22"/>
        </w:rPr>
        <w:t>or</w:t>
      </w:r>
      <w:r>
        <w:rPr>
          <w:spacing w:val="-31"/>
          <w:w w:val="95"/>
          <w:sz w:val="22"/>
        </w:rPr>
        <w:t xml:space="preserve"> </w:t>
      </w:r>
      <w:r>
        <w:rPr>
          <w:w w:val="95"/>
          <w:sz w:val="22"/>
        </w:rPr>
        <w:t>didactic</w:t>
      </w:r>
      <w:r>
        <w:rPr>
          <w:spacing w:val="-30"/>
          <w:w w:val="95"/>
          <w:sz w:val="22"/>
        </w:rPr>
        <w:t xml:space="preserve"> </w:t>
      </w:r>
      <w:r>
        <w:rPr>
          <w:w w:val="95"/>
          <w:sz w:val="22"/>
        </w:rPr>
        <w:t>successes</w:t>
      </w:r>
      <w:r>
        <w:rPr>
          <w:spacing w:val="-29"/>
          <w:w w:val="95"/>
          <w:sz w:val="22"/>
        </w:rPr>
        <w:t xml:space="preserve"> </w:t>
      </w:r>
      <w:r>
        <w:rPr>
          <w:w w:val="95"/>
          <w:sz w:val="22"/>
        </w:rPr>
        <w:t>–</w:t>
      </w:r>
      <w:r>
        <w:rPr>
          <w:spacing w:val="-30"/>
          <w:w w:val="95"/>
          <w:sz w:val="22"/>
        </w:rPr>
        <w:t xml:space="preserve"> </w:t>
      </w:r>
      <w:r>
        <w:rPr>
          <w:w w:val="95"/>
          <w:sz w:val="22"/>
        </w:rPr>
        <w:t>both</w:t>
      </w:r>
      <w:r>
        <w:rPr>
          <w:spacing w:val="-31"/>
          <w:w w:val="95"/>
          <w:sz w:val="22"/>
        </w:rPr>
        <w:t xml:space="preserve"> </w:t>
      </w:r>
      <w:r>
        <w:rPr>
          <w:w w:val="95"/>
          <w:sz w:val="22"/>
        </w:rPr>
        <w:t>during</w:t>
      </w:r>
      <w:r>
        <w:rPr>
          <w:spacing w:val="-30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32"/>
          <w:w w:val="95"/>
          <w:sz w:val="22"/>
        </w:rPr>
        <w:t xml:space="preserve"> </w:t>
      </w:r>
      <w:r>
        <w:rPr>
          <w:w w:val="95"/>
          <w:sz w:val="22"/>
        </w:rPr>
        <w:t xml:space="preserve">project </w:t>
      </w:r>
      <w:r>
        <w:rPr>
          <w:w w:val="90"/>
          <w:sz w:val="22"/>
        </w:rPr>
        <w:t xml:space="preserve">implementation and at the stage of reporting and evaluation – including publications </w:t>
      </w:r>
      <w:r>
        <w:rPr>
          <w:w w:val="85"/>
          <w:sz w:val="22"/>
        </w:rPr>
        <w:t>developed</w:t>
      </w:r>
      <w:r>
        <w:rPr>
          <w:spacing w:val="-26"/>
          <w:w w:val="85"/>
          <w:sz w:val="22"/>
        </w:rPr>
        <w:t xml:space="preserve"> </w:t>
      </w:r>
      <w:r>
        <w:rPr>
          <w:w w:val="85"/>
          <w:sz w:val="22"/>
        </w:rPr>
        <w:t>during</w:t>
      </w:r>
      <w:r>
        <w:rPr>
          <w:spacing w:val="-25"/>
          <w:w w:val="85"/>
          <w:sz w:val="22"/>
        </w:rPr>
        <w:t xml:space="preserve"> </w:t>
      </w:r>
      <w:r>
        <w:rPr>
          <w:w w:val="85"/>
          <w:sz w:val="22"/>
        </w:rPr>
        <w:t>or</w:t>
      </w:r>
      <w:r>
        <w:rPr>
          <w:spacing w:val="-23"/>
          <w:w w:val="85"/>
          <w:sz w:val="22"/>
        </w:rPr>
        <w:t xml:space="preserve"> </w:t>
      </w:r>
      <w:r>
        <w:rPr>
          <w:w w:val="85"/>
          <w:sz w:val="22"/>
        </w:rPr>
        <w:t>as</w:t>
      </w:r>
      <w:r>
        <w:rPr>
          <w:spacing w:val="-23"/>
          <w:w w:val="85"/>
          <w:sz w:val="22"/>
        </w:rPr>
        <w:t xml:space="preserve"> </w:t>
      </w:r>
      <w:r>
        <w:rPr>
          <w:w w:val="85"/>
          <w:sz w:val="22"/>
        </w:rPr>
        <w:t>an</w:t>
      </w:r>
      <w:r>
        <w:rPr>
          <w:spacing w:val="-25"/>
          <w:w w:val="85"/>
          <w:sz w:val="22"/>
        </w:rPr>
        <w:t xml:space="preserve"> </w:t>
      </w:r>
      <w:r>
        <w:rPr>
          <w:w w:val="85"/>
          <w:sz w:val="22"/>
        </w:rPr>
        <w:t>effect</w:t>
      </w:r>
      <w:r>
        <w:rPr>
          <w:spacing w:val="-22"/>
          <w:w w:val="85"/>
          <w:sz w:val="22"/>
        </w:rPr>
        <w:t xml:space="preserve"> </w:t>
      </w:r>
      <w:r>
        <w:rPr>
          <w:w w:val="85"/>
          <w:sz w:val="22"/>
        </w:rPr>
        <w:t>of</w:t>
      </w:r>
      <w:r>
        <w:rPr>
          <w:spacing w:val="-23"/>
          <w:w w:val="85"/>
          <w:sz w:val="22"/>
        </w:rPr>
        <w:t xml:space="preserve"> </w:t>
      </w:r>
      <w:r>
        <w:rPr>
          <w:w w:val="85"/>
          <w:sz w:val="22"/>
        </w:rPr>
        <w:t>the</w:t>
      </w:r>
      <w:r>
        <w:rPr>
          <w:spacing w:val="-24"/>
          <w:w w:val="85"/>
          <w:sz w:val="22"/>
        </w:rPr>
        <w:t xml:space="preserve"> </w:t>
      </w:r>
      <w:r>
        <w:rPr>
          <w:w w:val="85"/>
          <w:sz w:val="22"/>
        </w:rPr>
        <w:t>stay/grant</w:t>
      </w:r>
      <w:r>
        <w:rPr>
          <w:spacing w:val="-24"/>
          <w:w w:val="85"/>
          <w:sz w:val="22"/>
        </w:rPr>
        <w:t xml:space="preserve"> </w:t>
      </w:r>
      <w:r>
        <w:rPr>
          <w:w w:val="85"/>
          <w:sz w:val="22"/>
        </w:rPr>
        <w:t>applications/implementation</w:t>
      </w:r>
      <w:r>
        <w:rPr>
          <w:spacing w:val="-24"/>
          <w:w w:val="85"/>
          <w:sz w:val="22"/>
        </w:rPr>
        <w:t xml:space="preserve"> </w:t>
      </w:r>
      <w:r>
        <w:rPr>
          <w:w w:val="85"/>
          <w:sz w:val="22"/>
        </w:rPr>
        <w:t>projects,</w:t>
      </w:r>
      <w:r>
        <w:rPr>
          <w:spacing w:val="-24"/>
          <w:w w:val="85"/>
          <w:sz w:val="22"/>
        </w:rPr>
        <w:t xml:space="preserve"> </w:t>
      </w:r>
      <w:r>
        <w:rPr>
          <w:w w:val="85"/>
          <w:sz w:val="22"/>
        </w:rPr>
        <w:t>etc.</w:t>
      </w:r>
    </w:p>
    <w:p>
      <w:pPr>
        <w:pStyle w:val="6"/>
        <w:numPr>
          <w:ilvl w:val="0"/>
          <w:numId w:val="11"/>
        </w:numPr>
        <w:tabs>
          <w:tab w:val="left" w:pos="683"/>
        </w:tabs>
        <w:spacing w:before="1" w:after="0" w:line="355" w:lineRule="auto"/>
        <w:ind w:left="682" w:right="114" w:hanging="566"/>
        <w:jc w:val="both"/>
        <w:rPr>
          <w:sz w:val="22"/>
        </w:rPr>
      </w:pPr>
      <w:r>
        <w:rPr>
          <w:w w:val="90"/>
          <w:sz w:val="22"/>
        </w:rPr>
        <w:t>place</w:t>
      </w:r>
      <w:r>
        <w:rPr>
          <w:spacing w:val="-56"/>
          <w:w w:val="90"/>
          <w:sz w:val="22"/>
        </w:rPr>
        <w:t xml:space="preserve"> </w:t>
      </w:r>
      <w:r>
        <w:rPr>
          <w:w w:val="90"/>
          <w:sz w:val="22"/>
        </w:rPr>
        <w:t>on</w:t>
      </w:r>
      <w:r>
        <w:rPr>
          <w:spacing w:val="-56"/>
          <w:w w:val="90"/>
          <w:sz w:val="22"/>
        </w:rPr>
        <w:t xml:space="preserve"> </w:t>
      </w:r>
      <w:r>
        <w:rPr>
          <w:w w:val="90"/>
          <w:sz w:val="22"/>
        </w:rPr>
        <w:t>all</w:t>
      </w:r>
      <w:r>
        <w:rPr>
          <w:spacing w:val="-55"/>
          <w:w w:val="90"/>
          <w:sz w:val="22"/>
        </w:rPr>
        <w:t xml:space="preserve"> </w:t>
      </w:r>
      <w:r>
        <w:rPr>
          <w:w w:val="90"/>
          <w:sz w:val="22"/>
        </w:rPr>
        <w:t>publications</w:t>
      </w:r>
      <w:r>
        <w:rPr>
          <w:spacing w:val="-56"/>
          <w:w w:val="90"/>
          <w:sz w:val="22"/>
        </w:rPr>
        <w:t xml:space="preserve"> </w:t>
      </w:r>
      <w:r>
        <w:rPr>
          <w:w w:val="90"/>
          <w:sz w:val="22"/>
        </w:rPr>
        <w:t>being</w:t>
      </w:r>
      <w:r>
        <w:rPr>
          <w:spacing w:val="-56"/>
          <w:w w:val="90"/>
          <w:sz w:val="22"/>
        </w:rPr>
        <w:t xml:space="preserve"> </w:t>
      </w:r>
      <w:r>
        <w:rPr>
          <w:w w:val="90"/>
          <w:sz w:val="22"/>
        </w:rPr>
        <w:t>an</w:t>
      </w:r>
      <w:r>
        <w:rPr>
          <w:spacing w:val="-55"/>
          <w:w w:val="90"/>
          <w:sz w:val="22"/>
        </w:rPr>
        <w:t xml:space="preserve"> </w:t>
      </w:r>
      <w:r>
        <w:rPr>
          <w:w w:val="90"/>
          <w:sz w:val="22"/>
        </w:rPr>
        <w:t>effect</w:t>
      </w:r>
      <w:r>
        <w:rPr>
          <w:spacing w:val="-56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56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57"/>
          <w:w w:val="90"/>
          <w:sz w:val="22"/>
        </w:rPr>
        <w:t xml:space="preserve"> </w:t>
      </w:r>
      <w:r>
        <w:rPr>
          <w:w w:val="90"/>
          <w:sz w:val="22"/>
        </w:rPr>
        <w:t>stay</w:t>
      </w:r>
      <w:r>
        <w:rPr>
          <w:spacing w:val="-55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57"/>
          <w:w w:val="90"/>
          <w:sz w:val="22"/>
        </w:rPr>
        <w:t xml:space="preserve"> </w:t>
      </w:r>
      <w:r>
        <w:rPr>
          <w:w w:val="90"/>
          <w:sz w:val="22"/>
        </w:rPr>
        <w:t>full</w:t>
      </w:r>
      <w:r>
        <w:rPr>
          <w:spacing w:val="-56"/>
          <w:w w:val="90"/>
          <w:sz w:val="22"/>
        </w:rPr>
        <w:t xml:space="preserve"> </w:t>
      </w:r>
      <w:r>
        <w:rPr>
          <w:w w:val="90"/>
          <w:sz w:val="22"/>
        </w:rPr>
        <w:t>name</w:t>
      </w:r>
      <w:r>
        <w:rPr>
          <w:spacing w:val="-55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56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56"/>
          <w:w w:val="90"/>
          <w:sz w:val="22"/>
        </w:rPr>
        <w:t xml:space="preserve"> </w:t>
      </w:r>
      <w:r>
        <w:rPr>
          <w:w w:val="90"/>
          <w:sz w:val="22"/>
        </w:rPr>
        <w:t>Polish</w:t>
      </w:r>
      <w:r>
        <w:rPr>
          <w:spacing w:val="-55"/>
          <w:w w:val="90"/>
          <w:sz w:val="22"/>
        </w:rPr>
        <w:t xml:space="preserve"> </w:t>
      </w:r>
      <w:r>
        <w:rPr>
          <w:w w:val="90"/>
          <w:sz w:val="22"/>
        </w:rPr>
        <w:t>National</w:t>
      </w:r>
      <w:r>
        <w:rPr>
          <w:spacing w:val="-56"/>
          <w:w w:val="90"/>
          <w:sz w:val="22"/>
        </w:rPr>
        <w:t xml:space="preserve"> </w:t>
      </w:r>
      <w:r>
        <w:rPr>
          <w:w w:val="90"/>
          <w:sz w:val="22"/>
        </w:rPr>
        <w:t xml:space="preserve">Agency </w:t>
      </w:r>
      <w:r>
        <w:rPr>
          <w:w w:val="95"/>
          <w:sz w:val="22"/>
        </w:rPr>
        <w:t>for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Academic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Exchange,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in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Polish</w:t>
      </w:r>
      <w:r>
        <w:rPr>
          <w:spacing w:val="-34"/>
          <w:w w:val="95"/>
          <w:sz w:val="22"/>
        </w:rPr>
        <w:t xml:space="preserve"> </w:t>
      </w:r>
      <w:r>
        <w:rPr>
          <w:w w:val="95"/>
          <w:sz w:val="22"/>
        </w:rPr>
        <w:t>or</w:t>
      </w:r>
      <w:r>
        <w:rPr>
          <w:spacing w:val="-34"/>
          <w:w w:val="95"/>
          <w:sz w:val="22"/>
        </w:rPr>
        <w:t xml:space="preserve"> </w:t>
      </w:r>
      <w:r>
        <w:rPr>
          <w:w w:val="95"/>
          <w:sz w:val="22"/>
        </w:rPr>
        <w:t>English.</w:t>
      </w:r>
    </w:p>
    <w:p>
      <w:pPr>
        <w:pStyle w:val="6"/>
        <w:numPr>
          <w:ilvl w:val="0"/>
          <w:numId w:val="11"/>
        </w:numPr>
        <w:tabs>
          <w:tab w:val="left" w:pos="682"/>
          <w:tab w:val="left" w:pos="683"/>
        </w:tabs>
        <w:spacing w:before="1" w:after="0" w:line="240" w:lineRule="auto"/>
        <w:ind w:left="682" w:right="0" w:hanging="566"/>
        <w:jc w:val="left"/>
        <w:rPr>
          <w:sz w:val="22"/>
        </w:rPr>
      </w:pPr>
      <w:r>
        <w:rPr>
          <w:w w:val="85"/>
          <w:sz w:val="22"/>
        </w:rPr>
        <w:t>execute</w:t>
      </w:r>
      <w:r>
        <w:rPr>
          <w:spacing w:val="-24"/>
          <w:w w:val="85"/>
          <w:sz w:val="22"/>
        </w:rPr>
        <w:t xml:space="preserve"> </w:t>
      </w:r>
      <w:r>
        <w:rPr>
          <w:w w:val="85"/>
          <w:sz w:val="22"/>
        </w:rPr>
        <w:t>the</w:t>
      </w:r>
      <w:r>
        <w:rPr>
          <w:spacing w:val="-23"/>
          <w:w w:val="85"/>
          <w:sz w:val="22"/>
        </w:rPr>
        <w:t xml:space="preserve"> </w:t>
      </w:r>
      <w:r>
        <w:rPr>
          <w:w w:val="85"/>
          <w:sz w:val="22"/>
        </w:rPr>
        <w:t>scholarship</w:t>
      </w:r>
      <w:r>
        <w:rPr>
          <w:spacing w:val="-24"/>
          <w:w w:val="85"/>
          <w:sz w:val="22"/>
        </w:rPr>
        <w:t xml:space="preserve"> </w:t>
      </w:r>
      <w:r>
        <w:rPr>
          <w:w w:val="85"/>
          <w:sz w:val="22"/>
        </w:rPr>
        <w:t>agreement</w:t>
      </w:r>
      <w:r>
        <w:rPr>
          <w:spacing w:val="-21"/>
          <w:w w:val="85"/>
          <w:sz w:val="22"/>
        </w:rPr>
        <w:t xml:space="preserve"> </w:t>
      </w:r>
      <w:r>
        <w:rPr>
          <w:w w:val="85"/>
          <w:sz w:val="22"/>
        </w:rPr>
        <w:t>properly.</w:t>
      </w:r>
    </w:p>
    <w:p>
      <w:pPr>
        <w:spacing w:after="0" w:line="240" w:lineRule="auto"/>
        <w:jc w:val="left"/>
        <w:rPr>
          <w:sz w:val="22"/>
        </w:rPr>
        <w:sectPr>
          <w:pgSz w:w="11900" w:h="16850"/>
          <w:pgMar w:top="1820" w:right="1300" w:bottom="940" w:left="1300" w:header="887" w:footer="750" w:gutter="0"/>
        </w:sectPr>
      </w:pPr>
    </w:p>
    <w:p>
      <w:pPr>
        <w:pStyle w:val="6"/>
        <w:numPr>
          <w:ilvl w:val="0"/>
          <w:numId w:val="3"/>
        </w:numPr>
        <w:tabs>
          <w:tab w:val="left" w:pos="682"/>
          <w:tab w:val="left" w:pos="683"/>
        </w:tabs>
        <w:spacing w:before="159" w:after="0" w:line="240" w:lineRule="auto"/>
        <w:ind w:left="682" w:right="0" w:hanging="566"/>
        <w:jc w:val="left"/>
        <w:rPr>
          <w:sz w:val="22"/>
        </w:rPr>
      </w:pPr>
      <w:bookmarkStart w:id="33" w:name="_bookmark17"/>
      <w:bookmarkEnd w:id="33"/>
      <w:bookmarkStart w:id="34" w:name="_bookmark17"/>
      <w:bookmarkEnd w:id="34"/>
      <w:r>
        <w:rPr>
          <w:sz w:val="22"/>
        </w:rPr>
        <w:t>RULES</w:t>
      </w:r>
      <w:r>
        <w:rPr>
          <w:spacing w:val="-36"/>
          <w:sz w:val="22"/>
        </w:rPr>
        <w:t xml:space="preserve"> </w:t>
      </w:r>
      <w:r>
        <w:rPr>
          <w:sz w:val="22"/>
        </w:rPr>
        <w:t>OF</w:t>
      </w:r>
      <w:r>
        <w:rPr>
          <w:spacing w:val="-36"/>
          <w:sz w:val="22"/>
        </w:rPr>
        <w:t xml:space="preserve"> </w:t>
      </w:r>
      <w:r>
        <w:rPr>
          <w:sz w:val="22"/>
        </w:rPr>
        <w:t>FINANCING</w:t>
      </w:r>
    </w:p>
    <w:p>
      <w:pPr>
        <w:pStyle w:val="2"/>
        <w:spacing w:before="8"/>
        <w:rPr>
          <w:sz w:val="34"/>
        </w:rPr>
      </w:pPr>
    </w:p>
    <w:p>
      <w:pPr>
        <w:pStyle w:val="6"/>
        <w:numPr>
          <w:ilvl w:val="1"/>
          <w:numId w:val="3"/>
        </w:numPr>
        <w:tabs>
          <w:tab w:val="left" w:pos="682"/>
          <w:tab w:val="left" w:pos="683"/>
        </w:tabs>
        <w:spacing w:before="1" w:after="0" w:line="240" w:lineRule="auto"/>
        <w:ind w:left="682" w:right="0" w:hanging="566"/>
        <w:jc w:val="left"/>
        <w:rPr>
          <w:sz w:val="22"/>
        </w:rPr>
      </w:pPr>
      <w:bookmarkStart w:id="35" w:name="_bookmark18"/>
      <w:bookmarkEnd w:id="35"/>
      <w:bookmarkStart w:id="36" w:name="_bookmark18"/>
      <w:bookmarkEnd w:id="36"/>
      <w:r>
        <w:rPr>
          <w:color w:val="2E5395"/>
          <w:sz w:val="22"/>
        </w:rPr>
        <w:t>Project</w:t>
      </w:r>
      <w:r>
        <w:rPr>
          <w:color w:val="2E5395"/>
          <w:spacing w:val="-38"/>
          <w:sz w:val="22"/>
        </w:rPr>
        <w:t xml:space="preserve"> </w:t>
      </w:r>
      <w:r>
        <w:rPr>
          <w:color w:val="2E5395"/>
          <w:sz w:val="22"/>
        </w:rPr>
        <w:t>implementation</w:t>
      </w:r>
      <w:r>
        <w:rPr>
          <w:color w:val="2E5395"/>
          <w:spacing w:val="-40"/>
          <w:sz w:val="22"/>
        </w:rPr>
        <w:t xml:space="preserve"> </w:t>
      </w:r>
      <w:r>
        <w:rPr>
          <w:color w:val="2E5395"/>
          <w:sz w:val="22"/>
        </w:rPr>
        <w:t>period</w:t>
      </w:r>
    </w:p>
    <w:p>
      <w:pPr>
        <w:pStyle w:val="2"/>
        <w:rPr>
          <w:sz w:val="26"/>
        </w:rPr>
      </w:pPr>
    </w:p>
    <w:p>
      <w:pPr>
        <w:pStyle w:val="2"/>
        <w:spacing w:before="208" w:line="355" w:lineRule="auto"/>
        <w:ind w:left="116" w:right="112"/>
      </w:pPr>
      <w:r>
        <w:rPr>
          <w:w w:val="90"/>
        </w:rPr>
        <w:t>The</w:t>
      </w:r>
      <w:r>
        <w:rPr>
          <w:spacing w:val="-51"/>
          <w:w w:val="90"/>
        </w:rPr>
        <w:t xml:space="preserve"> </w:t>
      </w:r>
      <w:r>
        <w:rPr>
          <w:w w:val="90"/>
        </w:rPr>
        <w:t>stay</w:t>
      </w:r>
      <w:r>
        <w:rPr>
          <w:spacing w:val="-48"/>
          <w:w w:val="90"/>
        </w:rPr>
        <w:t xml:space="preserve"> </w:t>
      </w:r>
      <w:r>
        <w:rPr>
          <w:w w:val="90"/>
        </w:rPr>
        <w:t>may</w:t>
      </w:r>
      <w:r>
        <w:rPr>
          <w:spacing w:val="-49"/>
          <w:w w:val="90"/>
        </w:rPr>
        <w:t xml:space="preserve"> </w:t>
      </w:r>
      <w:r>
        <w:rPr>
          <w:w w:val="90"/>
        </w:rPr>
        <w:t>be</w:t>
      </w:r>
      <w:r>
        <w:rPr>
          <w:spacing w:val="-49"/>
          <w:w w:val="90"/>
        </w:rPr>
        <w:t xml:space="preserve"> </w:t>
      </w:r>
      <w:r>
        <w:rPr>
          <w:w w:val="90"/>
        </w:rPr>
        <w:t>implemented</w:t>
      </w:r>
      <w:r>
        <w:rPr>
          <w:spacing w:val="-50"/>
          <w:w w:val="90"/>
        </w:rPr>
        <w:t xml:space="preserve"> </w:t>
      </w:r>
      <w:r>
        <w:rPr>
          <w:w w:val="90"/>
        </w:rPr>
        <w:t>from</w:t>
      </w:r>
      <w:r>
        <w:rPr>
          <w:spacing w:val="-49"/>
          <w:w w:val="90"/>
        </w:rPr>
        <w:t xml:space="preserve"> </w:t>
      </w:r>
      <w:r>
        <w:rPr>
          <w:w w:val="90"/>
        </w:rPr>
        <w:t>3</w:t>
      </w:r>
      <w:r>
        <w:rPr>
          <w:spacing w:val="-49"/>
          <w:w w:val="90"/>
        </w:rPr>
        <w:t xml:space="preserve"> </w:t>
      </w:r>
      <w:r>
        <w:rPr>
          <w:w w:val="90"/>
        </w:rPr>
        <w:t>days</w:t>
      </w:r>
      <w:r>
        <w:rPr>
          <w:spacing w:val="-50"/>
          <w:w w:val="90"/>
        </w:rPr>
        <w:t xml:space="preserve"> </w:t>
      </w:r>
      <w:r>
        <w:rPr>
          <w:w w:val="90"/>
        </w:rPr>
        <w:t>to</w:t>
      </w:r>
      <w:r>
        <w:rPr>
          <w:spacing w:val="-49"/>
          <w:w w:val="90"/>
        </w:rPr>
        <w:t xml:space="preserve"> </w:t>
      </w:r>
      <w:r>
        <w:rPr>
          <w:w w:val="90"/>
        </w:rPr>
        <w:t>12</w:t>
      </w:r>
      <w:r>
        <w:rPr>
          <w:spacing w:val="-49"/>
          <w:w w:val="90"/>
        </w:rPr>
        <w:t xml:space="preserve"> </w:t>
      </w:r>
      <w:r>
        <w:rPr>
          <w:w w:val="90"/>
        </w:rPr>
        <w:t>months</w:t>
      </w:r>
      <w:r>
        <w:rPr>
          <w:spacing w:val="-48"/>
          <w:w w:val="90"/>
        </w:rPr>
        <w:t xml:space="preserve"> </w:t>
      </w:r>
      <w:r>
        <w:rPr>
          <w:w w:val="90"/>
        </w:rPr>
        <w:t>in</w:t>
      </w:r>
      <w:r>
        <w:rPr>
          <w:spacing w:val="-49"/>
          <w:w w:val="90"/>
        </w:rPr>
        <w:t xml:space="preserve"> </w:t>
      </w:r>
      <w:r>
        <w:rPr>
          <w:w w:val="90"/>
        </w:rPr>
        <w:t>a</w:t>
      </w:r>
      <w:r>
        <w:rPr>
          <w:spacing w:val="-49"/>
          <w:w w:val="90"/>
        </w:rPr>
        <w:t xml:space="preserve"> </w:t>
      </w:r>
      <w:r>
        <w:rPr>
          <w:w w:val="90"/>
        </w:rPr>
        <w:t>given</w:t>
      </w:r>
      <w:r>
        <w:rPr>
          <w:spacing w:val="-49"/>
          <w:w w:val="90"/>
        </w:rPr>
        <w:t xml:space="preserve"> </w:t>
      </w:r>
      <w:r>
        <w:rPr>
          <w:w w:val="90"/>
        </w:rPr>
        <w:t>academic</w:t>
      </w:r>
      <w:r>
        <w:rPr>
          <w:spacing w:val="-49"/>
          <w:w w:val="90"/>
        </w:rPr>
        <w:t xml:space="preserve"> </w:t>
      </w:r>
      <w:r>
        <w:rPr>
          <w:w w:val="90"/>
        </w:rPr>
        <w:t>year.</w:t>
      </w:r>
      <w:r>
        <w:rPr>
          <w:spacing w:val="-50"/>
          <w:w w:val="90"/>
        </w:rPr>
        <w:t xml:space="preserve"> </w:t>
      </w:r>
      <w:r>
        <w:rPr>
          <w:w w:val="90"/>
        </w:rPr>
        <w:t>The</w:t>
      </w:r>
      <w:r>
        <w:rPr>
          <w:spacing w:val="-50"/>
          <w:w w:val="90"/>
        </w:rPr>
        <w:t xml:space="preserve"> </w:t>
      </w:r>
      <w:r>
        <w:rPr>
          <w:w w:val="90"/>
        </w:rPr>
        <w:t>offer</w:t>
      </w:r>
      <w:r>
        <w:rPr>
          <w:spacing w:val="-49"/>
          <w:w w:val="90"/>
        </w:rPr>
        <w:t xml:space="preserve"> </w:t>
      </w:r>
      <w:r>
        <w:rPr>
          <w:w w:val="90"/>
        </w:rPr>
        <w:t xml:space="preserve">refers </w:t>
      </w:r>
      <w:r>
        <w:rPr>
          <w:w w:val="95"/>
        </w:rPr>
        <w:t>to</w:t>
      </w:r>
      <w:r>
        <w:rPr>
          <w:spacing w:val="-39"/>
          <w:w w:val="95"/>
        </w:rPr>
        <w:t xml:space="preserve"> </w:t>
      </w:r>
      <w:r>
        <w:rPr>
          <w:w w:val="95"/>
        </w:rPr>
        <w:t>stays</w:t>
      </w:r>
      <w:r>
        <w:rPr>
          <w:spacing w:val="-39"/>
          <w:w w:val="95"/>
        </w:rPr>
        <w:t xml:space="preserve"> </w:t>
      </w:r>
      <w:r>
        <w:rPr>
          <w:w w:val="95"/>
        </w:rPr>
        <w:t>which</w:t>
      </w:r>
      <w:r>
        <w:rPr>
          <w:spacing w:val="-39"/>
          <w:w w:val="95"/>
        </w:rPr>
        <w:t xml:space="preserve"> </w:t>
      </w:r>
      <w:r>
        <w:rPr>
          <w:w w:val="95"/>
        </w:rPr>
        <w:t>will</w:t>
      </w:r>
      <w:r>
        <w:rPr>
          <w:spacing w:val="-37"/>
          <w:w w:val="95"/>
        </w:rPr>
        <w:t xml:space="preserve"> </w:t>
      </w:r>
      <w:r>
        <w:rPr>
          <w:w w:val="95"/>
        </w:rPr>
        <w:t>take</w:t>
      </w:r>
      <w:r>
        <w:rPr>
          <w:spacing w:val="-37"/>
          <w:w w:val="95"/>
        </w:rPr>
        <w:t xml:space="preserve"> </w:t>
      </w:r>
      <w:r>
        <w:rPr>
          <w:w w:val="95"/>
        </w:rPr>
        <w:t>place</w:t>
      </w:r>
      <w:r>
        <w:rPr>
          <w:spacing w:val="-38"/>
          <w:w w:val="95"/>
        </w:rPr>
        <w:t xml:space="preserve"> </w:t>
      </w:r>
      <w:r>
        <w:rPr>
          <w:w w:val="95"/>
        </w:rPr>
        <w:t>in</w:t>
      </w:r>
      <w:r>
        <w:rPr>
          <w:spacing w:val="-40"/>
          <w:w w:val="95"/>
        </w:rPr>
        <w:t xml:space="preserve"> </w:t>
      </w:r>
      <w:r>
        <w:rPr>
          <w:w w:val="95"/>
        </w:rPr>
        <w:t>the</w:t>
      </w:r>
      <w:r>
        <w:rPr>
          <w:spacing w:val="-38"/>
          <w:w w:val="95"/>
        </w:rPr>
        <w:t xml:space="preserve"> </w:t>
      </w:r>
      <w:r>
        <w:rPr>
          <w:w w:val="95"/>
        </w:rPr>
        <w:t>academic</w:t>
      </w:r>
      <w:r>
        <w:rPr>
          <w:spacing w:val="-37"/>
          <w:w w:val="95"/>
        </w:rPr>
        <w:t xml:space="preserve"> </w:t>
      </w:r>
      <w:r>
        <w:rPr>
          <w:w w:val="95"/>
        </w:rPr>
        <w:t>year</w:t>
      </w:r>
      <w:r>
        <w:rPr>
          <w:spacing w:val="-36"/>
          <w:w w:val="95"/>
        </w:rPr>
        <w:t xml:space="preserve"> </w:t>
      </w:r>
      <w:r>
        <w:rPr>
          <w:w w:val="95"/>
        </w:rPr>
        <w:t>2019/2020</w:t>
      </w:r>
      <w:r>
        <w:rPr>
          <w:spacing w:val="-39"/>
          <w:w w:val="95"/>
        </w:rPr>
        <w:t xml:space="preserve"> </w:t>
      </w:r>
      <w:r>
        <w:rPr>
          <w:w w:val="95"/>
          <w:position w:val="8"/>
          <w:sz w:val="14"/>
        </w:rPr>
        <w:t>2</w:t>
      </w:r>
      <w:r>
        <w:rPr>
          <w:w w:val="95"/>
        </w:rPr>
        <w:t>.</w:t>
      </w:r>
    </w:p>
    <w:p>
      <w:pPr>
        <w:pStyle w:val="2"/>
        <w:spacing w:before="8"/>
        <w:rPr>
          <w:sz w:val="32"/>
        </w:rPr>
      </w:pPr>
    </w:p>
    <w:p>
      <w:pPr>
        <w:pStyle w:val="6"/>
        <w:numPr>
          <w:ilvl w:val="1"/>
          <w:numId w:val="3"/>
        </w:numPr>
        <w:tabs>
          <w:tab w:val="left" w:pos="682"/>
          <w:tab w:val="left" w:pos="683"/>
        </w:tabs>
        <w:spacing w:before="0" w:after="0" w:line="240" w:lineRule="auto"/>
        <w:ind w:left="682" w:right="0" w:hanging="566"/>
        <w:jc w:val="left"/>
        <w:rPr>
          <w:sz w:val="22"/>
        </w:rPr>
      </w:pPr>
      <w:bookmarkStart w:id="37" w:name="_bookmark19"/>
      <w:bookmarkEnd w:id="37"/>
      <w:bookmarkStart w:id="38" w:name="_bookmark19"/>
      <w:bookmarkEnd w:id="38"/>
      <w:r>
        <w:rPr>
          <w:color w:val="2E5395"/>
          <w:w w:val="95"/>
          <w:sz w:val="22"/>
        </w:rPr>
        <w:t>The</w:t>
      </w:r>
      <w:r>
        <w:rPr>
          <w:color w:val="2E5395"/>
          <w:spacing w:val="-34"/>
          <w:w w:val="95"/>
          <w:sz w:val="22"/>
        </w:rPr>
        <w:t xml:space="preserve"> </w:t>
      </w:r>
      <w:r>
        <w:rPr>
          <w:color w:val="2E5395"/>
          <w:w w:val="95"/>
          <w:sz w:val="22"/>
        </w:rPr>
        <w:t>principles</w:t>
      </w:r>
      <w:r>
        <w:rPr>
          <w:color w:val="2E5395"/>
          <w:spacing w:val="-35"/>
          <w:w w:val="95"/>
          <w:sz w:val="22"/>
        </w:rPr>
        <w:t xml:space="preserve"> </w:t>
      </w:r>
      <w:r>
        <w:rPr>
          <w:color w:val="2E5395"/>
          <w:w w:val="95"/>
          <w:sz w:val="22"/>
        </w:rPr>
        <w:t>of</w:t>
      </w:r>
      <w:r>
        <w:rPr>
          <w:color w:val="2E5395"/>
          <w:spacing w:val="-35"/>
          <w:w w:val="95"/>
          <w:sz w:val="22"/>
        </w:rPr>
        <w:t xml:space="preserve"> </w:t>
      </w:r>
      <w:r>
        <w:rPr>
          <w:color w:val="2E5395"/>
          <w:w w:val="95"/>
          <w:sz w:val="22"/>
        </w:rPr>
        <w:t>making</w:t>
      </w:r>
      <w:r>
        <w:rPr>
          <w:color w:val="2E5395"/>
          <w:spacing w:val="-34"/>
          <w:w w:val="95"/>
          <w:sz w:val="22"/>
        </w:rPr>
        <w:t xml:space="preserve"> </w:t>
      </w:r>
      <w:r>
        <w:rPr>
          <w:color w:val="2E5395"/>
          <w:w w:val="95"/>
          <w:sz w:val="22"/>
        </w:rPr>
        <w:t>payments</w:t>
      </w:r>
    </w:p>
    <w:p>
      <w:pPr>
        <w:pStyle w:val="2"/>
        <w:rPr>
          <w:sz w:val="26"/>
        </w:rPr>
      </w:pPr>
    </w:p>
    <w:p>
      <w:pPr>
        <w:pStyle w:val="2"/>
        <w:spacing w:before="209" w:line="355" w:lineRule="auto"/>
        <w:ind w:left="116" w:right="112"/>
        <w:jc w:val="both"/>
      </w:pPr>
      <w:r>
        <w:rPr>
          <w:w w:val="90"/>
        </w:rPr>
        <w:t>The</w:t>
      </w:r>
      <w:r>
        <w:rPr>
          <w:spacing w:val="-38"/>
          <w:w w:val="90"/>
        </w:rPr>
        <w:t xml:space="preserve"> </w:t>
      </w:r>
      <w:r>
        <w:rPr>
          <w:w w:val="90"/>
        </w:rPr>
        <w:t>Beneficiaries</w:t>
      </w:r>
      <w:r>
        <w:rPr>
          <w:spacing w:val="-36"/>
          <w:w w:val="90"/>
        </w:rPr>
        <w:t xml:space="preserve"> </w:t>
      </w:r>
      <w:r>
        <w:rPr>
          <w:w w:val="90"/>
        </w:rPr>
        <w:t>staying</w:t>
      </w:r>
      <w:r>
        <w:rPr>
          <w:spacing w:val="-38"/>
          <w:w w:val="90"/>
        </w:rPr>
        <w:t xml:space="preserve"> </w:t>
      </w:r>
      <w:r>
        <w:rPr>
          <w:w w:val="90"/>
        </w:rPr>
        <w:t>in</w:t>
      </w:r>
      <w:r>
        <w:rPr>
          <w:spacing w:val="-37"/>
          <w:w w:val="90"/>
        </w:rPr>
        <w:t xml:space="preserve"> </w:t>
      </w:r>
      <w:r>
        <w:rPr>
          <w:w w:val="90"/>
        </w:rPr>
        <w:t>Poland</w:t>
      </w:r>
      <w:r>
        <w:rPr>
          <w:spacing w:val="-38"/>
          <w:w w:val="90"/>
        </w:rPr>
        <w:t xml:space="preserve"> </w:t>
      </w:r>
      <w:r>
        <w:rPr>
          <w:w w:val="90"/>
        </w:rPr>
        <w:t>on</w:t>
      </w:r>
      <w:r>
        <w:rPr>
          <w:spacing w:val="-37"/>
          <w:w w:val="90"/>
        </w:rPr>
        <w:t xml:space="preserve"> </w:t>
      </w:r>
      <w:r>
        <w:rPr>
          <w:w w:val="90"/>
        </w:rPr>
        <w:t>a</w:t>
      </w:r>
      <w:r>
        <w:rPr>
          <w:spacing w:val="-37"/>
          <w:w w:val="90"/>
        </w:rPr>
        <w:t xml:space="preserve"> </w:t>
      </w:r>
      <w:r>
        <w:rPr>
          <w:w w:val="90"/>
        </w:rPr>
        <w:t>basis</w:t>
      </w:r>
      <w:r>
        <w:rPr>
          <w:spacing w:val="-37"/>
          <w:w w:val="90"/>
        </w:rPr>
        <w:t xml:space="preserve"> </w:t>
      </w:r>
      <w:r>
        <w:rPr>
          <w:w w:val="90"/>
        </w:rPr>
        <w:t>of</w:t>
      </w:r>
      <w:r>
        <w:rPr>
          <w:spacing w:val="-36"/>
          <w:w w:val="90"/>
        </w:rPr>
        <w:t xml:space="preserve"> </w:t>
      </w:r>
      <w:r>
        <w:rPr>
          <w:w w:val="90"/>
        </w:rPr>
        <w:t>the</w:t>
      </w:r>
      <w:r>
        <w:rPr>
          <w:spacing w:val="-38"/>
          <w:w w:val="90"/>
        </w:rPr>
        <w:t xml:space="preserve"> </w:t>
      </w:r>
      <w:r>
        <w:rPr>
          <w:w w:val="90"/>
        </w:rPr>
        <w:t>scholarship</w:t>
      </w:r>
      <w:r>
        <w:rPr>
          <w:spacing w:val="-38"/>
          <w:w w:val="90"/>
        </w:rPr>
        <w:t xml:space="preserve"> </w:t>
      </w:r>
      <w:r>
        <w:rPr>
          <w:w w:val="90"/>
        </w:rPr>
        <w:t>of</w:t>
      </w:r>
      <w:r>
        <w:rPr>
          <w:spacing w:val="-37"/>
          <w:w w:val="90"/>
        </w:rPr>
        <w:t xml:space="preserve"> </w:t>
      </w:r>
      <w:r>
        <w:rPr>
          <w:w w:val="90"/>
        </w:rPr>
        <w:t>the</w:t>
      </w:r>
      <w:r>
        <w:rPr>
          <w:spacing w:val="-39"/>
          <w:w w:val="90"/>
        </w:rPr>
        <w:t xml:space="preserve"> </w:t>
      </w:r>
      <w:r>
        <w:rPr>
          <w:w w:val="90"/>
        </w:rPr>
        <w:t>host</w:t>
      </w:r>
      <w:r>
        <w:rPr>
          <w:spacing w:val="-37"/>
          <w:w w:val="90"/>
        </w:rPr>
        <w:t xml:space="preserve"> </w:t>
      </w:r>
      <w:r>
        <w:rPr>
          <w:w w:val="90"/>
        </w:rPr>
        <w:t>party</w:t>
      </w:r>
      <w:r>
        <w:rPr>
          <w:spacing w:val="-38"/>
          <w:w w:val="90"/>
        </w:rPr>
        <w:t xml:space="preserve"> </w:t>
      </w:r>
      <w:r>
        <w:rPr>
          <w:w w:val="90"/>
        </w:rPr>
        <w:t>will</w:t>
      </w:r>
      <w:r>
        <w:rPr>
          <w:spacing w:val="-39"/>
          <w:w w:val="90"/>
        </w:rPr>
        <w:t xml:space="preserve"> </w:t>
      </w:r>
      <w:r>
        <w:rPr>
          <w:w w:val="90"/>
        </w:rPr>
        <w:t>receive</w:t>
      </w:r>
      <w:r>
        <w:rPr>
          <w:spacing w:val="-37"/>
          <w:w w:val="90"/>
        </w:rPr>
        <w:t xml:space="preserve"> </w:t>
      </w:r>
      <w:r>
        <w:rPr>
          <w:w w:val="90"/>
        </w:rPr>
        <w:t>the scholarship</w:t>
      </w:r>
      <w:r>
        <w:rPr>
          <w:spacing w:val="-23"/>
          <w:w w:val="90"/>
        </w:rPr>
        <w:t xml:space="preserve"> </w:t>
      </w:r>
      <w:r>
        <w:rPr>
          <w:w w:val="90"/>
        </w:rPr>
        <w:t>every</w:t>
      </w:r>
      <w:r>
        <w:rPr>
          <w:spacing w:val="-23"/>
          <w:w w:val="90"/>
        </w:rPr>
        <w:t xml:space="preserve"> </w:t>
      </w:r>
      <w:r>
        <w:rPr>
          <w:w w:val="90"/>
        </w:rPr>
        <w:t>month,</w:t>
      </w:r>
      <w:r>
        <w:rPr>
          <w:spacing w:val="-22"/>
          <w:w w:val="90"/>
        </w:rPr>
        <w:t xml:space="preserve"> </w:t>
      </w:r>
      <w:r>
        <w:rPr>
          <w:w w:val="90"/>
        </w:rPr>
        <w:t>through</w:t>
      </w:r>
      <w:r>
        <w:rPr>
          <w:spacing w:val="-21"/>
          <w:w w:val="90"/>
        </w:rPr>
        <w:t xml:space="preserve"> </w:t>
      </w:r>
      <w:r>
        <w:rPr>
          <w:w w:val="90"/>
        </w:rPr>
        <w:t>the</w:t>
      </w:r>
      <w:r>
        <w:rPr>
          <w:spacing w:val="-22"/>
          <w:w w:val="90"/>
        </w:rPr>
        <w:t xml:space="preserve"> </w:t>
      </w:r>
      <w:r>
        <w:rPr>
          <w:w w:val="90"/>
        </w:rPr>
        <w:t>host</w:t>
      </w:r>
      <w:r>
        <w:rPr>
          <w:spacing w:val="-20"/>
          <w:w w:val="90"/>
        </w:rPr>
        <w:t xml:space="preserve"> </w:t>
      </w:r>
      <w:r>
        <w:rPr>
          <w:w w:val="90"/>
        </w:rPr>
        <w:t>centre.</w:t>
      </w:r>
      <w:r>
        <w:rPr>
          <w:spacing w:val="-21"/>
          <w:w w:val="90"/>
        </w:rPr>
        <w:t xml:space="preserve"> </w:t>
      </w:r>
      <w:r>
        <w:rPr>
          <w:w w:val="90"/>
        </w:rPr>
        <w:t>The</w:t>
      </w:r>
      <w:r>
        <w:rPr>
          <w:spacing w:val="-21"/>
          <w:w w:val="90"/>
        </w:rPr>
        <w:t xml:space="preserve"> </w:t>
      </w:r>
      <w:r>
        <w:rPr>
          <w:w w:val="90"/>
        </w:rPr>
        <w:t>detailed</w:t>
      </w:r>
      <w:r>
        <w:rPr>
          <w:spacing w:val="-21"/>
          <w:w w:val="90"/>
        </w:rPr>
        <w:t xml:space="preserve"> </w:t>
      </w:r>
      <w:r>
        <w:rPr>
          <w:w w:val="90"/>
        </w:rPr>
        <w:t>conditions</w:t>
      </w:r>
      <w:r>
        <w:rPr>
          <w:spacing w:val="-23"/>
          <w:w w:val="90"/>
        </w:rPr>
        <w:t xml:space="preserve"> </w:t>
      </w:r>
      <w:r>
        <w:rPr>
          <w:w w:val="90"/>
        </w:rPr>
        <w:t>of</w:t>
      </w:r>
      <w:r>
        <w:rPr>
          <w:spacing w:val="-22"/>
          <w:w w:val="90"/>
        </w:rPr>
        <w:t xml:space="preserve"> </w:t>
      </w:r>
      <w:r>
        <w:rPr>
          <w:w w:val="90"/>
        </w:rPr>
        <w:t>financing</w:t>
      </w:r>
      <w:r>
        <w:rPr>
          <w:spacing w:val="-23"/>
          <w:w w:val="90"/>
        </w:rPr>
        <w:t xml:space="preserve"> </w:t>
      </w:r>
      <w:r>
        <w:rPr>
          <w:w w:val="90"/>
        </w:rPr>
        <w:t>will</w:t>
      </w:r>
      <w:r>
        <w:rPr>
          <w:spacing w:val="-21"/>
          <w:w w:val="90"/>
        </w:rPr>
        <w:t xml:space="preserve"> </w:t>
      </w:r>
      <w:r>
        <w:rPr>
          <w:w w:val="90"/>
        </w:rPr>
        <w:t>be determined</w:t>
      </w:r>
      <w:r>
        <w:rPr>
          <w:spacing w:val="-48"/>
          <w:w w:val="90"/>
        </w:rPr>
        <w:t xml:space="preserve"> </w:t>
      </w:r>
      <w:r>
        <w:rPr>
          <w:w w:val="90"/>
        </w:rPr>
        <w:t>by</w:t>
      </w:r>
      <w:r>
        <w:rPr>
          <w:spacing w:val="-46"/>
          <w:w w:val="90"/>
        </w:rPr>
        <w:t xml:space="preserve"> </w:t>
      </w:r>
      <w:r>
        <w:rPr>
          <w:w w:val="90"/>
        </w:rPr>
        <w:t>the</w:t>
      </w:r>
      <w:r>
        <w:rPr>
          <w:spacing w:val="-48"/>
          <w:w w:val="90"/>
        </w:rPr>
        <w:t xml:space="preserve"> </w:t>
      </w:r>
      <w:r>
        <w:rPr>
          <w:w w:val="90"/>
        </w:rPr>
        <w:t>scholarship</w:t>
      </w:r>
      <w:r>
        <w:rPr>
          <w:spacing w:val="-49"/>
          <w:w w:val="90"/>
        </w:rPr>
        <w:t xml:space="preserve"> </w:t>
      </w:r>
      <w:r>
        <w:rPr>
          <w:w w:val="90"/>
        </w:rPr>
        <w:t>agreement</w:t>
      </w:r>
      <w:r>
        <w:rPr>
          <w:spacing w:val="-47"/>
          <w:w w:val="90"/>
        </w:rPr>
        <w:t xml:space="preserve"> </w:t>
      </w:r>
      <w:r>
        <w:rPr>
          <w:w w:val="90"/>
        </w:rPr>
        <w:t>concluded</w:t>
      </w:r>
      <w:r>
        <w:rPr>
          <w:spacing w:val="-48"/>
          <w:w w:val="90"/>
        </w:rPr>
        <w:t xml:space="preserve"> </w:t>
      </w:r>
      <w:r>
        <w:rPr>
          <w:w w:val="90"/>
        </w:rPr>
        <w:t>between</w:t>
      </w:r>
      <w:r>
        <w:rPr>
          <w:spacing w:val="-48"/>
          <w:w w:val="90"/>
        </w:rPr>
        <w:t xml:space="preserve"> </w:t>
      </w:r>
      <w:r>
        <w:rPr>
          <w:w w:val="90"/>
        </w:rPr>
        <w:t>the</w:t>
      </w:r>
      <w:r>
        <w:rPr>
          <w:spacing w:val="-49"/>
          <w:w w:val="90"/>
        </w:rPr>
        <w:t xml:space="preserve"> </w:t>
      </w:r>
      <w:r>
        <w:rPr>
          <w:w w:val="90"/>
        </w:rPr>
        <w:t>Beneficiary</w:t>
      </w:r>
      <w:r>
        <w:rPr>
          <w:spacing w:val="-48"/>
          <w:w w:val="90"/>
        </w:rPr>
        <w:t xml:space="preserve"> </w:t>
      </w:r>
      <w:r>
        <w:rPr>
          <w:w w:val="90"/>
        </w:rPr>
        <w:t>and</w:t>
      </w:r>
      <w:r>
        <w:rPr>
          <w:spacing w:val="-47"/>
          <w:w w:val="90"/>
        </w:rPr>
        <w:t xml:space="preserve"> </w:t>
      </w:r>
      <w:r>
        <w:rPr>
          <w:w w:val="90"/>
        </w:rPr>
        <w:t>the</w:t>
      </w:r>
      <w:r>
        <w:rPr>
          <w:spacing w:val="-46"/>
          <w:w w:val="90"/>
        </w:rPr>
        <w:t xml:space="preserve"> </w:t>
      </w:r>
      <w:r>
        <w:rPr>
          <w:w w:val="90"/>
        </w:rPr>
        <w:t>Agency.</w: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13"/>
        </w:rPr>
      </w:pPr>
    </w:p>
    <w:tbl>
      <w:tblPr>
        <w:tblStyle w:val="3"/>
        <w:tblW w:w="9056" w:type="dxa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07"/>
        <w:gridCol w:w="3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atLeast"/>
        </w:trPr>
        <w:tc>
          <w:tcPr>
            <w:tcW w:w="5907" w:type="dxa"/>
          </w:tcPr>
          <w:p>
            <w:pPr>
              <w:pStyle w:val="7"/>
              <w:spacing w:line="262" w:lineRule="exact"/>
              <w:ind w:left="110"/>
              <w:rPr>
                <w:sz w:val="22"/>
              </w:rPr>
            </w:pPr>
            <w:r>
              <w:rPr>
                <w:w w:val="95"/>
                <w:sz w:val="22"/>
              </w:rPr>
              <w:t>Beneficiary:</w:t>
            </w:r>
          </w:p>
        </w:tc>
        <w:tc>
          <w:tcPr>
            <w:tcW w:w="3149" w:type="dxa"/>
          </w:tcPr>
          <w:p>
            <w:pPr>
              <w:pStyle w:val="7"/>
              <w:spacing w:line="262" w:lineRule="exact"/>
              <w:ind w:left="108"/>
              <w:rPr>
                <w:sz w:val="22"/>
              </w:rPr>
            </w:pPr>
            <w:r>
              <w:rPr>
                <w:w w:val="90"/>
                <w:sz w:val="22"/>
              </w:rPr>
              <w:t>Monthly</w:t>
            </w:r>
            <w:r>
              <w:rPr>
                <w:spacing w:val="-36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rate</w:t>
            </w:r>
            <w:r>
              <w:rPr>
                <w:spacing w:val="-36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of</w:t>
            </w:r>
            <w:r>
              <w:rPr>
                <w:spacing w:val="-34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the</w:t>
            </w:r>
            <w:r>
              <w:rPr>
                <w:spacing w:val="-36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scholarship</w:t>
            </w:r>
          </w:p>
          <w:p>
            <w:pPr>
              <w:pStyle w:val="7"/>
              <w:spacing w:before="128"/>
              <w:ind w:left="108"/>
              <w:rPr>
                <w:sz w:val="22"/>
              </w:rPr>
            </w:pPr>
            <w:r>
              <w:rPr>
                <w:sz w:val="22"/>
              </w:rPr>
              <w:t>of the Director of NAWA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8" w:hRule="atLeast"/>
        </w:trPr>
        <w:tc>
          <w:tcPr>
            <w:tcW w:w="5907" w:type="dxa"/>
          </w:tcPr>
          <w:p>
            <w:pPr>
              <w:pStyle w:val="7"/>
              <w:spacing w:line="262" w:lineRule="exact"/>
              <w:ind w:left="110"/>
              <w:rPr>
                <w:sz w:val="22"/>
              </w:rPr>
            </w:pPr>
            <w:r>
              <w:rPr>
                <w:w w:val="90"/>
                <w:sz w:val="22"/>
              </w:rPr>
              <w:t>Students of:</w:t>
            </w:r>
          </w:p>
          <w:p>
            <w:pPr>
              <w:pStyle w:val="7"/>
              <w:numPr>
                <w:ilvl w:val="0"/>
                <w:numId w:val="12"/>
              </w:numPr>
              <w:tabs>
                <w:tab w:val="left" w:pos="538"/>
              </w:tabs>
              <w:spacing w:before="131" w:after="0" w:line="240" w:lineRule="auto"/>
              <w:ind w:left="537" w:right="0" w:hanging="286"/>
              <w:jc w:val="left"/>
              <w:rPr>
                <w:sz w:val="22"/>
              </w:rPr>
            </w:pPr>
            <w:r>
              <w:rPr>
                <w:w w:val="95"/>
                <w:sz w:val="22"/>
              </w:rPr>
              <w:t>the</w:t>
            </w:r>
            <w:r>
              <w:rPr>
                <w:spacing w:val="-38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first-cycle</w:t>
            </w:r>
            <w:r>
              <w:rPr>
                <w:spacing w:val="-37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programme,</w:t>
            </w:r>
          </w:p>
          <w:p>
            <w:pPr>
              <w:pStyle w:val="7"/>
              <w:numPr>
                <w:ilvl w:val="0"/>
                <w:numId w:val="12"/>
              </w:numPr>
              <w:tabs>
                <w:tab w:val="left" w:pos="538"/>
              </w:tabs>
              <w:spacing w:before="131" w:after="0" w:line="355" w:lineRule="auto"/>
              <w:ind w:left="537" w:right="96" w:hanging="286"/>
              <w:jc w:val="left"/>
              <w:rPr>
                <w:sz w:val="22"/>
              </w:rPr>
            </w:pPr>
            <w:r>
              <w:rPr>
                <w:w w:val="90"/>
                <w:sz w:val="22"/>
              </w:rPr>
              <w:t>students</w:t>
            </w:r>
            <w:r>
              <w:rPr>
                <w:spacing w:val="-20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of</w:t>
            </w:r>
            <w:r>
              <w:rPr>
                <w:spacing w:val="-20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the</w:t>
            </w:r>
            <w:r>
              <w:rPr>
                <w:spacing w:val="-21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first,</w:t>
            </w:r>
            <w:r>
              <w:rPr>
                <w:spacing w:val="-20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second</w:t>
            </w:r>
            <w:r>
              <w:rPr>
                <w:spacing w:val="-21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and</w:t>
            </w:r>
            <w:r>
              <w:rPr>
                <w:spacing w:val="-20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third</w:t>
            </w:r>
            <w:r>
              <w:rPr>
                <w:spacing w:val="-21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year</w:t>
            </w:r>
            <w:r>
              <w:rPr>
                <w:spacing w:val="-20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of</w:t>
            </w:r>
            <w:r>
              <w:rPr>
                <w:spacing w:val="-20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 xml:space="preserve">Master’s </w:t>
            </w:r>
            <w:r>
              <w:rPr>
                <w:w w:val="95"/>
                <w:sz w:val="22"/>
              </w:rPr>
              <w:t>degree</w:t>
            </w:r>
            <w:r>
              <w:rPr>
                <w:spacing w:val="-35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studies</w:t>
            </w:r>
          </w:p>
          <w:p>
            <w:pPr>
              <w:pStyle w:val="7"/>
              <w:numPr>
                <w:ilvl w:val="0"/>
                <w:numId w:val="12"/>
              </w:numPr>
              <w:tabs>
                <w:tab w:val="left" w:pos="538"/>
              </w:tabs>
              <w:spacing w:before="3" w:after="0" w:line="352" w:lineRule="auto"/>
              <w:ind w:left="537" w:right="94" w:hanging="286"/>
              <w:jc w:val="left"/>
              <w:rPr>
                <w:sz w:val="22"/>
              </w:rPr>
            </w:pPr>
            <w:r>
              <w:rPr>
                <w:w w:val="95"/>
                <w:sz w:val="22"/>
              </w:rPr>
              <w:t>participants</w:t>
            </w:r>
            <w:r>
              <w:rPr>
                <w:spacing w:val="-27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in</w:t>
            </w:r>
            <w:r>
              <w:rPr>
                <w:spacing w:val="-27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the</w:t>
            </w:r>
            <w:r>
              <w:rPr>
                <w:spacing w:val="-26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year-long</w:t>
            </w:r>
            <w:r>
              <w:rPr>
                <w:spacing w:val="-27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preparatory</w:t>
            </w:r>
            <w:r>
              <w:rPr>
                <w:spacing w:val="-27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course</w:t>
            </w:r>
            <w:r>
              <w:rPr>
                <w:spacing w:val="-28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for studies</w:t>
            </w:r>
            <w:r>
              <w:rPr>
                <w:spacing w:val="-60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in</w:t>
            </w:r>
            <w:r>
              <w:rPr>
                <w:spacing w:val="-60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Poland,</w:t>
            </w:r>
            <w:r>
              <w:rPr>
                <w:spacing w:val="-59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starting</w:t>
            </w:r>
            <w:r>
              <w:rPr>
                <w:spacing w:val="-60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their</w:t>
            </w:r>
            <w:r>
              <w:rPr>
                <w:spacing w:val="-58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academic</w:t>
            </w:r>
            <w:r>
              <w:rPr>
                <w:spacing w:val="-59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education</w:t>
            </w:r>
          </w:p>
        </w:tc>
        <w:tc>
          <w:tcPr>
            <w:tcW w:w="3149" w:type="dxa"/>
          </w:tcPr>
          <w:p>
            <w:pPr>
              <w:pStyle w:val="7"/>
              <w:ind w:left="0"/>
              <w:rPr>
                <w:sz w:val="26"/>
              </w:rPr>
            </w:pPr>
          </w:p>
          <w:p>
            <w:pPr>
              <w:pStyle w:val="7"/>
              <w:spacing w:before="9"/>
              <w:ind w:left="0"/>
              <w:rPr>
                <w:sz w:val="38"/>
              </w:rPr>
            </w:pPr>
          </w:p>
          <w:p>
            <w:pPr>
              <w:pStyle w:val="7"/>
              <w:ind w:left="985" w:right="977"/>
              <w:jc w:val="center"/>
              <w:rPr>
                <w:sz w:val="22"/>
              </w:rPr>
            </w:pPr>
            <w:r>
              <w:rPr>
                <w:sz w:val="22"/>
              </w:rPr>
              <w:t>PLN 1,250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7" w:hRule="atLeast"/>
        </w:trPr>
        <w:tc>
          <w:tcPr>
            <w:tcW w:w="5907" w:type="dxa"/>
          </w:tcPr>
          <w:p>
            <w:pPr>
              <w:pStyle w:val="7"/>
              <w:numPr>
                <w:ilvl w:val="0"/>
                <w:numId w:val="13"/>
              </w:numPr>
              <w:tabs>
                <w:tab w:val="left" w:pos="538"/>
              </w:tabs>
              <w:spacing w:before="0" w:after="0" w:line="267" w:lineRule="exact"/>
              <w:ind w:left="537" w:right="0" w:hanging="286"/>
              <w:jc w:val="left"/>
              <w:rPr>
                <w:sz w:val="22"/>
              </w:rPr>
            </w:pPr>
            <w:r>
              <w:rPr>
                <w:w w:val="95"/>
                <w:sz w:val="22"/>
              </w:rPr>
              <w:t>students</w:t>
            </w:r>
            <w:r>
              <w:rPr>
                <w:spacing w:val="-41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of</w:t>
            </w:r>
            <w:r>
              <w:rPr>
                <w:spacing w:val="-41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the</w:t>
            </w:r>
            <w:r>
              <w:rPr>
                <w:spacing w:val="-43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second-cycle</w:t>
            </w:r>
            <w:r>
              <w:rPr>
                <w:spacing w:val="-40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programme</w:t>
            </w:r>
          </w:p>
          <w:p>
            <w:pPr>
              <w:pStyle w:val="7"/>
              <w:numPr>
                <w:ilvl w:val="0"/>
                <w:numId w:val="13"/>
              </w:numPr>
              <w:tabs>
                <w:tab w:val="left" w:pos="538"/>
              </w:tabs>
              <w:spacing w:before="11" w:after="0" w:line="390" w:lineRule="atLeast"/>
              <w:ind w:left="537" w:right="96" w:hanging="286"/>
              <w:jc w:val="left"/>
              <w:rPr>
                <w:sz w:val="22"/>
              </w:rPr>
            </w:pPr>
            <w:r>
              <w:rPr>
                <w:w w:val="90"/>
                <w:sz w:val="22"/>
              </w:rPr>
              <w:t>students</w:t>
            </w:r>
            <w:r>
              <w:rPr>
                <w:spacing w:val="-27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of</w:t>
            </w:r>
            <w:r>
              <w:rPr>
                <w:spacing w:val="-27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the</w:t>
            </w:r>
            <w:r>
              <w:rPr>
                <w:spacing w:val="-27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fourth</w:t>
            </w:r>
            <w:r>
              <w:rPr>
                <w:spacing w:val="-29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and</w:t>
            </w:r>
            <w:r>
              <w:rPr>
                <w:spacing w:val="-28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fifth</w:t>
            </w:r>
            <w:r>
              <w:rPr>
                <w:spacing w:val="-28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year</w:t>
            </w:r>
            <w:r>
              <w:rPr>
                <w:spacing w:val="-28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of</w:t>
            </w:r>
            <w:r>
              <w:rPr>
                <w:spacing w:val="-28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Master’s</w:t>
            </w:r>
            <w:r>
              <w:rPr>
                <w:spacing w:val="-27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 xml:space="preserve">degree </w:t>
            </w:r>
            <w:r>
              <w:rPr>
                <w:sz w:val="22"/>
              </w:rPr>
              <w:t>studies</w:t>
            </w:r>
          </w:p>
        </w:tc>
        <w:tc>
          <w:tcPr>
            <w:tcW w:w="3149" w:type="dxa"/>
          </w:tcPr>
          <w:p>
            <w:pPr>
              <w:pStyle w:val="7"/>
              <w:spacing w:before="1"/>
              <w:ind w:left="0"/>
              <w:rPr>
                <w:sz w:val="32"/>
              </w:rPr>
            </w:pPr>
          </w:p>
          <w:p>
            <w:pPr>
              <w:pStyle w:val="7"/>
              <w:ind w:left="985" w:right="977"/>
              <w:jc w:val="center"/>
              <w:rPr>
                <w:sz w:val="22"/>
              </w:rPr>
            </w:pPr>
            <w:r>
              <w:rPr>
                <w:sz w:val="22"/>
              </w:rPr>
              <w:t>PLN 1,500</w:t>
            </w:r>
          </w:p>
        </w:tc>
      </w:tr>
    </w:tbl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8"/>
        <w:rPr>
          <w:sz w:val="16"/>
        </w:rPr>
      </w:pPr>
      <w:r>
        <mc:AlternateContent>
          <mc:Choice Requires="wps">
            <w:drawing>
              <wp:anchor distT="0" distB="0" distL="0" distR="0" simplePos="0" relativeHeight="503315456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159385</wp:posOffset>
                </wp:positionV>
                <wp:extent cx="1828800" cy="0"/>
                <wp:effectExtent l="0" t="0" r="0" b="0"/>
                <wp:wrapTopAndBottom/>
                <wp:docPr id="2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ln w="10668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70.8pt;margin-top:12.55pt;height:0pt;width:144pt;mso-position-horizontal-relative:page;mso-wrap-distance-bottom:0pt;mso-wrap-distance-top:0pt;z-index:-1024;mso-width-relative:page;mso-height-relative:page;" filled="f" stroked="t" coordsize="21600,21600" o:gfxdata="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FLLn9XXAAAACQEAAA8AAAAAAAAAAQAgAAAAIgAAAGRy&#10;cy9kb3ducmV2LnhtbFBLAQIUABQAAAAIAIdO4kBHOy0BzQEAAJADAAAOAAAAAAAAAAEAIAAAACYB&#10;AABkcnMvZTJvRG9jLnhtbFBLBQYAAAAABgAGAFkBAABlBQAAAAA=&#10;">
                <v:fill on="f" focussize="0,0"/>
                <v:stroke weight="0.84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spacing w:before="76" w:line="237" w:lineRule="auto"/>
        <w:ind w:left="116" w:right="115" w:firstLine="0"/>
        <w:jc w:val="both"/>
        <w:rPr>
          <w:sz w:val="20"/>
        </w:rPr>
      </w:pPr>
      <w:r>
        <w:rPr>
          <w:w w:val="90"/>
          <w:position w:val="7"/>
          <w:sz w:val="13"/>
        </w:rPr>
        <w:t>2</w:t>
      </w:r>
      <w:r>
        <w:rPr>
          <w:spacing w:val="-29"/>
          <w:w w:val="90"/>
          <w:position w:val="7"/>
          <w:sz w:val="13"/>
        </w:rPr>
        <w:t xml:space="preserve"> </w:t>
      </w:r>
      <w:r>
        <w:rPr>
          <w:w w:val="90"/>
          <w:sz w:val="20"/>
        </w:rPr>
        <w:t>If</w:t>
      </w:r>
      <w:r>
        <w:rPr>
          <w:spacing w:val="-51"/>
          <w:w w:val="90"/>
          <w:sz w:val="20"/>
        </w:rPr>
        <w:t xml:space="preserve"> </w:t>
      </w:r>
      <w:r>
        <w:rPr>
          <w:w w:val="90"/>
          <w:sz w:val="20"/>
        </w:rPr>
        <w:t>the</w:t>
      </w:r>
      <w:r>
        <w:rPr>
          <w:spacing w:val="-50"/>
          <w:w w:val="90"/>
          <w:sz w:val="20"/>
        </w:rPr>
        <w:t xml:space="preserve"> </w:t>
      </w:r>
      <w:r>
        <w:rPr>
          <w:w w:val="90"/>
          <w:sz w:val="20"/>
        </w:rPr>
        <w:t>provisions</w:t>
      </w:r>
      <w:r>
        <w:rPr>
          <w:spacing w:val="-51"/>
          <w:w w:val="90"/>
          <w:sz w:val="20"/>
        </w:rPr>
        <w:t xml:space="preserve"> </w:t>
      </w:r>
      <w:r>
        <w:rPr>
          <w:w w:val="90"/>
          <w:sz w:val="20"/>
        </w:rPr>
        <w:t>of</w:t>
      </w:r>
      <w:r>
        <w:rPr>
          <w:spacing w:val="-50"/>
          <w:w w:val="90"/>
          <w:sz w:val="20"/>
        </w:rPr>
        <w:t xml:space="preserve"> </w:t>
      </w:r>
      <w:r>
        <w:rPr>
          <w:w w:val="90"/>
          <w:sz w:val="20"/>
        </w:rPr>
        <w:t>the</w:t>
      </w:r>
      <w:r>
        <w:rPr>
          <w:spacing w:val="-52"/>
          <w:w w:val="90"/>
          <w:sz w:val="20"/>
        </w:rPr>
        <w:t xml:space="preserve"> </w:t>
      </w:r>
      <w:r>
        <w:rPr>
          <w:w w:val="90"/>
          <w:sz w:val="20"/>
        </w:rPr>
        <w:t>given</w:t>
      </w:r>
      <w:r>
        <w:rPr>
          <w:spacing w:val="-49"/>
          <w:w w:val="90"/>
          <w:sz w:val="20"/>
        </w:rPr>
        <w:t xml:space="preserve"> </w:t>
      </w:r>
      <w:r>
        <w:rPr>
          <w:w w:val="90"/>
          <w:sz w:val="20"/>
        </w:rPr>
        <w:t>agreement</w:t>
      </w:r>
      <w:r>
        <w:rPr>
          <w:spacing w:val="-50"/>
          <w:w w:val="90"/>
          <w:sz w:val="20"/>
        </w:rPr>
        <w:t xml:space="preserve"> </w:t>
      </w:r>
      <w:r>
        <w:rPr>
          <w:w w:val="90"/>
          <w:sz w:val="20"/>
        </w:rPr>
        <w:t>provide</w:t>
      </w:r>
      <w:r>
        <w:rPr>
          <w:spacing w:val="-51"/>
          <w:w w:val="90"/>
          <w:sz w:val="20"/>
        </w:rPr>
        <w:t xml:space="preserve"> </w:t>
      </w:r>
      <w:r>
        <w:rPr>
          <w:w w:val="90"/>
          <w:sz w:val="20"/>
        </w:rPr>
        <w:t>for</w:t>
      </w:r>
      <w:r>
        <w:rPr>
          <w:spacing w:val="-50"/>
          <w:w w:val="90"/>
          <w:sz w:val="20"/>
        </w:rPr>
        <w:t xml:space="preserve"> </w:t>
      </w:r>
      <w:r>
        <w:rPr>
          <w:w w:val="90"/>
          <w:sz w:val="20"/>
        </w:rPr>
        <w:t>admitting</w:t>
      </w:r>
      <w:r>
        <w:rPr>
          <w:spacing w:val="-51"/>
          <w:w w:val="90"/>
          <w:sz w:val="20"/>
        </w:rPr>
        <w:t xml:space="preserve"> </w:t>
      </w:r>
      <w:r>
        <w:rPr>
          <w:w w:val="90"/>
          <w:sz w:val="20"/>
        </w:rPr>
        <w:t>the</w:t>
      </w:r>
      <w:r>
        <w:rPr>
          <w:spacing w:val="-51"/>
          <w:w w:val="90"/>
          <w:sz w:val="20"/>
        </w:rPr>
        <w:t xml:space="preserve"> </w:t>
      </w:r>
      <w:r>
        <w:rPr>
          <w:w w:val="90"/>
          <w:sz w:val="20"/>
        </w:rPr>
        <w:t>Beneficiary</w:t>
      </w:r>
      <w:r>
        <w:rPr>
          <w:spacing w:val="-51"/>
          <w:w w:val="90"/>
          <w:sz w:val="20"/>
        </w:rPr>
        <w:t xml:space="preserve"> </w:t>
      </w:r>
      <w:r>
        <w:rPr>
          <w:w w:val="90"/>
          <w:sz w:val="20"/>
        </w:rPr>
        <w:t>for</w:t>
      </w:r>
      <w:r>
        <w:rPr>
          <w:spacing w:val="-50"/>
          <w:w w:val="90"/>
          <w:sz w:val="20"/>
        </w:rPr>
        <w:t xml:space="preserve"> </w:t>
      </w:r>
      <w:r>
        <w:rPr>
          <w:w w:val="90"/>
          <w:sz w:val="20"/>
        </w:rPr>
        <w:t>full-time</w:t>
      </w:r>
      <w:r>
        <w:rPr>
          <w:spacing w:val="-51"/>
          <w:w w:val="90"/>
          <w:sz w:val="20"/>
        </w:rPr>
        <w:t xml:space="preserve"> </w:t>
      </w:r>
      <w:r>
        <w:rPr>
          <w:w w:val="90"/>
          <w:sz w:val="20"/>
        </w:rPr>
        <w:t>studies,</w:t>
      </w:r>
      <w:r>
        <w:rPr>
          <w:spacing w:val="-52"/>
          <w:w w:val="90"/>
          <w:sz w:val="20"/>
        </w:rPr>
        <w:t xml:space="preserve"> </w:t>
      </w:r>
      <w:r>
        <w:rPr>
          <w:w w:val="90"/>
          <w:sz w:val="20"/>
        </w:rPr>
        <w:t>then</w:t>
      </w:r>
      <w:r>
        <w:rPr>
          <w:spacing w:val="-51"/>
          <w:w w:val="90"/>
          <w:sz w:val="20"/>
        </w:rPr>
        <w:t xml:space="preserve"> </w:t>
      </w:r>
      <w:r>
        <w:rPr>
          <w:w w:val="90"/>
          <w:sz w:val="20"/>
        </w:rPr>
        <w:t>the duration</w:t>
      </w:r>
      <w:r>
        <w:rPr>
          <w:spacing w:val="-42"/>
          <w:w w:val="90"/>
          <w:sz w:val="20"/>
        </w:rPr>
        <w:t xml:space="preserve"> </w:t>
      </w:r>
      <w:r>
        <w:rPr>
          <w:w w:val="90"/>
          <w:sz w:val="20"/>
        </w:rPr>
        <w:t>of</w:t>
      </w:r>
      <w:r>
        <w:rPr>
          <w:spacing w:val="-41"/>
          <w:w w:val="90"/>
          <w:sz w:val="20"/>
        </w:rPr>
        <w:t xml:space="preserve"> </w:t>
      </w:r>
      <w:r>
        <w:rPr>
          <w:w w:val="90"/>
          <w:sz w:val="20"/>
        </w:rPr>
        <w:t>the</w:t>
      </w:r>
      <w:r>
        <w:rPr>
          <w:spacing w:val="-41"/>
          <w:w w:val="90"/>
          <w:sz w:val="20"/>
        </w:rPr>
        <w:t xml:space="preserve"> </w:t>
      </w:r>
      <w:r>
        <w:rPr>
          <w:w w:val="90"/>
          <w:sz w:val="20"/>
        </w:rPr>
        <w:t>Programme</w:t>
      </w:r>
      <w:r>
        <w:rPr>
          <w:spacing w:val="-42"/>
          <w:w w:val="90"/>
          <w:sz w:val="20"/>
        </w:rPr>
        <w:t xml:space="preserve"> </w:t>
      </w:r>
      <w:r>
        <w:rPr>
          <w:w w:val="90"/>
          <w:sz w:val="20"/>
        </w:rPr>
        <w:t>for</w:t>
      </w:r>
      <w:r>
        <w:rPr>
          <w:spacing w:val="-41"/>
          <w:w w:val="90"/>
          <w:sz w:val="20"/>
        </w:rPr>
        <w:t xml:space="preserve"> </w:t>
      </w:r>
      <w:r>
        <w:rPr>
          <w:w w:val="90"/>
          <w:sz w:val="20"/>
        </w:rPr>
        <w:t>the</w:t>
      </w:r>
      <w:r>
        <w:rPr>
          <w:spacing w:val="-42"/>
          <w:w w:val="90"/>
          <w:sz w:val="20"/>
        </w:rPr>
        <w:t xml:space="preserve"> </w:t>
      </w:r>
      <w:r>
        <w:rPr>
          <w:w w:val="90"/>
          <w:sz w:val="20"/>
        </w:rPr>
        <w:t>Beneficiary</w:t>
      </w:r>
      <w:r>
        <w:rPr>
          <w:spacing w:val="-41"/>
          <w:w w:val="90"/>
          <w:sz w:val="20"/>
        </w:rPr>
        <w:t xml:space="preserve"> </w:t>
      </w:r>
      <w:r>
        <w:rPr>
          <w:w w:val="90"/>
          <w:sz w:val="20"/>
        </w:rPr>
        <w:t>is</w:t>
      </w:r>
      <w:r>
        <w:rPr>
          <w:spacing w:val="-41"/>
          <w:w w:val="90"/>
          <w:sz w:val="20"/>
        </w:rPr>
        <w:t xml:space="preserve"> </w:t>
      </w:r>
      <w:r>
        <w:rPr>
          <w:w w:val="90"/>
          <w:sz w:val="20"/>
        </w:rPr>
        <w:t>the</w:t>
      </w:r>
      <w:r>
        <w:rPr>
          <w:spacing w:val="-39"/>
          <w:w w:val="90"/>
          <w:sz w:val="20"/>
        </w:rPr>
        <w:t xml:space="preserve"> </w:t>
      </w:r>
      <w:r>
        <w:rPr>
          <w:w w:val="90"/>
          <w:sz w:val="20"/>
        </w:rPr>
        <w:t>statutory</w:t>
      </w:r>
      <w:r>
        <w:rPr>
          <w:spacing w:val="-42"/>
          <w:w w:val="90"/>
          <w:sz w:val="20"/>
        </w:rPr>
        <w:t xml:space="preserve"> </w:t>
      </w:r>
      <w:r>
        <w:rPr>
          <w:w w:val="90"/>
          <w:sz w:val="20"/>
        </w:rPr>
        <w:t>duration</w:t>
      </w:r>
      <w:r>
        <w:rPr>
          <w:spacing w:val="-41"/>
          <w:w w:val="90"/>
          <w:sz w:val="20"/>
        </w:rPr>
        <w:t xml:space="preserve"> </w:t>
      </w:r>
      <w:r>
        <w:rPr>
          <w:w w:val="90"/>
          <w:sz w:val="20"/>
        </w:rPr>
        <w:t>of</w:t>
      </w:r>
      <w:r>
        <w:rPr>
          <w:spacing w:val="-42"/>
          <w:w w:val="90"/>
          <w:sz w:val="20"/>
        </w:rPr>
        <w:t xml:space="preserve"> </w:t>
      </w:r>
      <w:r>
        <w:rPr>
          <w:w w:val="90"/>
          <w:sz w:val="20"/>
        </w:rPr>
        <w:t>his/her</w:t>
      </w:r>
      <w:r>
        <w:rPr>
          <w:spacing w:val="-41"/>
          <w:w w:val="90"/>
          <w:sz w:val="20"/>
        </w:rPr>
        <w:t xml:space="preserve"> </w:t>
      </w:r>
      <w:r>
        <w:rPr>
          <w:w w:val="90"/>
          <w:sz w:val="20"/>
        </w:rPr>
        <w:t>studies.</w:t>
      </w:r>
      <w:r>
        <w:rPr>
          <w:spacing w:val="-42"/>
          <w:w w:val="90"/>
          <w:sz w:val="20"/>
        </w:rPr>
        <w:t xml:space="preserve"> </w:t>
      </w:r>
      <w:r>
        <w:rPr>
          <w:w w:val="90"/>
          <w:sz w:val="20"/>
        </w:rPr>
        <w:t>The</w:t>
      </w:r>
      <w:r>
        <w:rPr>
          <w:spacing w:val="-41"/>
          <w:w w:val="90"/>
          <w:sz w:val="20"/>
        </w:rPr>
        <w:t xml:space="preserve"> </w:t>
      </w:r>
      <w:r>
        <w:rPr>
          <w:w w:val="90"/>
          <w:sz w:val="20"/>
        </w:rPr>
        <w:t>studies</w:t>
      </w:r>
      <w:r>
        <w:rPr>
          <w:spacing w:val="-42"/>
          <w:w w:val="90"/>
          <w:sz w:val="20"/>
        </w:rPr>
        <w:t xml:space="preserve"> </w:t>
      </w:r>
      <w:r>
        <w:rPr>
          <w:w w:val="90"/>
          <w:sz w:val="20"/>
        </w:rPr>
        <w:t>may be</w:t>
      </w:r>
      <w:r>
        <w:rPr>
          <w:spacing w:val="-32"/>
          <w:w w:val="90"/>
          <w:sz w:val="20"/>
        </w:rPr>
        <w:t xml:space="preserve"> </w:t>
      </w:r>
      <w:r>
        <w:rPr>
          <w:w w:val="90"/>
          <w:sz w:val="20"/>
        </w:rPr>
        <w:t>preceded</w:t>
      </w:r>
      <w:r>
        <w:rPr>
          <w:spacing w:val="-32"/>
          <w:w w:val="90"/>
          <w:sz w:val="20"/>
        </w:rPr>
        <w:t xml:space="preserve"> </w:t>
      </w:r>
      <w:r>
        <w:rPr>
          <w:w w:val="90"/>
          <w:sz w:val="20"/>
        </w:rPr>
        <w:t>by</w:t>
      </w:r>
      <w:r>
        <w:rPr>
          <w:spacing w:val="-33"/>
          <w:w w:val="90"/>
          <w:sz w:val="20"/>
        </w:rPr>
        <w:t xml:space="preserve"> </w:t>
      </w:r>
      <w:r>
        <w:rPr>
          <w:w w:val="90"/>
          <w:sz w:val="20"/>
        </w:rPr>
        <w:t>a</w:t>
      </w:r>
      <w:r>
        <w:rPr>
          <w:spacing w:val="-32"/>
          <w:w w:val="90"/>
          <w:sz w:val="20"/>
        </w:rPr>
        <w:t xml:space="preserve"> </w:t>
      </w:r>
      <w:r>
        <w:rPr>
          <w:w w:val="90"/>
          <w:sz w:val="20"/>
        </w:rPr>
        <w:t>year-long</w:t>
      </w:r>
      <w:r>
        <w:rPr>
          <w:spacing w:val="-31"/>
          <w:w w:val="90"/>
          <w:sz w:val="20"/>
        </w:rPr>
        <w:t xml:space="preserve"> </w:t>
      </w:r>
      <w:r>
        <w:rPr>
          <w:w w:val="90"/>
          <w:sz w:val="20"/>
        </w:rPr>
        <w:t>preparatory</w:t>
      </w:r>
      <w:r>
        <w:rPr>
          <w:spacing w:val="-31"/>
          <w:w w:val="90"/>
          <w:sz w:val="20"/>
        </w:rPr>
        <w:t xml:space="preserve"> </w:t>
      </w:r>
      <w:r>
        <w:rPr>
          <w:w w:val="90"/>
          <w:sz w:val="20"/>
        </w:rPr>
        <w:t>course.</w:t>
      </w:r>
      <w:r>
        <w:rPr>
          <w:spacing w:val="-34"/>
          <w:w w:val="90"/>
          <w:sz w:val="20"/>
        </w:rPr>
        <w:t xml:space="preserve"> </w:t>
      </w:r>
      <w:r>
        <w:rPr>
          <w:w w:val="90"/>
          <w:sz w:val="20"/>
        </w:rPr>
        <w:t>The</w:t>
      </w:r>
      <w:r>
        <w:rPr>
          <w:spacing w:val="-33"/>
          <w:w w:val="90"/>
          <w:sz w:val="20"/>
        </w:rPr>
        <w:t xml:space="preserve"> </w:t>
      </w:r>
      <w:r>
        <w:rPr>
          <w:w w:val="90"/>
          <w:sz w:val="20"/>
        </w:rPr>
        <w:t>studies</w:t>
      </w:r>
      <w:r>
        <w:rPr>
          <w:spacing w:val="-32"/>
          <w:w w:val="90"/>
          <w:sz w:val="20"/>
        </w:rPr>
        <w:t xml:space="preserve"> </w:t>
      </w:r>
      <w:r>
        <w:rPr>
          <w:w w:val="90"/>
          <w:sz w:val="20"/>
        </w:rPr>
        <w:t>or</w:t>
      </w:r>
      <w:r>
        <w:rPr>
          <w:spacing w:val="-31"/>
          <w:w w:val="90"/>
          <w:sz w:val="20"/>
        </w:rPr>
        <w:t xml:space="preserve"> </w:t>
      </w:r>
      <w:r>
        <w:rPr>
          <w:w w:val="90"/>
          <w:sz w:val="20"/>
        </w:rPr>
        <w:t>preparatory</w:t>
      </w:r>
      <w:r>
        <w:rPr>
          <w:spacing w:val="-33"/>
          <w:w w:val="90"/>
          <w:sz w:val="20"/>
        </w:rPr>
        <w:t xml:space="preserve"> </w:t>
      </w:r>
      <w:r>
        <w:rPr>
          <w:w w:val="90"/>
          <w:sz w:val="20"/>
        </w:rPr>
        <w:t>course</w:t>
      </w:r>
      <w:r>
        <w:rPr>
          <w:spacing w:val="-31"/>
          <w:w w:val="90"/>
          <w:sz w:val="20"/>
        </w:rPr>
        <w:t xml:space="preserve"> </w:t>
      </w:r>
      <w:r>
        <w:rPr>
          <w:w w:val="90"/>
          <w:sz w:val="20"/>
        </w:rPr>
        <w:t>must</w:t>
      </w:r>
      <w:r>
        <w:rPr>
          <w:spacing w:val="-33"/>
          <w:w w:val="90"/>
          <w:sz w:val="20"/>
        </w:rPr>
        <w:t xml:space="preserve"> </w:t>
      </w:r>
      <w:r>
        <w:rPr>
          <w:w w:val="90"/>
          <w:sz w:val="20"/>
        </w:rPr>
        <w:t>be</w:t>
      </w:r>
      <w:r>
        <w:rPr>
          <w:spacing w:val="-33"/>
          <w:w w:val="90"/>
          <w:sz w:val="20"/>
        </w:rPr>
        <w:t xml:space="preserve"> </w:t>
      </w:r>
      <w:r>
        <w:rPr>
          <w:w w:val="90"/>
          <w:sz w:val="20"/>
        </w:rPr>
        <w:t>started</w:t>
      </w:r>
      <w:r>
        <w:rPr>
          <w:spacing w:val="-33"/>
          <w:w w:val="90"/>
          <w:sz w:val="20"/>
        </w:rPr>
        <w:t xml:space="preserve"> </w:t>
      </w:r>
      <w:r>
        <w:rPr>
          <w:w w:val="90"/>
          <w:sz w:val="20"/>
        </w:rPr>
        <w:t>in</w:t>
      </w:r>
      <w:r>
        <w:rPr>
          <w:spacing w:val="-32"/>
          <w:w w:val="90"/>
          <w:sz w:val="20"/>
        </w:rPr>
        <w:t xml:space="preserve"> </w:t>
      </w:r>
      <w:r>
        <w:rPr>
          <w:w w:val="90"/>
          <w:sz w:val="20"/>
        </w:rPr>
        <w:t xml:space="preserve">the </w:t>
      </w:r>
      <w:r>
        <w:rPr>
          <w:w w:val="95"/>
          <w:sz w:val="20"/>
        </w:rPr>
        <w:t>2019/20</w:t>
      </w:r>
      <w:r>
        <w:rPr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>academic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year.</w:t>
      </w:r>
    </w:p>
    <w:p>
      <w:pPr>
        <w:spacing w:after="0" w:line="237" w:lineRule="auto"/>
        <w:jc w:val="both"/>
        <w:rPr>
          <w:sz w:val="20"/>
        </w:rPr>
        <w:sectPr>
          <w:pgSz w:w="11900" w:h="16850"/>
          <w:pgMar w:top="1820" w:right="1300" w:bottom="940" w:left="1300" w:header="887" w:footer="750" w:gutter="0"/>
        </w:sectPr>
      </w:pPr>
    </w:p>
    <w:p>
      <w:pPr>
        <w:pStyle w:val="2"/>
        <w:spacing w:before="6" w:after="1"/>
        <w:rPr>
          <w:sz w:val="13"/>
        </w:rPr>
      </w:pPr>
    </w:p>
    <w:tbl>
      <w:tblPr>
        <w:tblStyle w:val="3"/>
        <w:tblW w:w="9056" w:type="dxa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07"/>
        <w:gridCol w:w="3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" w:hRule="atLeast"/>
        </w:trPr>
        <w:tc>
          <w:tcPr>
            <w:tcW w:w="5907" w:type="dxa"/>
          </w:tcPr>
          <w:p>
            <w:pPr>
              <w:pStyle w:val="7"/>
              <w:numPr>
                <w:ilvl w:val="0"/>
                <w:numId w:val="14"/>
              </w:numPr>
              <w:tabs>
                <w:tab w:val="left" w:pos="538"/>
              </w:tabs>
              <w:spacing w:before="0" w:after="0" w:line="355" w:lineRule="auto"/>
              <w:ind w:left="537" w:right="91" w:hanging="286"/>
              <w:jc w:val="both"/>
              <w:rPr>
                <w:sz w:val="22"/>
              </w:rPr>
            </w:pPr>
            <w:r>
              <w:rPr>
                <w:w w:val="95"/>
                <w:sz w:val="22"/>
              </w:rPr>
              <w:t>participants</w:t>
            </w:r>
            <w:r>
              <w:rPr>
                <w:spacing w:val="-27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in</w:t>
            </w:r>
            <w:r>
              <w:rPr>
                <w:spacing w:val="-26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the</w:t>
            </w:r>
            <w:r>
              <w:rPr>
                <w:spacing w:val="-27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year-long</w:t>
            </w:r>
            <w:r>
              <w:rPr>
                <w:spacing w:val="-26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preparatory</w:t>
            </w:r>
            <w:r>
              <w:rPr>
                <w:spacing w:val="-27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course</w:t>
            </w:r>
            <w:r>
              <w:rPr>
                <w:spacing w:val="-27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 xml:space="preserve">for </w:t>
            </w:r>
            <w:r>
              <w:rPr>
                <w:w w:val="90"/>
                <w:sz w:val="22"/>
              </w:rPr>
              <w:t>studies</w:t>
            </w:r>
            <w:r>
              <w:rPr>
                <w:spacing w:val="-15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in</w:t>
            </w:r>
            <w:r>
              <w:rPr>
                <w:spacing w:val="-15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Poland,</w:t>
            </w:r>
            <w:r>
              <w:rPr>
                <w:spacing w:val="-15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holding</w:t>
            </w:r>
            <w:r>
              <w:rPr>
                <w:spacing w:val="-15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the</w:t>
            </w:r>
            <w:r>
              <w:rPr>
                <w:spacing w:val="-15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Bachelor’s</w:t>
            </w:r>
            <w:r>
              <w:rPr>
                <w:spacing w:val="-11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degree</w:t>
            </w:r>
            <w:r>
              <w:rPr>
                <w:spacing w:val="-16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>or</w:t>
            </w:r>
            <w:r>
              <w:rPr>
                <w:spacing w:val="-14"/>
                <w:w w:val="90"/>
                <w:sz w:val="22"/>
              </w:rPr>
              <w:t xml:space="preserve"> </w:t>
            </w:r>
            <w:r>
              <w:rPr>
                <w:w w:val="90"/>
                <w:sz w:val="22"/>
              </w:rPr>
              <w:t xml:space="preserve">an </w:t>
            </w:r>
            <w:r>
              <w:rPr>
                <w:w w:val="95"/>
                <w:sz w:val="22"/>
              </w:rPr>
              <w:t>equivalent</w:t>
            </w:r>
          </w:p>
        </w:tc>
        <w:tc>
          <w:tcPr>
            <w:tcW w:w="3149" w:type="dxa"/>
          </w:tcPr>
          <w:p>
            <w:pPr>
              <w:pStyle w:val="7"/>
              <w:ind w:left="0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0" w:hRule="atLeast"/>
        </w:trPr>
        <w:tc>
          <w:tcPr>
            <w:tcW w:w="5907" w:type="dxa"/>
          </w:tcPr>
          <w:p>
            <w:pPr>
              <w:pStyle w:val="7"/>
              <w:numPr>
                <w:ilvl w:val="0"/>
                <w:numId w:val="15"/>
              </w:numPr>
              <w:tabs>
                <w:tab w:val="left" w:pos="538"/>
              </w:tabs>
              <w:spacing w:before="0" w:after="0" w:line="267" w:lineRule="exact"/>
              <w:ind w:left="537" w:right="0" w:hanging="286"/>
              <w:jc w:val="left"/>
              <w:rPr>
                <w:sz w:val="22"/>
              </w:rPr>
            </w:pPr>
            <w:r>
              <w:rPr>
                <w:sz w:val="22"/>
              </w:rPr>
              <w:t>students</w:t>
            </w:r>
            <w:r>
              <w:rPr>
                <w:spacing w:val="-40"/>
                <w:sz w:val="22"/>
              </w:rPr>
              <w:t xml:space="preserve"> </w:t>
            </w:r>
            <w:r>
              <w:rPr>
                <w:sz w:val="22"/>
              </w:rPr>
              <w:t>of</w:t>
            </w:r>
            <w:r>
              <w:rPr>
                <w:spacing w:val="-41"/>
                <w:sz w:val="22"/>
              </w:rPr>
              <w:t xml:space="preserve"> </w:t>
            </w:r>
            <w:r>
              <w:rPr>
                <w:sz w:val="22"/>
              </w:rPr>
              <w:t>doctoral</w:t>
            </w:r>
            <w:r>
              <w:rPr>
                <w:spacing w:val="-41"/>
                <w:sz w:val="22"/>
              </w:rPr>
              <w:t xml:space="preserve"> </w:t>
            </w:r>
            <w:r>
              <w:rPr>
                <w:sz w:val="22"/>
              </w:rPr>
              <w:t>studies</w:t>
            </w:r>
          </w:p>
          <w:p>
            <w:pPr>
              <w:pStyle w:val="7"/>
              <w:numPr>
                <w:ilvl w:val="0"/>
                <w:numId w:val="15"/>
              </w:numPr>
              <w:tabs>
                <w:tab w:val="left" w:pos="538"/>
              </w:tabs>
              <w:spacing w:before="129" w:after="0" w:line="240" w:lineRule="auto"/>
              <w:ind w:left="537" w:right="0" w:hanging="286"/>
              <w:jc w:val="left"/>
              <w:rPr>
                <w:sz w:val="22"/>
              </w:rPr>
            </w:pPr>
            <w:r>
              <w:rPr>
                <w:sz w:val="22"/>
              </w:rPr>
              <w:t>trainees</w:t>
            </w:r>
            <w:r>
              <w:rPr>
                <w:spacing w:val="-44"/>
                <w:sz w:val="22"/>
              </w:rPr>
              <w:t xml:space="preserve"> </w:t>
            </w:r>
            <w:r>
              <w:rPr>
                <w:sz w:val="22"/>
              </w:rPr>
              <w:t>with</w:t>
            </w:r>
            <w:r>
              <w:rPr>
                <w:spacing w:val="-42"/>
                <w:sz w:val="22"/>
              </w:rPr>
              <w:t xml:space="preserve"> </w:t>
            </w:r>
            <w:r>
              <w:rPr>
                <w:sz w:val="22"/>
              </w:rPr>
              <w:t>the</w:t>
            </w:r>
            <w:r>
              <w:rPr>
                <w:spacing w:val="-44"/>
                <w:sz w:val="22"/>
              </w:rPr>
              <w:t xml:space="preserve"> </w:t>
            </w:r>
            <w:r>
              <w:rPr>
                <w:sz w:val="22"/>
              </w:rPr>
              <w:t>Master’s</w:t>
            </w:r>
            <w:r>
              <w:rPr>
                <w:spacing w:val="-44"/>
                <w:sz w:val="22"/>
              </w:rPr>
              <w:t xml:space="preserve"> </w:t>
            </w:r>
            <w:r>
              <w:rPr>
                <w:sz w:val="22"/>
              </w:rPr>
              <w:t>degree</w:t>
            </w:r>
          </w:p>
          <w:p>
            <w:pPr>
              <w:pStyle w:val="7"/>
              <w:numPr>
                <w:ilvl w:val="0"/>
                <w:numId w:val="15"/>
              </w:numPr>
              <w:tabs>
                <w:tab w:val="left" w:pos="538"/>
              </w:tabs>
              <w:spacing w:before="131" w:after="0" w:line="355" w:lineRule="auto"/>
              <w:ind w:left="537" w:right="93" w:hanging="286"/>
              <w:jc w:val="both"/>
              <w:rPr>
                <w:sz w:val="22"/>
              </w:rPr>
            </w:pPr>
            <w:r>
              <w:rPr>
                <w:w w:val="95"/>
                <w:sz w:val="22"/>
              </w:rPr>
              <w:t>participants</w:t>
            </w:r>
            <w:r>
              <w:rPr>
                <w:spacing w:val="-27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in</w:t>
            </w:r>
            <w:r>
              <w:rPr>
                <w:spacing w:val="-27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the</w:t>
            </w:r>
            <w:r>
              <w:rPr>
                <w:spacing w:val="-26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year-long</w:t>
            </w:r>
            <w:r>
              <w:rPr>
                <w:spacing w:val="-27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preparatory</w:t>
            </w:r>
            <w:r>
              <w:rPr>
                <w:spacing w:val="-27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course</w:t>
            </w:r>
            <w:r>
              <w:rPr>
                <w:spacing w:val="-27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for studies</w:t>
            </w:r>
            <w:r>
              <w:rPr>
                <w:spacing w:val="-27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in</w:t>
            </w:r>
            <w:r>
              <w:rPr>
                <w:spacing w:val="-27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Poland,</w:t>
            </w:r>
            <w:r>
              <w:rPr>
                <w:spacing w:val="-27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holding</w:t>
            </w:r>
            <w:r>
              <w:rPr>
                <w:spacing w:val="-27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the</w:t>
            </w:r>
            <w:r>
              <w:rPr>
                <w:spacing w:val="-27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Master’s</w:t>
            </w:r>
            <w:r>
              <w:rPr>
                <w:spacing w:val="-24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degree</w:t>
            </w:r>
            <w:r>
              <w:rPr>
                <w:spacing w:val="-27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or</w:t>
            </w:r>
            <w:r>
              <w:rPr>
                <w:spacing w:val="-26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an equivalent</w:t>
            </w:r>
          </w:p>
        </w:tc>
        <w:tc>
          <w:tcPr>
            <w:tcW w:w="3149" w:type="dxa"/>
          </w:tcPr>
          <w:p>
            <w:pPr>
              <w:pStyle w:val="7"/>
              <w:spacing w:before="1"/>
              <w:ind w:left="0"/>
              <w:rPr>
                <w:sz w:val="32"/>
              </w:rPr>
            </w:pPr>
          </w:p>
          <w:p>
            <w:pPr>
              <w:pStyle w:val="7"/>
              <w:ind w:left="985" w:right="977"/>
              <w:jc w:val="center"/>
              <w:rPr>
                <w:sz w:val="22"/>
              </w:rPr>
            </w:pPr>
            <w:r>
              <w:rPr>
                <w:sz w:val="22"/>
              </w:rPr>
              <w:t>PLN 2,200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5907" w:type="dxa"/>
          </w:tcPr>
          <w:p>
            <w:pPr>
              <w:pStyle w:val="7"/>
              <w:numPr>
                <w:ilvl w:val="0"/>
                <w:numId w:val="16"/>
              </w:numPr>
              <w:tabs>
                <w:tab w:val="left" w:pos="538"/>
              </w:tabs>
              <w:spacing w:before="0" w:after="0" w:line="269" w:lineRule="exact"/>
              <w:ind w:left="537" w:right="0" w:hanging="286"/>
              <w:jc w:val="left"/>
              <w:rPr>
                <w:sz w:val="22"/>
              </w:rPr>
            </w:pPr>
            <w:r>
              <w:rPr>
                <w:w w:val="95"/>
                <w:sz w:val="22"/>
              </w:rPr>
              <w:t>Persons</w:t>
            </w:r>
            <w:r>
              <w:rPr>
                <w:spacing w:val="-36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with</w:t>
            </w:r>
            <w:r>
              <w:rPr>
                <w:spacing w:val="-35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a</w:t>
            </w:r>
            <w:r>
              <w:rPr>
                <w:spacing w:val="-33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doctoral</w:t>
            </w:r>
            <w:r>
              <w:rPr>
                <w:spacing w:val="-31"/>
                <w:w w:val="95"/>
                <w:sz w:val="22"/>
              </w:rPr>
              <w:t xml:space="preserve"> </w:t>
            </w:r>
            <w:r>
              <w:rPr>
                <w:w w:val="95"/>
                <w:sz w:val="22"/>
              </w:rPr>
              <w:t>title</w:t>
            </w:r>
          </w:p>
        </w:tc>
        <w:tc>
          <w:tcPr>
            <w:tcW w:w="3149" w:type="dxa"/>
          </w:tcPr>
          <w:p>
            <w:pPr>
              <w:pStyle w:val="7"/>
              <w:spacing w:line="264" w:lineRule="exact"/>
              <w:ind w:left="985" w:right="977"/>
              <w:jc w:val="center"/>
              <w:rPr>
                <w:sz w:val="22"/>
              </w:rPr>
            </w:pPr>
            <w:r>
              <w:rPr>
                <w:sz w:val="22"/>
              </w:rPr>
              <w:t>PLN 3,000</w:t>
            </w:r>
          </w:p>
        </w:tc>
      </w:tr>
    </w:tbl>
    <w:p>
      <w:pPr>
        <w:pStyle w:val="2"/>
        <w:spacing w:before="8"/>
        <w:rPr>
          <w:sz w:val="15"/>
        </w:rPr>
      </w:pPr>
    </w:p>
    <w:p>
      <w:pPr>
        <w:pStyle w:val="2"/>
        <w:spacing w:before="97"/>
        <w:ind w:left="116"/>
      </w:pPr>
      <w:r>
        <w:rPr>
          <w:w w:val="95"/>
        </w:rPr>
        <w:t>In addition, students of full-time studies in Poland may receive:</w:t>
      </w:r>
    </w:p>
    <w:p>
      <w:pPr>
        <w:pStyle w:val="6"/>
        <w:numPr>
          <w:ilvl w:val="2"/>
          <w:numId w:val="3"/>
        </w:numPr>
        <w:tabs>
          <w:tab w:val="left" w:pos="890"/>
        </w:tabs>
        <w:spacing w:before="131" w:after="0" w:line="355" w:lineRule="auto"/>
        <w:ind w:left="889" w:right="114" w:hanging="360"/>
        <w:jc w:val="both"/>
        <w:rPr>
          <w:sz w:val="22"/>
        </w:rPr>
      </w:pPr>
      <w:r>
        <w:rPr>
          <w:w w:val="90"/>
          <w:sz w:val="22"/>
        </w:rPr>
        <w:t>in</w:t>
      </w:r>
      <w:r>
        <w:rPr>
          <w:spacing w:val="-34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37"/>
          <w:w w:val="90"/>
          <w:sz w:val="22"/>
        </w:rPr>
        <w:t xml:space="preserve"> </w:t>
      </w:r>
      <w:r>
        <w:rPr>
          <w:w w:val="90"/>
          <w:sz w:val="22"/>
        </w:rPr>
        <w:t>first</w:t>
      </w:r>
      <w:r>
        <w:rPr>
          <w:spacing w:val="-34"/>
          <w:w w:val="90"/>
          <w:sz w:val="22"/>
        </w:rPr>
        <w:t xml:space="preserve"> </w:t>
      </w:r>
      <w:r>
        <w:rPr>
          <w:w w:val="90"/>
          <w:sz w:val="22"/>
        </w:rPr>
        <w:t>year</w:t>
      </w:r>
      <w:r>
        <w:rPr>
          <w:spacing w:val="-34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34"/>
          <w:w w:val="90"/>
          <w:sz w:val="22"/>
        </w:rPr>
        <w:t xml:space="preserve"> </w:t>
      </w:r>
      <w:r>
        <w:rPr>
          <w:w w:val="90"/>
          <w:sz w:val="22"/>
        </w:rPr>
        <w:t>studies</w:t>
      </w:r>
      <w:r>
        <w:rPr>
          <w:spacing w:val="-32"/>
          <w:w w:val="90"/>
          <w:sz w:val="22"/>
        </w:rPr>
        <w:t xml:space="preserve"> </w:t>
      </w:r>
      <w:r>
        <w:rPr>
          <w:w w:val="90"/>
          <w:sz w:val="22"/>
        </w:rPr>
        <w:t>–</w:t>
      </w:r>
      <w:r>
        <w:rPr>
          <w:spacing w:val="-33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35"/>
          <w:w w:val="90"/>
          <w:sz w:val="22"/>
        </w:rPr>
        <w:t xml:space="preserve"> </w:t>
      </w:r>
      <w:r>
        <w:rPr>
          <w:w w:val="90"/>
          <w:sz w:val="22"/>
        </w:rPr>
        <w:t>first</w:t>
      </w:r>
      <w:r>
        <w:rPr>
          <w:spacing w:val="-34"/>
          <w:w w:val="90"/>
          <w:sz w:val="22"/>
        </w:rPr>
        <w:t xml:space="preserve"> </w:t>
      </w:r>
      <w:r>
        <w:rPr>
          <w:w w:val="90"/>
          <w:sz w:val="22"/>
        </w:rPr>
        <w:t>monthly</w:t>
      </w:r>
      <w:r>
        <w:rPr>
          <w:spacing w:val="-35"/>
          <w:w w:val="90"/>
          <w:sz w:val="22"/>
        </w:rPr>
        <w:t xml:space="preserve"> </w:t>
      </w:r>
      <w:r>
        <w:rPr>
          <w:w w:val="90"/>
          <w:sz w:val="22"/>
        </w:rPr>
        <w:t>scholarship</w:t>
      </w:r>
      <w:r>
        <w:rPr>
          <w:spacing w:val="-35"/>
          <w:w w:val="90"/>
          <w:sz w:val="22"/>
        </w:rPr>
        <w:t xml:space="preserve"> </w:t>
      </w:r>
      <w:r>
        <w:rPr>
          <w:w w:val="90"/>
          <w:sz w:val="22"/>
        </w:rPr>
        <w:t>plus</w:t>
      </w:r>
      <w:r>
        <w:rPr>
          <w:spacing w:val="-34"/>
          <w:w w:val="90"/>
          <w:sz w:val="22"/>
        </w:rPr>
        <w:t xml:space="preserve"> </w:t>
      </w:r>
      <w:r>
        <w:rPr>
          <w:w w:val="90"/>
          <w:sz w:val="22"/>
        </w:rPr>
        <w:t>PLN</w:t>
      </w:r>
      <w:r>
        <w:rPr>
          <w:spacing w:val="-34"/>
          <w:w w:val="90"/>
          <w:sz w:val="22"/>
        </w:rPr>
        <w:t xml:space="preserve"> </w:t>
      </w:r>
      <w:r>
        <w:rPr>
          <w:w w:val="90"/>
          <w:sz w:val="22"/>
        </w:rPr>
        <w:t>500,</w:t>
      </w:r>
      <w:r>
        <w:rPr>
          <w:spacing w:val="-33"/>
          <w:w w:val="90"/>
          <w:sz w:val="22"/>
        </w:rPr>
        <w:t xml:space="preserve"> </w:t>
      </w:r>
      <w:r>
        <w:rPr>
          <w:w w:val="90"/>
          <w:sz w:val="22"/>
        </w:rPr>
        <w:t>allocated</w:t>
      </w:r>
      <w:r>
        <w:rPr>
          <w:spacing w:val="-34"/>
          <w:w w:val="90"/>
          <w:sz w:val="22"/>
        </w:rPr>
        <w:t xml:space="preserve"> </w:t>
      </w:r>
      <w:r>
        <w:rPr>
          <w:w w:val="90"/>
          <w:sz w:val="22"/>
        </w:rPr>
        <w:t>for</w:t>
      </w:r>
      <w:r>
        <w:rPr>
          <w:spacing w:val="-34"/>
          <w:w w:val="90"/>
          <w:sz w:val="22"/>
        </w:rPr>
        <w:t xml:space="preserve"> </w:t>
      </w:r>
      <w:r>
        <w:rPr>
          <w:w w:val="90"/>
          <w:sz w:val="22"/>
        </w:rPr>
        <w:t>the costs</w:t>
      </w:r>
      <w:r>
        <w:rPr>
          <w:spacing w:val="-19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18"/>
          <w:w w:val="90"/>
          <w:sz w:val="22"/>
        </w:rPr>
        <w:t xml:space="preserve"> </w:t>
      </w:r>
      <w:r>
        <w:rPr>
          <w:w w:val="90"/>
          <w:sz w:val="22"/>
        </w:rPr>
        <w:t>establishment</w:t>
      </w:r>
      <w:r>
        <w:rPr>
          <w:spacing w:val="-20"/>
          <w:w w:val="90"/>
          <w:sz w:val="22"/>
        </w:rPr>
        <w:t xml:space="preserve"> </w:t>
      </w:r>
      <w:r>
        <w:rPr>
          <w:w w:val="90"/>
          <w:sz w:val="22"/>
        </w:rPr>
        <w:t>in</w:t>
      </w:r>
      <w:r>
        <w:rPr>
          <w:spacing w:val="-19"/>
          <w:w w:val="90"/>
          <w:sz w:val="22"/>
        </w:rPr>
        <w:t xml:space="preserve"> </w:t>
      </w:r>
      <w:r>
        <w:rPr>
          <w:w w:val="90"/>
          <w:sz w:val="22"/>
        </w:rPr>
        <w:t>Poland</w:t>
      </w:r>
      <w:r>
        <w:rPr>
          <w:spacing w:val="-19"/>
          <w:w w:val="90"/>
          <w:sz w:val="22"/>
        </w:rPr>
        <w:t xml:space="preserve"> </w:t>
      </w:r>
      <w:r>
        <w:rPr>
          <w:w w:val="90"/>
          <w:sz w:val="22"/>
        </w:rPr>
        <w:t>(applies</w:t>
      </w:r>
      <w:r>
        <w:rPr>
          <w:spacing w:val="-19"/>
          <w:w w:val="90"/>
          <w:sz w:val="22"/>
        </w:rPr>
        <w:t xml:space="preserve"> </w:t>
      </w:r>
      <w:r>
        <w:rPr>
          <w:w w:val="90"/>
          <w:sz w:val="22"/>
        </w:rPr>
        <w:t>to</w:t>
      </w:r>
      <w:r>
        <w:rPr>
          <w:spacing w:val="-20"/>
          <w:w w:val="90"/>
          <w:sz w:val="22"/>
        </w:rPr>
        <w:t xml:space="preserve"> </w:t>
      </w:r>
      <w:r>
        <w:rPr>
          <w:w w:val="90"/>
          <w:sz w:val="22"/>
        </w:rPr>
        <w:t>persons</w:t>
      </w:r>
      <w:r>
        <w:rPr>
          <w:spacing w:val="-18"/>
          <w:w w:val="90"/>
          <w:sz w:val="22"/>
        </w:rPr>
        <w:t xml:space="preserve"> </w:t>
      </w:r>
      <w:r>
        <w:rPr>
          <w:w w:val="90"/>
          <w:sz w:val="22"/>
        </w:rPr>
        <w:t>who</w:t>
      </w:r>
      <w:r>
        <w:rPr>
          <w:spacing w:val="-19"/>
          <w:w w:val="90"/>
          <w:sz w:val="22"/>
        </w:rPr>
        <w:t xml:space="preserve"> </w:t>
      </w:r>
      <w:r>
        <w:rPr>
          <w:w w:val="90"/>
          <w:sz w:val="22"/>
        </w:rPr>
        <w:t>did</w:t>
      </w:r>
      <w:r>
        <w:rPr>
          <w:spacing w:val="-20"/>
          <w:w w:val="90"/>
          <w:sz w:val="22"/>
        </w:rPr>
        <w:t xml:space="preserve"> </w:t>
      </w:r>
      <w:r>
        <w:rPr>
          <w:w w:val="90"/>
          <w:sz w:val="22"/>
        </w:rPr>
        <w:t>not</w:t>
      </w:r>
      <w:r>
        <w:rPr>
          <w:spacing w:val="-19"/>
          <w:w w:val="90"/>
          <w:sz w:val="22"/>
        </w:rPr>
        <w:t xml:space="preserve"> </w:t>
      </w:r>
      <w:r>
        <w:rPr>
          <w:w w:val="90"/>
          <w:sz w:val="22"/>
        </w:rPr>
        <w:t>graduate</w:t>
      </w:r>
      <w:r>
        <w:rPr>
          <w:spacing w:val="-21"/>
          <w:w w:val="90"/>
          <w:sz w:val="22"/>
        </w:rPr>
        <w:t xml:space="preserve"> </w:t>
      </w:r>
      <w:r>
        <w:rPr>
          <w:w w:val="90"/>
          <w:sz w:val="22"/>
        </w:rPr>
        <w:t>from</w:t>
      </w:r>
      <w:r>
        <w:rPr>
          <w:spacing w:val="-19"/>
          <w:w w:val="90"/>
          <w:sz w:val="22"/>
        </w:rPr>
        <w:t xml:space="preserve"> </w:t>
      </w:r>
      <w:r>
        <w:rPr>
          <w:w w:val="90"/>
          <w:sz w:val="22"/>
        </w:rPr>
        <w:t xml:space="preserve">lower </w:t>
      </w:r>
      <w:r>
        <w:rPr>
          <w:w w:val="95"/>
          <w:sz w:val="22"/>
        </w:rPr>
        <w:t>degree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studies</w:t>
      </w:r>
      <w:r>
        <w:rPr>
          <w:spacing w:val="-34"/>
          <w:w w:val="95"/>
          <w:sz w:val="22"/>
        </w:rPr>
        <w:t xml:space="preserve"> </w:t>
      </w:r>
      <w:r>
        <w:rPr>
          <w:w w:val="95"/>
          <w:sz w:val="22"/>
        </w:rPr>
        <w:t>in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Poland)</w:t>
      </w:r>
    </w:p>
    <w:p>
      <w:pPr>
        <w:pStyle w:val="6"/>
        <w:numPr>
          <w:ilvl w:val="2"/>
          <w:numId w:val="3"/>
        </w:numPr>
        <w:tabs>
          <w:tab w:val="left" w:pos="890"/>
        </w:tabs>
        <w:spacing w:before="3" w:after="0" w:line="352" w:lineRule="auto"/>
        <w:ind w:left="889" w:right="112" w:hanging="360"/>
        <w:jc w:val="both"/>
        <w:rPr>
          <w:sz w:val="22"/>
        </w:rPr>
      </w:pPr>
      <w:r>
        <w:rPr>
          <w:w w:val="90"/>
          <w:sz w:val="22"/>
        </w:rPr>
        <w:t>in</w:t>
      </w:r>
      <w:r>
        <w:rPr>
          <w:spacing w:val="-29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30"/>
          <w:w w:val="90"/>
          <w:sz w:val="22"/>
        </w:rPr>
        <w:t xml:space="preserve"> </w:t>
      </w:r>
      <w:r>
        <w:rPr>
          <w:w w:val="90"/>
          <w:sz w:val="22"/>
        </w:rPr>
        <w:t>last</w:t>
      </w:r>
      <w:r>
        <w:rPr>
          <w:spacing w:val="-31"/>
          <w:w w:val="90"/>
          <w:sz w:val="22"/>
        </w:rPr>
        <w:t xml:space="preserve"> </w:t>
      </w:r>
      <w:r>
        <w:rPr>
          <w:w w:val="90"/>
          <w:sz w:val="22"/>
        </w:rPr>
        <w:t>year</w:t>
      </w:r>
      <w:r>
        <w:rPr>
          <w:spacing w:val="-29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28"/>
          <w:w w:val="90"/>
          <w:sz w:val="22"/>
        </w:rPr>
        <w:t xml:space="preserve"> </w:t>
      </w:r>
      <w:r>
        <w:rPr>
          <w:w w:val="90"/>
          <w:sz w:val="22"/>
        </w:rPr>
        <w:t>studies</w:t>
      </w:r>
      <w:r>
        <w:rPr>
          <w:spacing w:val="-29"/>
          <w:w w:val="90"/>
          <w:sz w:val="22"/>
        </w:rPr>
        <w:t xml:space="preserve"> </w:t>
      </w:r>
      <w:r>
        <w:rPr>
          <w:w w:val="90"/>
          <w:sz w:val="22"/>
        </w:rPr>
        <w:t>–</w:t>
      </w:r>
      <w:r>
        <w:rPr>
          <w:spacing w:val="-29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31"/>
          <w:w w:val="90"/>
          <w:sz w:val="22"/>
        </w:rPr>
        <w:t xml:space="preserve"> </w:t>
      </w:r>
      <w:r>
        <w:rPr>
          <w:w w:val="90"/>
          <w:sz w:val="22"/>
        </w:rPr>
        <w:t>last</w:t>
      </w:r>
      <w:r>
        <w:rPr>
          <w:spacing w:val="-30"/>
          <w:w w:val="90"/>
          <w:sz w:val="22"/>
        </w:rPr>
        <w:t xml:space="preserve"> </w:t>
      </w:r>
      <w:r>
        <w:rPr>
          <w:w w:val="90"/>
          <w:sz w:val="22"/>
        </w:rPr>
        <w:t>monthly</w:t>
      </w:r>
      <w:r>
        <w:rPr>
          <w:spacing w:val="-30"/>
          <w:w w:val="90"/>
          <w:sz w:val="22"/>
        </w:rPr>
        <w:t xml:space="preserve"> </w:t>
      </w:r>
      <w:r>
        <w:rPr>
          <w:w w:val="90"/>
          <w:sz w:val="22"/>
        </w:rPr>
        <w:t>scholarship</w:t>
      </w:r>
      <w:r>
        <w:rPr>
          <w:spacing w:val="-31"/>
          <w:w w:val="90"/>
          <w:sz w:val="22"/>
        </w:rPr>
        <w:t xml:space="preserve"> </w:t>
      </w:r>
      <w:r>
        <w:rPr>
          <w:w w:val="90"/>
          <w:sz w:val="22"/>
        </w:rPr>
        <w:t>plus</w:t>
      </w:r>
      <w:r>
        <w:rPr>
          <w:spacing w:val="-30"/>
          <w:w w:val="90"/>
          <w:sz w:val="22"/>
        </w:rPr>
        <w:t xml:space="preserve"> </w:t>
      </w:r>
      <w:r>
        <w:rPr>
          <w:w w:val="90"/>
          <w:sz w:val="22"/>
        </w:rPr>
        <w:t>PLN</w:t>
      </w:r>
      <w:r>
        <w:rPr>
          <w:spacing w:val="-29"/>
          <w:w w:val="90"/>
          <w:sz w:val="22"/>
        </w:rPr>
        <w:t xml:space="preserve"> </w:t>
      </w:r>
      <w:r>
        <w:rPr>
          <w:w w:val="90"/>
          <w:sz w:val="22"/>
        </w:rPr>
        <w:t>500,</w:t>
      </w:r>
      <w:r>
        <w:rPr>
          <w:spacing w:val="-29"/>
          <w:w w:val="90"/>
          <w:sz w:val="22"/>
        </w:rPr>
        <w:t xml:space="preserve"> </w:t>
      </w:r>
      <w:r>
        <w:rPr>
          <w:w w:val="90"/>
          <w:sz w:val="22"/>
        </w:rPr>
        <w:t>allocated</w:t>
      </w:r>
      <w:r>
        <w:rPr>
          <w:spacing w:val="-30"/>
          <w:w w:val="90"/>
          <w:sz w:val="22"/>
        </w:rPr>
        <w:t xml:space="preserve"> </w:t>
      </w:r>
      <w:r>
        <w:rPr>
          <w:w w:val="90"/>
          <w:sz w:val="22"/>
        </w:rPr>
        <w:t>for</w:t>
      </w:r>
      <w:r>
        <w:rPr>
          <w:spacing w:val="-29"/>
          <w:w w:val="90"/>
          <w:sz w:val="22"/>
        </w:rPr>
        <w:t xml:space="preserve"> </w:t>
      </w:r>
      <w:r>
        <w:rPr>
          <w:w w:val="90"/>
          <w:sz w:val="22"/>
        </w:rPr>
        <w:t xml:space="preserve">the </w:t>
      </w:r>
      <w:r>
        <w:rPr>
          <w:w w:val="95"/>
          <w:sz w:val="22"/>
        </w:rPr>
        <w:t>costs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related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to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preparing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diploma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thesis.</w:t>
      </w:r>
    </w:p>
    <w:p>
      <w:pPr>
        <w:pStyle w:val="2"/>
        <w:spacing w:before="163" w:line="355" w:lineRule="auto"/>
        <w:ind w:left="116" w:right="109"/>
        <w:jc w:val="both"/>
      </w:pPr>
      <w:r>
        <w:rPr>
          <w:w w:val="90"/>
        </w:rPr>
        <w:t>As</w:t>
      </w:r>
      <w:r>
        <w:rPr>
          <w:spacing w:val="-20"/>
          <w:w w:val="90"/>
        </w:rPr>
        <w:t xml:space="preserve"> </w:t>
      </w:r>
      <w:r>
        <w:rPr>
          <w:w w:val="90"/>
        </w:rPr>
        <w:t>part</w:t>
      </w:r>
      <w:r>
        <w:rPr>
          <w:spacing w:val="-21"/>
          <w:w w:val="90"/>
        </w:rPr>
        <w:t xml:space="preserve"> </w:t>
      </w:r>
      <w:r>
        <w:rPr>
          <w:w w:val="90"/>
        </w:rPr>
        <w:t>of</w:t>
      </w:r>
      <w:r>
        <w:rPr>
          <w:spacing w:val="-21"/>
          <w:w w:val="90"/>
        </w:rPr>
        <w:t xml:space="preserve"> </w:t>
      </w:r>
      <w:r>
        <w:rPr>
          <w:w w:val="90"/>
        </w:rPr>
        <w:t>the</w:t>
      </w:r>
      <w:r>
        <w:rPr>
          <w:spacing w:val="-20"/>
          <w:w w:val="90"/>
        </w:rPr>
        <w:t xml:space="preserve"> </w:t>
      </w:r>
      <w:r>
        <w:rPr>
          <w:w w:val="90"/>
        </w:rPr>
        <w:t>Programme,</w:t>
      </w:r>
      <w:r>
        <w:rPr>
          <w:spacing w:val="-21"/>
          <w:w w:val="90"/>
        </w:rPr>
        <w:t xml:space="preserve"> </w:t>
      </w:r>
      <w:r>
        <w:rPr>
          <w:w w:val="90"/>
        </w:rPr>
        <w:t>the</w:t>
      </w:r>
      <w:r>
        <w:rPr>
          <w:spacing w:val="-21"/>
          <w:w w:val="90"/>
        </w:rPr>
        <w:t xml:space="preserve"> </w:t>
      </w:r>
      <w:r>
        <w:rPr>
          <w:w w:val="90"/>
        </w:rPr>
        <w:t>Beneficiaries</w:t>
      </w:r>
      <w:r>
        <w:rPr>
          <w:spacing w:val="-20"/>
          <w:w w:val="90"/>
        </w:rPr>
        <w:t xml:space="preserve"> </w:t>
      </w:r>
      <w:r>
        <w:rPr>
          <w:w w:val="90"/>
        </w:rPr>
        <w:t>(participants</w:t>
      </w:r>
      <w:r>
        <w:rPr>
          <w:spacing w:val="-20"/>
          <w:w w:val="90"/>
        </w:rPr>
        <w:t xml:space="preserve"> </w:t>
      </w:r>
      <w:r>
        <w:rPr>
          <w:w w:val="90"/>
        </w:rPr>
        <w:t>in</w:t>
      </w:r>
      <w:r>
        <w:rPr>
          <w:spacing w:val="-21"/>
          <w:w w:val="90"/>
        </w:rPr>
        <w:t xml:space="preserve"> </w:t>
      </w:r>
      <w:r>
        <w:rPr>
          <w:w w:val="90"/>
        </w:rPr>
        <w:t>internships,</w:t>
      </w:r>
      <w:r>
        <w:rPr>
          <w:spacing w:val="-21"/>
          <w:w w:val="90"/>
        </w:rPr>
        <w:t xml:space="preserve"> </w:t>
      </w:r>
      <w:r>
        <w:rPr>
          <w:w w:val="90"/>
        </w:rPr>
        <w:t>studies</w:t>
      </w:r>
      <w:r>
        <w:rPr>
          <w:spacing w:val="-21"/>
          <w:w w:val="90"/>
        </w:rPr>
        <w:t xml:space="preserve"> </w:t>
      </w:r>
      <w:r>
        <w:rPr>
          <w:w w:val="90"/>
        </w:rPr>
        <w:t>and</w:t>
      </w:r>
      <w:r>
        <w:rPr>
          <w:spacing w:val="-21"/>
          <w:w w:val="90"/>
        </w:rPr>
        <w:t xml:space="preserve"> </w:t>
      </w:r>
      <w:r>
        <w:rPr>
          <w:w w:val="90"/>
        </w:rPr>
        <w:t>full-time studies)</w:t>
      </w:r>
      <w:r>
        <w:rPr>
          <w:spacing w:val="-22"/>
          <w:w w:val="90"/>
        </w:rPr>
        <w:t xml:space="preserve"> </w:t>
      </w:r>
      <w:r>
        <w:rPr>
          <w:w w:val="90"/>
        </w:rPr>
        <w:t>are</w:t>
      </w:r>
      <w:r>
        <w:rPr>
          <w:spacing w:val="-21"/>
          <w:w w:val="90"/>
        </w:rPr>
        <w:t xml:space="preserve"> </w:t>
      </w:r>
      <w:r>
        <w:rPr>
          <w:w w:val="90"/>
        </w:rPr>
        <w:t>not</w:t>
      </w:r>
      <w:r>
        <w:rPr>
          <w:spacing w:val="-21"/>
          <w:w w:val="90"/>
        </w:rPr>
        <w:t xml:space="preserve"> </w:t>
      </w:r>
      <w:r>
        <w:rPr>
          <w:w w:val="90"/>
        </w:rPr>
        <w:t>entitled</w:t>
      </w:r>
      <w:r>
        <w:rPr>
          <w:spacing w:val="-23"/>
          <w:w w:val="90"/>
        </w:rPr>
        <w:t xml:space="preserve"> </w:t>
      </w:r>
      <w:r>
        <w:rPr>
          <w:w w:val="90"/>
        </w:rPr>
        <w:t>to</w:t>
      </w:r>
      <w:r>
        <w:rPr>
          <w:spacing w:val="-21"/>
          <w:w w:val="90"/>
        </w:rPr>
        <w:t xml:space="preserve"> </w:t>
      </w:r>
      <w:r>
        <w:rPr>
          <w:w w:val="90"/>
        </w:rPr>
        <w:t>receive</w:t>
      </w:r>
      <w:r>
        <w:rPr>
          <w:spacing w:val="-21"/>
          <w:w w:val="90"/>
        </w:rPr>
        <w:t xml:space="preserve"> </w:t>
      </w:r>
      <w:r>
        <w:rPr>
          <w:w w:val="90"/>
        </w:rPr>
        <w:t>any</w:t>
      </w:r>
      <w:r>
        <w:rPr>
          <w:spacing w:val="-21"/>
          <w:w w:val="90"/>
        </w:rPr>
        <w:t xml:space="preserve"> </w:t>
      </w:r>
      <w:r>
        <w:rPr>
          <w:w w:val="90"/>
        </w:rPr>
        <w:t>other</w:t>
      </w:r>
      <w:r>
        <w:rPr>
          <w:spacing w:val="-19"/>
          <w:w w:val="90"/>
        </w:rPr>
        <w:t xml:space="preserve"> </w:t>
      </w:r>
      <w:r>
        <w:rPr>
          <w:w w:val="90"/>
        </w:rPr>
        <w:t>financial</w:t>
      </w:r>
      <w:r>
        <w:rPr>
          <w:spacing w:val="-20"/>
          <w:w w:val="90"/>
        </w:rPr>
        <w:t xml:space="preserve"> </w:t>
      </w:r>
      <w:r>
        <w:rPr>
          <w:w w:val="90"/>
        </w:rPr>
        <w:t>benefits</w:t>
      </w:r>
      <w:r>
        <w:rPr>
          <w:spacing w:val="-21"/>
          <w:w w:val="90"/>
        </w:rPr>
        <w:t xml:space="preserve"> </w:t>
      </w:r>
      <w:r>
        <w:rPr>
          <w:w w:val="90"/>
        </w:rPr>
        <w:t>in</w:t>
      </w:r>
      <w:r>
        <w:rPr>
          <w:spacing w:val="-23"/>
          <w:w w:val="90"/>
        </w:rPr>
        <w:t xml:space="preserve"> </w:t>
      </w:r>
      <w:r>
        <w:rPr>
          <w:w w:val="90"/>
        </w:rPr>
        <w:t>addition</w:t>
      </w:r>
      <w:r>
        <w:rPr>
          <w:spacing w:val="-22"/>
          <w:w w:val="90"/>
        </w:rPr>
        <w:t xml:space="preserve"> </w:t>
      </w:r>
      <w:r>
        <w:rPr>
          <w:w w:val="90"/>
        </w:rPr>
        <w:t>to</w:t>
      </w:r>
      <w:r>
        <w:rPr>
          <w:spacing w:val="-21"/>
          <w:w w:val="90"/>
        </w:rPr>
        <w:t xml:space="preserve"> </w:t>
      </w:r>
      <w:r>
        <w:rPr>
          <w:w w:val="90"/>
        </w:rPr>
        <w:t>those</w:t>
      </w:r>
      <w:r>
        <w:rPr>
          <w:spacing w:val="-22"/>
          <w:w w:val="90"/>
        </w:rPr>
        <w:t xml:space="preserve"> </w:t>
      </w:r>
      <w:r>
        <w:rPr>
          <w:w w:val="90"/>
        </w:rPr>
        <w:t>mentioned above.</w:t>
      </w:r>
      <w:r>
        <w:rPr>
          <w:spacing w:val="-51"/>
          <w:w w:val="90"/>
        </w:rPr>
        <w:t xml:space="preserve"> </w:t>
      </w:r>
      <w:r>
        <w:rPr>
          <w:w w:val="90"/>
        </w:rPr>
        <w:t>In</w:t>
      </w:r>
      <w:r>
        <w:rPr>
          <w:spacing w:val="-49"/>
          <w:w w:val="90"/>
        </w:rPr>
        <w:t xml:space="preserve"> </w:t>
      </w:r>
      <w:r>
        <w:rPr>
          <w:w w:val="90"/>
        </w:rPr>
        <w:t>order</w:t>
      </w:r>
      <w:r>
        <w:rPr>
          <w:spacing w:val="-48"/>
          <w:w w:val="90"/>
        </w:rPr>
        <w:t xml:space="preserve"> </w:t>
      </w:r>
      <w:r>
        <w:rPr>
          <w:w w:val="90"/>
        </w:rPr>
        <w:t>to</w:t>
      </w:r>
      <w:r>
        <w:rPr>
          <w:spacing w:val="-50"/>
          <w:w w:val="90"/>
        </w:rPr>
        <w:t xml:space="preserve"> </w:t>
      </w:r>
      <w:r>
        <w:rPr>
          <w:w w:val="90"/>
        </w:rPr>
        <w:t>receive</w:t>
      </w:r>
      <w:r>
        <w:rPr>
          <w:spacing w:val="-50"/>
          <w:w w:val="90"/>
        </w:rPr>
        <w:t xml:space="preserve"> </w:t>
      </w:r>
      <w:r>
        <w:rPr>
          <w:w w:val="90"/>
        </w:rPr>
        <w:t>the</w:t>
      </w:r>
      <w:r>
        <w:rPr>
          <w:spacing w:val="-49"/>
          <w:w w:val="90"/>
        </w:rPr>
        <w:t xml:space="preserve"> </w:t>
      </w:r>
      <w:r>
        <w:rPr>
          <w:w w:val="90"/>
        </w:rPr>
        <w:t>full</w:t>
      </w:r>
      <w:r>
        <w:rPr>
          <w:spacing w:val="-50"/>
          <w:w w:val="90"/>
        </w:rPr>
        <w:t xml:space="preserve"> </w:t>
      </w:r>
      <w:r>
        <w:rPr>
          <w:w w:val="90"/>
        </w:rPr>
        <w:t>scholarship</w:t>
      </w:r>
      <w:r>
        <w:rPr>
          <w:spacing w:val="-50"/>
          <w:w w:val="90"/>
        </w:rPr>
        <w:t xml:space="preserve"> </w:t>
      </w:r>
      <w:r>
        <w:rPr>
          <w:w w:val="90"/>
        </w:rPr>
        <w:t>for</w:t>
      </w:r>
      <w:r>
        <w:rPr>
          <w:spacing w:val="-48"/>
          <w:w w:val="90"/>
        </w:rPr>
        <w:t xml:space="preserve"> </w:t>
      </w:r>
      <w:r>
        <w:rPr>
          <w:w w:val="90"/>
        </w:rPr>
        <w:t>a</w:t>
      </w:r>
      <w:r>
        <w:rPr>
          <w:spacing w:val="-49"/>
          <w:w w:val="90"/>
        </w:rPr>
        <w:t xml:space="preserve"> </w:t>
      </w:r>
      <w:r>
        <w:rPr>
          <w:w w:val="90"/>
        </w:rPr>
        <w:t>given</w:t>
      </w:r>
      <w:r>
        <w:rPr>
          <w:spacing w:val="-49"/>
          <w:w w:val="90"/>
        </w:rPr>
        <w:t xml:space="preserve"> </w:t>
      </w:r>
      <w:r>
        <w:rPr>
          <w:w w:val="90"/>
        </w:rPr>
        <w:t>month,</w:t>
      </w:r>
      <w:r>
        <w:rPr>
          <w:spacing w:val="-50"/>
          <w:w w:val="90"/>
        </w:rPr>
        <w:t xml:space="preserve"> </w:t>
      </w:r>
      <w:r>
        <w:rPr>
          <w:w w:val="90"/>
        </w:rPr>
        <w:t>the</w:t>
      </w:r>
      <w:r>
        <w:rPr>
          <w:spacing w:val="-49"/>
          <w:w w:val="90"/>
        </w:rPr>
        <w:t xml:space="preserve"> </w:t>
      </w:r>
      <w:r>
        <w:rPr>
          <w:w w:val="90"/>
        </w:rPr>
        <w:t>Beneficiary</w:t>
      </w:r>
      <w:r>
        <w:rPr>
          <w:spacing w:val="-49"/>
          <w:w w:val="90"/>
        </w:rPr>
        <w:t xml:space="preserve"> </w:t>
      </w:r>
      <w:r>
        <w:rPr>
          <w:w w:val="90"/>
        </w:rPr>
        <w:t>should</w:t>
      </w:r>
      <w:r>
        <w:rPr>
          <w:spacing w:val="-50"/>
          <w:w w:val="90"/>
        </w:rPr>
        <w:t xml:space="preserve"> </w:t>
      </w:r>
      <w:r>
        <w:rPr>
          <w:w w:val="90"/>
        </w:rPr>
        <w:t>stay</w:t>
      </w:r>
      <w:r>
        <w:rPr>
          <w:spacing w:val="-49"/>
          <w:w w:val="90"/>
        </w:rPr>
        <w:t xml:space="preserve"> </w:t>
      </w:r>
      <w:r>
        <w:rPr>
          <w:w w:val="90"/>
        </w:rPr>
        <w:t>at</w:t>
      </w:r>
      <w:r>
        <w:rPr>
          <w:spacing w:val="-50"/>
          <w:w w:val="90"/>
        </w:rPr>
        <w:t xml:space="preserve"> </w:t>
      </w:r>
      <w:r>
        <w:rPr>
          <w:w w:val="90"/>
        </w:rPr>
        <w:t>the host</w:t>
      </w:r>
      <w:r>
        <w:rPr>
          <w:spacing w:val="-41"/>
          <w:w w:val="90"/>
        </w:rPr>
        <w:t xml:space="preserve"> </w:t>
      </w:r>
      <w:r>
        <w:rPr>
          <w:w w:val="90"/>
        </w:rPr>
        <w:t>centre</w:t>
      </w:r>
      <w:r>
        <w:rPr>
          <w:spacing w:val="-43"/>
          <w:w w:val="90"/>
        </w:rPr>
        <w:t xml:space="preserve"> </w:t>
      </w:r>
      <w:r>
        <w:rPr>
          <w:w w:val="90"/>
        </w:rPr>
        <w:t>for</w:t>
      </w:r>
      <w:r>
        <w:rPr>
          <w:spacing w:val="-41"/>
          <w:w w:val="90"/>
        </w:rPr>
        <w:t xml:space="preserve"> </w:t>
      </w:r>
      <w:r>
        <w:rPr>
          <w:w w:val="90"/>
        </w:rPr>
        <w:t>at</w:t>
      </w:r>
      <w:r>
        <w:rPr>
          <w:spacing w:val="-41"/>
          <w:w w:val="90"/>
        </w:rPr>
        <w:t xml:space="preserve"> </w:t>
      </w:r>
      <w:r>
        <w:rPr>
          <w:w w:val="90"/>
        </w:rPr>
        <w:t>least</w:t>
      </w:r>
      <w:r>
        <w:rPr>
          <w:spacing w:val="-41"/>
          <w:w w:val="90"/>
        </w:rPr>
        <w:t xml:space="preserve"> </w:t>
      </w:r>
      <w:r>
        <w:rPr>
          <w:w w:val="90"/>
        </w:rPr>
        <w:t>15</w:t>
      </w:r>
      <w:r>
        <w:rPr>
          <w:spacing w:val="-42"/>
          <w:w w:val="90"/>
        </w:rPr>
        <w:t xml:space="preserve"> </w:t>
      </w:r>
      <w:r>
        <w:rPr>
          <w:w w:val="90"/>
        </w:rPr>
        <w:t>calendar</w:t>
      </w:r>
      <w:r>
        <w:rPr>
          <w:spacing w:val="-40"/>
          <w:w w:val="90"/>
        </w:rPr>
        <w:t xml:space="preserve"> </w:t>
      </w:r>
      <w:r>
        <w:rPr>
          <w:w w:val="90"/>
        </w:rPr>
        <w:t>days</w:t>
      </w:r>
      <w:r>
        <w:rPr>
          <w:spacing w:val="-41"/>
          <w:w w:val="90"/>
        </w:rPr>
        <w:t xml:space="preserve"> </w:t>
      </w:r>
      <w:r>
        <w:rPr>
          <w:w w:val="90"/>
        </w:rPr>
        <w:t>in</w:t>
      </w:r>
      <w:r>
        <w:rPr>
          <w:spacing w:val="-41"/>
          <w:w w:val="90"/>
        </w:rPr>
        <w:t xml:space="preserve"> </w:t>
      </w:r>
      <w:r>
        <w:rPr>
          <w:w w:val="90"/>
        </w:rPr>
        <w:t>a</w:t>
      </w:r>
      <w:r>
        <w:rPr>
          <w:spacing w:val="-40"/>
          <w:w w:val="90"/>
        </w:rPr>
        <w:t xml:space="preserve"> </w:t>
      </w:r>
      <w:r>
        <w:rPr>
          <w:w w:val="90"/>
        </w:rPr>
        <w:t>given</w:t>
      </w:r>
      <w:r>
        <w:rPr>
          <w:spacing w:val="-42"/>
          <w:w w:val="90"/>
        </w:rPr>
        <w:t xml:space="preserve"> </w:t>
      </w:r>
      <w:r>
        <w:rPr>
          <w:w w:val="90"/>
        </w:rPr>
        <w:t>month.</w:t>
      </w:r>
      <w:r>
        <w:rPr>
          <w:spacing w:val="-41"/>
          <w:w w:val="90"/>
        </w:rPr>
        <w:t xml:space="preserve"> </w:t>
      </w:r>
      <w:r>
        <w:rPr>
          <w:w w:val="90"/>
        </w:rPr>
        <w:t>If</w:t>
      </w:r>
      <w:r>
        <w:rPr>
          <w:spacing w:val="-41"/>
          <w:w w:val="90"/>
        </w:rPr>
        <w:t xml:space="preserve"> </w:t>
      </w:r>
      <w:r>
        <w:rPr>
          <w:w w:val="90"/>
        </w:rPr>
        <w:t>the</w:t>
      </w:r>
      <w:r>
        <w:rPr>
          <w:spacing w:val="-41"/>
          <w:w w:val="90"/>
        </w:rPr>
        <w:t xml:space="preserve"> </w:t>
      </w:r>
      <w:r>
        <w:rPr>
          <w:w w:val="90"/>
        </w:rPr>
        <w:t>stay</w:t>
      </w:r>
      <w:r>
        <w:rPr>
          <w:spacing w:val="-41"/>
          <w:w w:val="90"/>
        </w:rPr>
        <w:t xml:space="preserve"> </w:t>
      </w:r>
      <w:r>
        <w:rPr>
          <w:w w:val="90"/>
        </w:rPr>
        <w:t>is</w:t>
      </w:r>
      <w:r>
        <w:rPr>
          <w:spacing w:val="-41"/>
          <w:w w:val="90"/>
        </w:rPr>
        <w:t xml:space="preserve"> </w:t>
      </w:r>
      <w:r>
        <w:rPr>
          <w:w w:val="90"/>
        </w:rPr>
        <w:t>from</w:t>
      </w:r>
      <w:r>
        <w:rPr>
          <w:spacing w:val="-43"/>
          <w:w w:val="90"/>
        </w:rPr>
        <w:t xml:space="preserve"> </w:t>
      </w:r>
      <w:r>
        <w:rPr>
          <w:w w:val="90"/>
        </w:rPr>
        <w:t>5</w:t>
      </w:r>
      <w:r>
        <w:rPr>
          <w:spacing w:val="-41"/>
          <w:w w:val="90"/>
        </w:rPr>
        <w:t xml:space="preserve"> </w:t>
      </w:r>
      <w:r>
        <w:rPr>
          <w:w w:val="90"/>
        </w:rPr>
        <w:t>to</w:t>
      </w:r>
      <w:r>
        <w:rPr>
          <w:spacing w:val="-41"/>
          <w:w w:val="90"/>
        </w:rPr>
        <w:t xml:space="preserve"> </w:t>
      </w:r>
      <w:r>
        <w:rPr>
          <w:w w:val="90"/>
        </w:rPr>
        <w:t>14</w:t>
      </w:r>
      <w:r>
        <w:rPr>
          <w:spacing w:val="-41"/>
          <w:w w:val="90"/>
        </w:rPr>
        <w:t xml:space="preserve"> </w:t>
      </w:r>
      <w:r>
        <w:rPr>
          <w:w w:val="90"/>
        </w:rPr>
        <w:t>days,</w:t>
      </w:r>
      <w:r>
        <w:rPr>
          <w:spacing w:val="-41"/>
          <w:w w:val="90"/>
        </w:rPr>
        <w:t xml:space="preserve"> </w:t>
      </w:r>
      <w:r>
        <w:rPr>
          <w:w w:val="90"/>
        </w:rPr>
        <w:t>the</w:t>
      </w:r>
      <w:r>
        <w:rPr>
          <w:spacing w:val="-41"/>
          <w:w w:val="90"/>
        </w:rPr>
        <w:t xml:space="preserve"> </w:t>
      </w:r>
      <w:r>
        <w:rPr>
          <w:w w:val="90"/>
        </w:rPr>
        <w:t>half of</w:t>
      </w:r>
      <w:r>
        <w:rPr>
          <w:spacing w:val="-28"/>
          <w:w w:val="90"/>
        </w:rPr>
        <w:t xml:space="preserve"> </w:t>
      </w:r>
      <w:r>
        <w:rPr>
          <w:w w:val="90"/>
        </w:rPr>
        <w:t>scholarship</w:t>
      </w:r>
      <w:r>
        <w:rPr>
          <w:spacing w:val="-28"/>
          <w:w w:val="90"/>
        </w:rPr>
        <w:t xml:space="preserve"> </w:t>
      </w:r>
      <w:r>
        <w:rPr>
          <w:w w:val="90"/>
        </w:rPr>
        <w:t>is</w:t>
      </w:r>
      <w:r>
        <w:rPr>
          <w:spacing w:val="-28"/>
          <w:w w:val="90"/>
        </w:rPr>
        <w:t xml:space="preserve"> </w:t>
      </w:r>
      <w:r>
        <w:rPr>
          <w:w w:val="90"/>
        </w:rPr>
        <w:t>granted.</w:t>
      </w:r>
      <w:r>
        <w:rPr>
          <w:spacing w:val="-32"/>
          <w:w w:val="90"/>
        </w:rPr>
        <w:t xml:space="preserve"> </w:t>
      </w:r>
      <w:r>
        <w:rPr>
          <w:w w:val="90"/>
        </w:rPr>
        <w:t>If</w:t>
      </w:r>
      <w:r>
        <w:rPr>
          <w:spacing w:val="-28"/>
          <w:w w:val="90"/>
        </w:rPr>
        <w:t xml:space="preserve"> </w:t>
      </w:r>
      <w:r>
        <w:rPr>
          <w:w w:val="90"/>
        </w:rPr>
        <w:t>the</w:t>
      </w:r>
      <w:r>
        <w:rPr>
          <w:spacing w:val="-30"/>
          <w:w w:val="90"/>
        </w:rPr>
        <w:t xml:space="preserve"> </w:t>
      </w:r>
      <w:r>
        <w:rPr>
          <w:w w:val="90"/>
        </w:rPr>
        <w:t>stay</w:t>
      </w:r>
      <w:r>
        <w:rPr>
          <w:spacing w:val="-28"/>
          <w:w w:val="90"/>
        </w:rPr>
        <w:t xml:space="preserve"> </w:t>
      </w:r>
      <w:r>
        <w:rPr>
          <w:w w:val="90"/>
        </w:rPr>
        <w:t>is</w:t>
      </w:r>
      <w:r>
        <w:rPr>
          <w:spacing w:val="-28"/>
          <w:w w:val="90"/>
        </w:rPr>
        <w:t xml:space="preserve"> </w:t>
      </w:r>
      <w:r>
        <w:rPr>
          <w:w w:val="90"/>
        </w:rPr>
        <w:t>from</w:t>
      </w:r>
      <w:r>
        <w:rPr>
          <w:spacing w:val="-30"/>
          <w:w w:val="90"/>
        </w:rPr>
        <w:t xml:space="preserve"> </w:t>
      </w:r>
      <w:r>
        <w:rPr>
          <w:w w:val="90"/>
        </w:rPr>
        <w:t>1</w:t>
      </w:r>
      <w:r>
        <w:rPr>
          <w:spacing w:val="-29"/>
          <w:w w:val="90"/>
        </w:rPr>
        <w:t xml:space="preserve"> </w:t>
      </w:r>
      <w:r>
        <w:rPr>
          <w:w w:val="90"/>
        </w:rPr>
        <w:t>to</w:t>
      </w:r>
      <w:r>
        <w:rPr>
          <w:spacing w:val="-28"/>
          <w:w w:val="90"/>
        </w:rPr>
        <w:t xml:space="preserve"> </w:t>
      </w:r>
      <w:r>
        <w:rPr>
          <w:w w:val="90"/>
        </w:rPr>
        <w:t>4</w:t>
      </w:r>
      <w:r>
        <w:rPr>
          <w:spacing w:val="-30"/>
          <w:w w:val="90"/>
        </w:rPr>
        <w:t xml:space="preserve"> </w:t>
      </w:r>
      <w:r>
        <w:rPr>
          <w:w w:val="90"/>
        </w:rPr>
        <w:t>days</w:t>
      </w:r>
      <w:r>
        <w:rPr>
          <w:spacing w:val="-28"/>
          <w:w w:val="90"/>
        </w:rPr>
        <w:t xml:space="preserve"> </w:t>
      </w:r>
      <w:r>
        <w:rPr>
          <w:w w:val="90"/>
        </w:rPr>
        <w:t>in</w:t>
      </w:r>
      <w:r>
        <w:rPr>
          <w:spacing w:val="-28"/>
          <w:w w:val="90"/>
        </w:rPr>
        <w:t xml:space="preserve"> </w:t>
      </w:r>
      <w:r>
        <w:rPr>
          <w:w w:val="90"/>
        </w:rPr>
        <w:t>a</w:t>
      </w:r>
      <w:r>
        <w:rPr>
          <w:spacing w:val="-27"/>
          <w:w w:val="90"/>
        </w:rPr>
        <w:t xml:space="preserve"> </w:t>
      </w:r>
      <w:r>
        <w:rPr>
          <w:w w:val="90"/>
        </w:rPr>
        <w:t>given</w:t>
      </w:r>
      <w:r>
        <w:rPr>
          <w:spacing w:val="-29"/>
          <w:w w:val="90"/>
        </w:rPr>
        <w:t xml:space="preserve"> </w:t>
      </w:r>
      <w:r>
        <w:rPr>
          <w:w w:val="90"/>
        </w:rPr>
        <w:t>month,</w:t>
      </w:r>
      <w:r>
        <w:rPr>
          <w:spacing w:val="-29"/>
          <w:w w:val="90"/>
        </w:rPr>
        <w:t xml:space="preserve"> </w:t>
      </w:r>
      <w:r>
        <w:rPr>
          <w:w w:val="90"/>
        </w:rPr>
        <w:t>the</w:t>
      </w:r>
      <w:r>
        <w:rPr>
          <w:spacing w:val="-27"/>
          <w:w w:val="90"/>
        </w:rPr>
        <w:t xml:space="preserve"> </w:t>
      </w:r>
      <w:r>
        <w:rPr>
          <w:w w:val="90"/>
        </w:rPr>
        <w:t>scholarship</w:t>
      </w:r>
      <w:r>
        <w:rPr>
          <w:spacing w:val="-30"/>
          <w:w w:val="90"/>
        </w:rPr>
        <w:t xml:space="preserve"> </w:t>
      </w:r>
      <w:r>
        <w:rPr>
          <w:w w:val="90"/>
        </w:rPr>
        <w:t>of</w:t>
      </w:r>
      <w:r>
        <w:rPr>
          <w:spacing w:val="-28"/>
          <w:w w:val="90"/>
        </w:rPr>
        <w:t xml:space="preserve"> </w:t>
      </w:r>
      <w:r>
        <w:rPr>
          <w:w w:val="90"/>
        </w:rPr>
        <w:t xml:space="preserve">the </w:t>
      </w:r>
      <w:r>
        <w:rPr>
          <w:w w:val="95"/>
        </w:rPr>
        <w:t>Director</w:t>
      </w:r>
      <w:r>
        <w:rPr>
          <w:spacing w:val="-34"/>
          <w:w w:val="95"/>
        </w:rPr>
        <w:t xml:space="preserve"> </w:t>
      </w:r>
      <w:r>
        <w:rPr>
          <w:w w:val="95"/>
        </w:rPr>
        <w:t>of</w:t>
      </w:r>
      <w:r>
        <w:rPr>
          <w:spacing w:val="-35"/>
          <w:w w:val="95"/>
        </w:rPr>
        <w:t xml:space="preserve"> </w:t>
      </w:r>
      <w:r>
        <w:rPr>
          <w:w w:val="95"/>
        </w:rPr>
        <w:t>NAWA</w:t>
      </w:r>
      <w:r>
        <w:rPr>
          <w:spacing w:val="-34"/>
          <w:w w:val="95"/>
        </w:rPr>
        <w:t xml:space="preserve"> </w:t>
      </w:r>
      <w:r>
        <w:rPr>
          <w:w w:val="95"/>
        </w:rPr>
        <w:t>for</w:t>
      </w:r>
      <w:r>
        <w:rPr>
          <w:spacing w:val="-34"/>
          <w:w w:val="95"/>
        </w:rPr>
        <w:t xml:space="preserve"> </w:t>
      </w:r>
      <w:r>
        <w:rPr>
          <w:w w:val="95"/>
        </w:rPr>
        <w:t>this</w:t>
      </w:r>
      <w:r>
        <w:rPr>
          <w:spacing w:val="-35"/>
          <w:w w:val="95"/>
        </w:rPr>
        <w:t xml:space="preserve"> </w:t>
      </w:r>
      <w:r>
        <w:rPr>
          <w:w w:val="95"/>
        </w:rPr>
        <w:t>month</w:t>
      </w:r>
      <w:r>
        <w:rPr>
          <w:spacing w:val="-33"/>
          <w:w w:val="95"/>
        </w:rPr>
        <w:t xml:space="preserve"> </w:t>
      </w:r>
      <w:r>
        <w:rPr>
          <w:w w:val="95"/>
        </w:rPr>
        <w:t>is</w:t>
      </w:r>
      <w:r>
        <w:rPr>
          <w:spacing w:val="-34"/>
          <w:w w:val="95"/>
        </w:rPr>
        <w:t xml:space="preserve"> </w:t>
      </w:r>
      <w:r>
        <w:rPr>
          <w:w w:val="95"/>
        </w:rPr>
        <w:t>not</w:t>
      </w:r>
      <w:r>
        <w:rPr>
          <w:spacing w:val="-36"/>
          <w:w w:val="95"/>
        </w:rPr>
        <w:t xml:space="preserve"> </w:t>
      </w:r>
      <w:r>
        <w:rPr>
          <w:w w:val="95"/>
        </w:rPr>
        <w:t>granted.</w:t>
      </w:r>
    </w:p>
    <w:p>
      <w:pPr>
        <w:pStyle w:val="2"/>
        <w:spacing w:before="9"/>
        <w:rPr>
          <w:sz w:val="32"/>
        </w:rPr>
      </w:pPr>
    </w:p>
    <w:p>
      <w:pPr>
        <w:pStyle w:val="2"/>
        <w:spacing w:line="355" w:lineRule="auto"/>
        <w:ind w:left="116"/>
      </w:pPr>
      <w:r>
        <w:rPr>
          <w:w w:val="90"/>
        </w:rPr>
        <w:t>In</w:t>
      </w:r>
      <w:r>
        <w:rPr>
          <w:spacing w:val="-39"/>
          <w:w w:val="90"/>
        </w:rPr>
        <w:t xml:space="preserve"> </w:t>
      </w:r>
      <w:r>
        <w:rPr>
          <w:w w:val="90"/>
        </w:rPr>
        <w:t>the</w:t>
      </w:r>
      <w:r>
        <w:rPr>
          <w:spacing w:val="-39"/>
          <w:w w:val="90"/>
        </w:rPr>
        <w:t xml:space="preserve"> </w:t>
      </w:r>
      <w:r>
        <w:rPr>
          <w:w w:val="90"/>
        </w:rPr>
        <w:t>case</w:t>
      </w:r>
      <w:r>
        <w:rPr>
          <w:spacing w:val="-39"/>
          <w:w w:val="90"/>
        </w:rPr>
        <w:t xml:space="preserve"> </w:t>
      </w:r>
      <w:r>
        <w:rPr>
          <w:w w:val="90"/>
        </w:rPr>
        <w:t>of</w:t>
      </w:r>
      <w:r>
        <w:rPr>
          <w:spacing w:val="-38"/>
          <w:w w:val="90"/>
        </w:rPr>
        <w:t xml:space="preserve"> </w:t>
      </w:r>
      <w:r>
        <w:rPr>
          <w:w w:val="90"/>
        </w:rPr>
        <w:t>study</w:t>
      </w:r>
      <w:r>
        <w:rPr>
          <w:spacing w:val="-38"/>
          <w:w w:val="90"/>
        </w:rPr>
        <w:t xml:space="preserve"> </w:t>
      </w:r>
      <w:r>
        <w:rPr>
          <w:w w:val="90"/>
        </w:rPr>
        <w:t>visits</w:t>
      </w:r>
      <w:r>
        <w:rPr>
          <w:spacing w:val="-40"/>
          <w:w w:val="90"/>
        </w:rPr>
        <w:t xml:space="preserve"> </w:t>
      </w:r>
      <w:r>
        <w:rPr>
          <w:w w:val="90"/>
        </w:rPr>
        <w:t>of</w:t>
      </w:r>
      <w:r>
        <w:rPr>
          <w:spacing w:val="-38"/>
          <w:w w:val="90"/>
        </w:rPr>
        <w:t xml:space="preserve"> </w:t>
      </w:r>
      <w:r>
        <w:rPr>
          <w:w w:val="90"/>
        </w:rPr>
        <w:t>3-7</w:t>
      </w:r>
      <w:r>
        <w:rPr>
          <w:spacing w:val="-39"/>
          <w:w w:val="90"/>
        </w:rPr>
        <w:t xml:space="preserve"> </w:t>
      </w:r>
      <w:r>
        <w:rPr>
          <w:w w:val="90"/>
        </w:rPr>
        <w:t>days,</w:t>
      </w:r>
      <w:r>
        <w:rPr>
          <w:spacing w:val="-37"/>
          <w:w w:val="90"/>
        </w:rPr>
        <w:t xml:space="preserve"> </w:t>
      </w:r>
      <w:r>
        <w:rPr>
          <w:w w:val="90"/>
        </w:rPr>
        <w:t>by</w:t>
      </w:r>
      <w:r>
        <w:rPr>
          <w:spacing w:val="-37"/>
          <w:w w:val="90"/>
        </w:rPr>
        <w:t xml:space="preserve"> </w:t>
      </w:r>
      <w:r>
        <w:rPr>
          <w:w w:val="90"/>
        </w:rPr>
        <w:t>persons</w:t>
      </w:r>
      <w:r>
        <w:rPr>
          <w:spacing w:val="-39"/>
          <w:w w:val="90"/>
        </w:rPr>
        <w:t xml:space="preserve"> </w:t>
      </w:r>
      <w:r>
        <w:rPr>
          <w:w w:val="90"/>
        </w:rPr>
        <w:t>with</w:t>
      </w:r>
      <w:r>
        <w:rPr>
          <w:spacing w:val="-38"/>
          <w:w w:val="90"/>
        </w:rPr>
        <w:t xml:space="preserve"> </w:t>
      </w:r>
      <w:r>
        <w:rPr>
          <w:w w:val="90"/>
        </w:rPr>
        <w:t>a</w:t>
      </w:r>
      <w:r>
        <w:rPr>
          <w:spacing w:val="-37"/>
          <w:w w:val="90"/>
        </w:rPr>
        <w:t xml:space="preserve"> </w:t>
      </w:r>
      <w:r>
        <w:rPr>
          <w:w w:val="90"/>
        </w:rPr>
        <w:t>doctoral</w:t>
      </w:r>
      <w:r>
        <w:rPr>
          <w:spacing w:val="-37"/>
          <w:w w:val="90"/>
        </w:rPr>
        <w:t xml:space="preserve"> </w:t>
      </w:r>
      <w:r>
        <w:rPr>
          <w:w w:val="90"/>
        </w:rPr>
        <w:t>title,</w:t>
      </w:r>
      <w:r>
        <w:rPr>
          <w:spacing w:val="-39"/>
          <w:w w:val="90"/>
        </w:rPr>
        <w:t xml:space="preserve"> </w:t>
      </w:r>
      <w:r>
        <w:rPr>
          <w:w w:val="90"/>
        </w:rPr>
        <w:t>the</w:t>
      </w:r>
      <w:r>
        <w:rPr>
          <w:spacing w:val="-39"/>
          <w:w w:val="90"/>
        </w:rPr>
        <w:t xml:space="preserve"> </w:t>
      </w:r>
      <w:r>
        <w:rPr>
          <w:w w:val="90"/>
        </w:rPr>
        <w:t>daily</w:t>
      </w:r>
      <w:r>
        <w:rPr>
          <w:spacing w:val="-38"/>
          <w:w w:val="90"/>
        </w:rPr>
        <w:t xml:space="preserve"> </w:t>
      </w:r>
      <w:r>
        <w:rPr>
          <w:w w:val="90"/>
        </w:rPr>
        <w:t>rate</w:t>
      </w:r>
      <w:r>
        <w:rPr>
          <w:spacing w:val="-39"/>
          <w:w w:val="90"/>
        </w:rPr>
        <w:t xml:space="preserve"> </w:t>
      </w:r>
      <w:r>
        <w:rPr>
          <w:w w:val="90"/>
        </w:rPr>
        <w:t>of</w:t>
      </w:r>
      <w:r>
        <w:rPr>
          <w:spacing w:val="-39"/>
          <w:w w:val="90"/>
        </w:rPr>
        <w:t xml:space="preserve"> </w:t>
      </w:r>
      <w:r>
        <w:rPr>
          <w:w w:val="90"/>
        </w:rPr>
        <w:t>PLN</w:t>
      </w:r>
      <w:r>
        <w:rPr>
          <w:spacing w:val="-38"/>
          <w:w w:val="90"/>
        </w:rPr>
        <w:t xml:space="preserve"> </w:t>
      </w:r>
      <w:r>
        <w:rPr>
          <w:w w:val="90"/>
        </w:rPr>
        <w:t>250</w:t>
      </w:r>
      <w:r>
        <w:rPr>
          <w:spacing w:val="-38"/>
          <w:w w:val="90"/>
        </w:rPr>
        <w:t xml:space="preserve"> </w:t>
      </w:r>
      <w:r>
        <w:rPr>
          <w:w w:val="90"/>
        </w:rPr>
        <w:t xml:space="preserve">is </w:t>
      </w:r>
      <w:r>
        <w:t>applied.</w:t>
      </w:r>
    </w:p>
    <w:p>
      <w:pPr>
        <w:pStyle w:val="2"/>
        <w:spacing w:before="8"/>
        <w:rPr>
          <w:sz w:val="32"/>
        </w:rPr>
      </w:pPr>
    </w:p>
    <w:p>
      <w:pPr>
        <w:pStyle w:val="6"/>
        <w:numPr>
          <w:ilvl w:val="1"/>
          <w:numId w:val="3"/>
        </w:numPr>
        <w:tabs>
          <w:tab w:val="left" w:pos="683"/>
        </w:tabs>
        <w:spacing w:before="1" w:after="0" w:line="240" w:lineRule="auto"/>
        <w:ind w:left="682" w:right="0" w:hanging="566"/>
        <w:jc w:val="both"/>
        <w:rPr>
          <w:sz w:val="22"/>
        </w:rPr>
      </w:pPr>
      <w:bookmarkStart w:id="39" w:name="_bookmark20"/>
      <w:bookmarkEnd w:id="39"/>
      <w:bookmarkStart w:id="40" w:name="_bookmark20"/>
      <w:bookmarkEnd w:id="40"/>
      <w:r>
        <w:rPr>
          <w:color w:val="2E5395"/>
          <w:w w:val="95"/>
          <w:sz w:val="22"/>
        </w:rPr>
        <w:t>Suspension</w:t>
      </w:r>
      <w:r>
        <w:rPr>
          <w:color w:val="2E5395"/>
          <w:spacing w:val="-36"/>
          <w:w w:val="95"/>
          <w:sz w:val="22"/>
        </w:rPr>
        <w:t xml:space="preserve"> </w:t>
      </w:r>
      <w:r>
        <w:rPr>
          <w:color w:val="2E5395"/>
          <w:w w:val="95"/>
          <w:sz w:val="22"/>
        </w:rPr>
        <w:t>of</w:t>
      </w:r>
      <w:r>
        <w:rPr>
          <w:color w:val="2E5395"/>
          <w:spacing w:val="-35"/>
          <w:w w:val="95"/>
          <w:sz w:val="22"/>
        </w:rPr>
        <w:t xml:space="preserve"> </w:t>
      </w:r>
      <w:r>
        <w:rPr>
          <w:color w:val="2E5395"/>
          <w:w w:val="95"/>
          <w:sz w:val="22"/>
        </w:rPr>
        <w:t>the</w:t>
      </w:r>
      <w:r>
        <w:rPr>
          <w:color w:val="2E5395"/>
          <w:spacing w:val="-31"/>
          <w:w w:val="95"/>
          <w:sz w:val="22"/>
        </w:rPr>
        <w:t xml:space="preserve"> </w:t>
      </w:r>
      <w:r>
        <w:rPr>
          <w:color w:val="2E5395"/>
          <w:w w:val="95"/>
          <w:sz w:val="22"/>
        </w:rPr>
        <w:t>scholarship</w:t>
      </w:r>
    </w:p>
    <w:p>
      <w:pPr>
        <w:spacing w:after="0" w:line="240" w:lineRule="auto"/>
        <w:jc w:val="both"/>
        <w:rPr>
          <w:sz w:val="22"/>
        </w:rPr>
        <w:sectPr>
          <w:pgSz w:w="11900" w:h="16850"/>
          <w:pgMar w:top="1820" w:right="1300" w:bottom="940" w:left="1300" w:header="887" w:footer="750" w:gutter="0"/>
        </w:sectPr>
      </w:pPr>
    </w:p>
    <w:p>
      <w:pPr>
        <w:pStyle w:val="2"/>
        <w:spacing w:before="159" w:line="355" w:lineRule="auto"/>
        <w:ind w:left="116" w:right="111"/>
        <w:jc w:val="both"/>
      </w:pPr>
      <w:r>
        <w:rPr>
          <w:w w:val="85"/>
        </w:rPr>
        <w:t>The</w:t>
      </w:r>
      <w:r>
        <w:rPr>
          <w:spacing w:val="-20"/>
          <w:w w:val="85"/>
        </w:rPr>
        <w:t xml:space="preserve"> </w:t>
      </w:r>
      <w:r>
        <w:rPr>
          <w:w w:val="85"/>
        </w:rPr>
        <w:t>scholarship</w:t>
      </w:r>
      <w:r>
        <w:rPr>
          <w:spacing w:val="-18"/>
          <w:w w:val="85"/>
        </w:rPr>
        <w:t xml:space="preserve"> </w:t>
      </w:r>
      <w:r>
        <w:rPr>
          <w:w w:val="85"/>
        </w:rPr>
        <w:t>may</w:t>
      </w:r>
      <w:r>
        <w:rPr>
          <w:spacing w:val="-15"/>
          <w:w w:val="85"/>
        </w:rPr>
        <w:t xml:space="preserve"> </w:t>
      </w:r>
      <w:r>
        <w:rPr>
          <w:w w:val="85"/>
        </w:rPr>
        <w:t>be</w:t>
      </w:r>
      <w:r>
        <w:rPr>
          <w:spacing w:val="-20"/>
          <w:w w:val="85"/>
        </w:rPr>
        <w:t xml:space="preserve"> </w:t>
      </w:r>
      <w:r>
        <w:rPr>
          <w:w w:val="85"/>
        </w:rPr>
        <w:t>suspended</w:t>
      </w:r>
      <w:r>
        <w:rPr>
          <w:spacing w:val="-19"/>
          <w:w w:val="85"/>
        </w:rPr>
        <w:t xml:space="preserve"> </w:t>
      </w:r>
      <w:r>
        <w:rPr>
          <w:w w:val="85"/>
        </w:rPr>
        <w:t>in</w:t>
      </w:r>
      <w:r>
        <w:rPr>
          <w:spacing w:val="-16"/>
          <w:w w:val="85"/>
        </w:rPr>
        <w:t xml:space="preserve"> </w:t>
      </w:r>
      <w:r>
        <w:rPr>
          <w:w w:val="85"/>
        </w:rPr>
        <w:t>cases</w:t>
      </w:r>
      <w:r>
        <w:rPr>
          <w:spacing w:val="-15"/>
          <w:w w:val="85"/>
        </w:rPr>
        <w:t xml:space="preserve"> </w:t>
      </w:r>
      <w:r>
        <w:rPr>
          <w:w w:val="85"/>
        </w:rPr>
        <w:t>determined</w:t>
      </w:r>
      <w:r>
        <w:rPr>
          <w:spacing w:val="-16"/>
          <w:w w:val="85"/>
        </w:rPr>
        <w:t xml:space="preserve"> </w:t>
      </w:r>
      <w:r>
        <w:rPr>
          <w:w w:val="85"/>
        </w:rPr>
        <w:t>in</w:t>
      </w:r>
      <w:r>
        <w:rPr>
          <w:spacing w:val="-19"/>
          <w:w w:val="85"/>
        </w:rPr>
        <w:t xml:space="preserve"> </w:t>
      </w:r>
      <w:r>
        <w:rPr>
          <w:w w:val="85"/>
        </w:rPr>
        <w:t>the</w:t>
      </w:r>
      <w:r>
        <w:rPr>
          <w:spacing w:val="-20"/>
          <w:w w:val="85"/>
        </w:rPr>
        <w:t xml:space="preserve"> </w:t>
      </w:r>
      <w:r>
        <w:rPr>
          <w:w w:val="85"/>
        </w:rPr>
        <w:t>scholarship</w:t>
      </w:r>
      <w:r>
        <w:rPr>
          <w:spacing w:val="-16"/>
          <w:w w:val="85"/>
        </w:rPr>
        <w:t xml:space="preserve"> </w:t>
      </w:r>
      <w:r>
        <w:rPr>
          <w:w w:val="85"/>
        </w:rPr>
        <w:t>agreement,</w:t>
      </w:r>
      <w:r>
        <w:rPr>
          <w:spacing w:val="-16"/>
          <w:w w:val="85"/>
        </w:rPr>
        <w:t xml:space="preserve"> </w:t>
      </w:r>
      <w:r>
        <w:rPr>
          <w:w w:val="85"/>
        </w:rPr>
        <w:t xml:space="preserve">particularly </w:t>
      </w:r>
      <w:r>
        <w:rPr>
          <w:w w:val="95"/>
        </w:rPr>
        <w:t>when</w:t>
      </w:r>
      <w:r>
        <w:rPr>
          <w:spacing w:val="-13"/>
          <w:w w:val="95"/>
        </w:rPr>
        <w:t xml:space="preserve"> </w:t>
      </w:r>
      <w:r>
        <w:rPr>
          <w:w w:val="95"/>
        </w:rPr>
        <w:t>NAWA</w:t>
      </w:r>
      <w:r>
        <w:rPr>
          <w:spacing w:val="-12"/>
          <w:w w:val="95"/>
        </w:rPr>
        <w:t xml:space="preserve"> </w:t>
      </w:r>
      <w:r>
        <w:rPr>
          <w:w w:val="95"/>
        </w:rPr>
        <w:t>is</w:t>
      </w:r>
      <w:r>
        <w:rPr>
          <w:spacing w:val="-9"/>
          <w:w w:val="95"/>
        </w:rPr>
        <w:t xml:space="preserve"> </w:t>
      </w:r>
      <w:r>
        <w:rPr>
          <w:w w:val="95"/>
        </w:rPr>
        <w:t>informed</w:t>
      </w:r>
      <w:r>
        <w:rPr>
          <w:spacing w:val="-11"/>
          <w:w w:val="95"/>
        </w:rPr>
        <w:t xml:space="preserve"> </w:t>
      </w:r>
      <w:r>
        <w:rPr>
          <w:w w:val="95"/>
        </w:rPr>
        <w:t>about</w:t>
      </w:r>
      <w:r>
        <w:rPr>
          <w:spacing w:val="-11"/>
          <w:w w:val="95"/>
        </w:rPr>
        <w:t xml:space="preserve"> </w:t>
      </w:r>
      <w:r>
        <w:rPr>
          <w:w w:val="95"/>
        </w:rPr>
        <w:t>the</w:t>
      </w:r>
      <w:r>
        <w:rPr>
          <w:spacing w:val="-11"/>
          <w:w w:val="95"/>
        </w:rPr>
        <w:t xml:space="preserve"> </w:t>
      </w:r>
      <w:r>
        <w:rPr>
          <w:w w:val="95"/>
        </w:rPr>
        <w:t>interruption</w:t>
      </w:r>
      <w:r>
        <w:rPr>
          <w:spacing w:val="-11"/>
          <w:w w:val="95"/>
        </w:rPr>
        <w:t xml:space="preserve"> </w:t>
      </w:r>
      <w:r>
        <w:rPr>
          <w:w w:val="95"/>
        </w:rPr>
        <w:t>of</w:t>
      </w:r>
      <w:r>
        <w:rPr>
          <w:spacing w:val="-11"/>
          <w:w w:val="95"/>
        </w:rPr>
        <w:t xml:space="preserve"> </w:t>
      </w:r>
      <w:r>
        <w:rPr>
          <w:w w:val="95"/>
        </w:rPr>
        <w:t>the</w:t>
      </w:r>
      <w:r>
        <w:rPr>
          <w:spacing w:val="-11"/>
          <w:w w:val="95"/>
        </w:rPr>
        <w:t xml:space="preserve"> </w:t>
      </w:r>
      <w:r>
        <w:rPr>
          <w:w w:val="95"/>
        </w:rPr>
        <w:t>stay,</w:t>
      </w:r>
      <w:r>
        <w:rPr>
          <w:spacing w:val="-12"/>
          <w:w w:val="95"/>
        </w:rPr>
        <w:t xml:space="preserve"> </w:t>
      </w:r>
      <w:r>
        <w:rPr>
          <w:w w:val="95"/>
        </w:rPr>
        <w:t>conflict</w:t>
      </w:r>
      <w:r>
        <w:rPr>
          <w:spacing w:val="-11"/>
          <w:w w:val="95"/>
        </w:rPr>
        <w:t xml:space="preserve"> </w:t>
      </w:r>
      <w:r>
        <w:rPr>
          <w:w w:val="95"/>
        </w:rPr>
        <w:t>with</w:t>
      </w:r>
      <w:r>
        <w:rPr>
          <w:spacing w:val="-11"/>
          <w:w w:val="95"/>
        </w:rPr>
        <w:t xml:space="preserve"> </w:t>
      </w:r>
      <w:r>
        <w:rPr>
          <w:w w:val="95"/>
        </w:rPr>
        <w:t>the</w:t>
      </w:r>
      <w:r>
        <w:rPr>
          <w:spacing w:val="-11"/>
          <w:w w:val="95"/>
        </w:rPr>
        <w:t xml:space="preserve"> </w:t>
      </w:r>
      <w:r>
        <w:rPr>
          <w:w w:val="95"/>
        </w:rPr>
        <w:t>host</w:t>
      </w:r>
      <w:r>
        <w:rPr>
          <w:spacing w:val="-11"/>
          <w:w w:val="95"/>
        </w:rPr>
        <w:t xml:space="preserve"> </w:t>
      </w:r>
      <w:r>
        <w:rPr>
          <w:w w:val="95"/>
        </w:rPr>
        <w:t>centre (understood</w:t>
      </w:r>
      <w:r>
        <w:rPr>
          <w:spacing w:val="-35"/>
          <w:w w:val="95"/>
        </w:rPr>
        <w:t xml:space="preserve"> </w:t>
      </w:r>
      <w:r>
        <w:rPr>
          <w:w w:val="95"/>
        </w:rPr>
        <w:t>either</w:t>
      </w:r>
      <w:r>
        <w:rPr>
          <w:spacing w:val="-36"/>
          <w:w w:val="95"/>
        </w:rPr>
        <w:t xml:space="preserve"> </w:t>
      </w:r>
      <w:r>
        <w:rPr>
          <w:w w:val="95"/>
        </w:rPr>
        <w:t>as</w:t>
      </w:r>
      <w:r>
        <w:rPr>
          <w:spacing w:val="-35"/>
          <w:w w:val="95"/>
        </w:rPr>
        <w:t xml:space="preserve"> </w:t>
      </w:r>
      <w:r>
        <w:rPr>
          <w:w w:val="95"/>
        </w:rPr>
        <w:t>a</w:t>
      </w:r>
      <w:r>
        <w:rPr>
          <w:spacing w:val="-36"/>
          <w:w w:val="95"/>
        </w:rPr>
        <w:t xml:space="preserve"> </w:t>
      </w:r>
      <w:r>
        <w:rPr>
          <w:w w:val="95"/>
        </w:rPr>
        <w:t>formal,</w:t>
      </w:r>
      <w:r>
        <w:rPr>
          <w:spacing w:val="-35"/>
          <w:w w:val="95"/>
        </w:rPr>
        <w:t xml:space="preserve"> </w:t>
      </w:r>
      <w:r>
        <w:rPr>
          <w:w w:val="95"/>
        </w:rPr>
        <w:t>written</w:t>
      </w:r>
      <w:r>
        <w:rPr>
          <w:spacing w:val="-36"/>
          <w:w w:val="95"/>
        </w:rPr>
        <w:t xml:space="preserve"> </w:t>
      </w:r>
      <w:r>
        <w:rPr>
          <w:w w:val="95"/>
        </w:rPr>
        <w:t>request</w:t>
      </w:r>
      <w:r>
        <w:rPr>
          <w:spacing w:val="-36"/>
          <w:w w:val="95"/>
        </w:rPr>
        <w:t xml:space="preserve"> </w:t>
      </w:r>
      <w:r>
        <w:rPr>
          <w:w w:val="95"/>
        </w:rPr>
        <w:t>of</w:t>
      </w:r>
      <w:r>
        <w:rPr>
          <w:spacing w:val="-35"/>
          <w:w w:val="95"/>
        </w:rPr>
        <w:t xml:space="preserve"> </w:t>
      </w:r>
      <w:r>
        <w:rPr>
          <w:w w:val="95"/>
        </w:rPr>
        <w:t>the</w:t>
      </w:r>
      <w:r>
        <w:rPr>
          <w:spacing w:val="-36"/>
          <w:w w:val="95"/>
        </w:rPr>
        <w:t xml:space="preserve"> </w:t>
      </w:r>
      <w:r>
        <w:rPr>
          <w:w w:val="95"/>
        </w:rPr>
        <w:t>host</w:t>
      </w:r>
      <w:r>
        <w:rPr>
          <w:spacing w:val="-33"/>
          <w:w w:val="95"/>
        </w:rPr>
        <w:t xml:space="preserve"> </w:t>
      </w:r>
      <w:r>
        <w:rPr>
          <w:w w:val="95"/>
        </w:rPr>
        <w:t>centre</w:t>
      </w:r>
      <w:r>
        <w:rPr>
          <w:spacing w:val="-35"/>
          <w:w w:val="95"/>
        </w:rPr>
        <w:t xml:space="preserve"> </w:t>
      </w:r>
      <w:r>
        <w:rPr>
          <w:w w:val="95"/>
        </w:rPr>
        <w:t>to</w:t>
      </w:r>
      <w:r>
        <w:rPr>
          <w:spacing w:val="-36"/>
          <w:w w:val="95"/>
        </w:rPr>
        <w:t xml:space="preserve"> </w:t>
      </w:r>
      <w:r>
        <w:rPr>
          <w:w w:val="95"/>
        </w:rPr>
        <w:t>NAWA,</w:t>
      </w:r>
      <w:r>
        <w:rPr>
          <w:spacing w:val="-35"/>
          <w:w w:val="95"/>
        </w:rPr>
        <w:t xml:space="preserve"> </w:t>
      </w:r>
      <w:r>
        <w:rPr>
          <w:w w:val="95"/>
        </w:rPr>
        <w:t>describing</w:t>
      </w:r>
      <w:r>
        <w:rPr>
          <w:spacing w:val="-35"/>
          <w:w w:val="95"/>
        </w:rPr>
        <w:t xml:space="preserve"> </w:t>
      </w:r>
      <w:r>
        <w:rPr>
          <w:w w:val="95"/>
        </w:rPr>
        <w:t xml:space="preserve">the </w:t>
      </w:r>
      <w:r>
        <w:rPr>
          <w:w w:val="90"/>
        </w:rPr>
        <w:t>situation</w:t>
      </w:r>
      <w:r>
        <w:rPr>
          <w:spacing w:val="-49"/>
          <w:w w:val="90"/>
        </w:rPr>
        <w:t xml:space="preserve"> </w:t>
      </w:r>
      <w:r>
        <w:rPr>
          <w:w w:val="90"/>
        </w:rPr>
        <w:t>and</w:t>
      </w:r>
      <w:r>
        <w:rPr>
          <w:spacing w:val="-49"/>
          <w:w w:val="90"/>
        </w:rPr>
        <w:t xml:space="preserve"> </w:t>
      </w:r>
      <w:r>
        <w:rPr>
          <w:w w:val="90"/>
        </w:rPr>
        <w:t>withdrawing</w:t>
      </w:r>
      <w:r>
        <w:rPr>
          <w:spacing w:val="-49"/>
          <w:w w:val="90"/>
        </w:rPr>
        <w:t xml:space="preserve"> </w:t>
      </w:r>
      <w:r>
        <w:rPr>
          <w:w w:val="90"/>
        </w:rPr>
        <w:t>the</w:t>
      </w:r>
      <w:r>
        <w:rPr>
          <w:spacing w:val="-48"/>
          <w:w w:val="90"/>
        </w:rPr>
        <w:t xml:space="preserve"> </w:t>
      </w:r>
      <w:r>
        <w:rPr>
          <w:w w:val="90"/>
        </w:rPr>
        <w:t>consent</w:t>
      </w:r>
      <w:r>
        <w:rPr>
          <w:spacing w:val="-48"/>
          <w:w w:val="90"/>
        </w:rPr>
        <w:t xml:space="preserve"> </w:t>
      </w:r>
      <w:r>
        <w:rPr>
          <w:w w:val="90"/>
        </w:rPr>
        <w:t>to</w:t>
      </w:r>
      <w:r>
        <w:rPr>
          <w:spacing w:val="-48"/>
          <w:w w:val="90"/>
        </w:rPr>
        <w:t xml:space="preserve"> </w:t>
      </w:r>
      <w:r>
        <w:rPr>
          <w:w w:val="90"/>
        </w:rPr>
        <w:t>continue</w:t>
      </w:r>
      <w:r>
        <w:rPr>
          <w:spacing w:val="-48"/>
          <w:w w:val="90"/>
        </w:rPr>
        <w:t xml:space="preserve"> </w:t>
      </w:r>
      <w:r>
        <w:rPr>
          <w:w w:val="90"/>
        </w:rPr>
        <w:t>the</w:t>
      </w:r>
      <w:r>
        <w:rPr>
          <w:spacing w:val="-47"/>
          <w:w w:val="90"/>
        </w:rPr>
        <w:t xml:space="preserve"> </w:t>
      </w:r>
      <w:r>
        <w:rPr>
          <w:w w:val="90"/>
        </w:rPr>
        <w:t>stay</w:t>
      </w:r>
      <w:r>
        <w:rPr>
          <w:spacing w:val="-47"/>
          <w:w w:val="90"/>
        </w:rPr>
        <w:t xml:space="preserve"> </w:t>
      </w:r>
      <w:r>
        <w:rPr>
          <w:w w:val="90"/>
        </w:rPr>
        <w:t>of</w:t>
      </w:r>
      <w:r>
        <w:rPr>
          <w:spacing w:val="-47"/>
          <w:w w:val="90"/>
        </w:rPr>
        <w:t xml:space="preserve"> </w:t>
      </w:r>
      <w:r>
        <w:rPr>
          <w:w w:val="90"/>
        </w:rPr>
        <w:t>the</w:t>
      </w:r>
      <w:r>
        <w:rPr>
          <w:spacing w:val="-47"/>
          <w:w w:val="90"/>
        </w:rPr>
        <w:t xml:space="preserve"> </w:t>
      </w:r>
      <w:r>
        <w:rPr>
          <w:w w:val="90"/>
        </w:rPr>
        <w:t>Beneficiary</w:t>
      </w:r>
      <w:r>
        <w:rPr>
          <w:spacing w:val="-48"/>
          <w:w w:val="90"/>
        </w:rPr>
        <w:t xml:space="preserve"> </w:t>
      </w:r>
      <w:r>
        <w:rPr>
          <w:w w:val="90"/>
        </w:rPr>
        <w:t>at</w:t>
      </w:r>
      <w:r>
        <w:rPr>
          <w:spacing w:val="-47"/>
          <w:w w:val="90"/>
        </w:rPr>
        <w:t xml:space="preserve"> </w:t>
      </w:r>
      <w:r>
        <w:rPr>
          <w:w w:val="90"/>
        </w:rPr>
        <w:t>the</w:t>
      </w:r>
      <w:r>
        <w:rPr>
          <w:spacing w:val="-48"/>
          <w:w w:val="90"/>
        </w:rPr>
        <w:t xml:space="preserve"> </w:t>
      </w:r>
      <w:r>
        <w:rPr>
          <w:w w:val="90"/>
        </w:rPr>
        <w:t>host</w:t>
      </w:r>
      <w:r>
        <w:rPr>
          <w:spacing w:val="-49"/>
          <w:w w:val="90"/>
        </w:rPr>
        <w:t xml:space="preserve"> </w:t>
      </w:r>
      <w:r>
        <w:rPr>
          <w:w w:val="90"/>
        </w:rPr>
        <w:t>centre</w:t>
      </w:r>
      <w:r>
        <w:rPr>
          <w:spacing w:val="-48"/>
          <w:w w:val="90"/>
        </w:rPr>
        <w:t xml:space="preserve"> </w:t>
      </w:r>
      <w:r>
        <w:rPr>
          <w:w w:val="90"/>
        </w:rPr>
        <w:t>or as</w:t>
      </w:r>
      <w:r>
        <w:rPr>
          <w:spacing w:val="-27"/>
          <w:w w:val="90"/>
        </w:rPr>
        <w:t xml:space="preserve"> </w:t>
      </w:r>
      <w:r>
        <w:rPr>
          <w:w w:val="90"/>
        </w:rPr>
        <w:t>an</w:t>
      </w:r>
      <w:r>
        <w:rPr>
          <w:spacing w:val="-26"/>
          <w:w w:val="90"/>
        </w:rPr>
        <w:t xml:space="preserve"> </w:t>
      </w:r>
      <w:r>
        <w:rPr>
          <w:w w:val="90"/>
        </w:rPr>
        <w:t>initiation</w:t>
      </w:r>
      <w:r>
        <w:rPr>
          <w:spacing w:val="-27"/>
          <w:w w:val="90"/>
        </w:rPr>
        <w:t xml:space="preserve"> </w:t>
      </w:r>
      <w:r>
        <w:rPr>
          <w:w w:val="90"/>
        </w:rPr>
        <w:t>of</w:t>
      </w:r>
      <w:r>
        <w:rPr>
          <w:spacing w:val="-26"/>
          <w:w w:val="90"/>
        </w:rPr>
        <w:t xml:space="preserve"> </w:t>
      </w:r>
      <w:r>
        <w:rPr>
          <w:w w:val="90"/>
        </w:rPr>
        <w:t>the</w:t>
      </w:r>
      <w:r>
        <w:rPr>
          <w:spacing w:val="-28"/>
          <w:w w:val="90"/>
        </w:rPr>
        <w:t xml:space="preserve"> </w:t>
      </w:r>
      <w:r>
        <w:rPr>
          <w:w w:val="90"/>
        </w:rPr>
        <w:t>disciplinary</w:t>
      </w:r>
      <w:r>
        <w:rPr>
          <w:spacing w:val="-26"/>
          <w:w w:val="90"/>
        </w:rPr>
        <w:t xml:space="preserve"> </w:t>
      </w:r>
      <w:r>
        <w:rPr>
          <w:w w:val="90"/>
        </w:rPr>
        <w:t>procedure</w:t>
      </w:r>
      <w:r>
        <w:rPr>
          <w:spacing w:val="-27"/>
          <w:w w:val="90"/>
        </w:rPr>
        <w:t xml:space="preserve"> </w:t>
      </w:r>
      <w:r>
        <w:rPr>
          <w:w w:val="90"/>
        </w:rPr>
        <w:t>against</w:t>
      </w:r>
      <w:r>
        <w:rPr>
          <w:spacing w:val="-27"/>
          <w:w w:val="90"/>
        </w:rPr>
        <w:t xml:space="preserve"> </w:t>
      </w:r>
      <w:r>
        <w:rPr>
          <w:w w:val="90"/>
        </w:rPr>
        <w:t>the</w:t>
      </w:r>
      <w:r>
        <w:rPr>
          <w:spacing w:val="-28"/>
          <w:w w:val="90"/>
        </w:rPr>
        <w:t xml:space="preserve"> </w:t>
      </w:r>
      <w:r>
        <w:rPr>
          <w:w w:val="90"/>
        </w:rPr>
        <w:t>Beneficiary),</w:t>
      </w:r>
      <w:r>
        <w:rPr>
          <w:spacing w:val="-27"/>
          <w:w w:val="90"/>
        </w:rPr>
        <w:t xml:space="preserve"> </w:t>
      </w:r>
      <w:r>
        <w:rPr>
          <w:w w:val="90"/>
        </w:rPr>
        <w:t>retake</w:t>
      </w:r>
      <w:r>
        <w:rPr>
          <w:spacing w:val="-26"/>
          <w:w w:val="90"/>
        </w:rPr>
        <w:t xml:space="preserve"> </w:t>
      </w:r>
      <w:r>
        <w:rPr>
          <w:w w:val="90"/>
        </w:rPr>
        <w:t>of</w:t>
      </w:r>
      <w:r>
        <w:rPr>
          <w:spacing w:val="-27"/>
          <w:w w:val="90"/>
        </w:rPr>
        <w:t xml:space="preserve"> </w:t>
      </w:r>
      <w:r>
        <w:rPr>
          <w:w w:val="90"/>
        </w:rPr>
        <w:t>the</w:t>
      </w:r>
      <w:r>
        <w:rPr>
          <w:spacing w:val="-26"/>
          <w:w w:val="90"/>
        </w:rPr>
        <w:t xml:space="preserve"> </w:t>
      </w:r>
      <w:r>
        <w:rPr>
          <w:w w:val="90"/>
        </w:rPr>
        <w:t>year</w:t>
      </w:r>
      <w:r>
        <w:rPr>
          <w:spacing w:val="-26"/>
          <w:w w:val="90"/>
        </w:rPr>
        <w:t xml:space="preserve"> </w:t>
      </w:r>
      <w:r>
        <w:rPr>
          <w:w w:val="90"/>
        </w:rPr>
        <w:t>by</w:t>
      </w:r>
      <w:r>
        <w:rPr>
          <w:spacing w:val="-27"/>
          <w:w w:val="90"/>
        </w:rPr>
        <w:t xml:space="preserve"> </w:t>
      </w:r>
      <w:r>
        <w:rPr>
          <w:w w:val="90"/>
        </w:rPr>
        <w:t xml:space="preserve">the </w:t>
      </w:r>
      <w:r>
        <w:rPr>
          <w:w w:val="95"/>
        </w:rPr>
        <w:t>student</w:t>
      </w:r>
      <w:r>
        <w:rPr>
          <w:spacing w:val="-37"/>
          <w:w w:val="95"/>
        </w:rPr>
        <w:t xml:space="preserve"> </w:t>
      </w:r>
      <w:r>
        <w:rPr>
          <w:w w:val="95"/>
        </w:rPr>
        <w:t>and</w:t>
      </w:r>
      <w:r>
        <w:rPr>
          <w:spacing w:val="-37"/>
          <w:w w:val="95"/>
        </w:rPr>
        <w:t xml:space="preserve"> </w:t>
      </w:r>
      <w:r>
        <w:rPr>
          <w:w w:val="95"/>
        </w:rPr>
        <w:t>blatant</w:t>
      </w:r>
      <w:r>
        <w:rPr>
          <w:spacing w:val="-36"/>
          <w:w w:val="95"/>
        </w:rPr>
        <w:t xml:space="preserve"> </w:t>
      </w:r>
      <w:r>
        <w:rPr>
          <w:w w:val="95"/>
        </w:rPr>
        <w:t>irregularities</w:t>
      </w:r>
      <w:r>
        <w:rPr>
          <w:spacing w:val="-36"/>
          <w:w w:val="95"/>
        </w:rPr>
        <w:t xml:space="preserve"> </w:t>
      </w:r>
      <w:r>
        <w:rPr>
          <w:w w:val="95"/>
        </w:rPr>
        <w:t>during</w:t>
      </w:r>
      <w:r>
        <w:rPr>
          <w:spacing w:val="-36"/>
          <w:w w:val="95"/>
        </w:rPr>
        <w:t xml:space="preserve"> </w:t>
      </w:r>
      <w:r>
        <w:rPr>
          <w:w w:val="95"/>
        </w:rPr>
        <w:t>the</w:t>
      </w:r>
      <w:r>
        <w:rPr>
          <w:spacing w:val="-37"/>
          <w:w w:val="95"/>
        </w:rPr>
        <w:t xml:space="preserve"> </w:t>
      </w:r>
      <w:r>
        <w:rPr>
          <w:w w:val="95"/>
        </w:rPr>
        <w:t>stay.</w:t>
      </w:r>
      <w:r>
        <w:rPr>
          <w:spacing w:val="-35"/>
          <w:w w:val="95"/>
        </w:rPr>
        <w:t xml:space="preserve"> </w:t>
      </w:r>
      <w:r>
        <w:rPr>
          <w:w w:val="95"/>
        </w:rPr>
        <w:t>Once</w:t>
      </w:r>
      <w:r>
        <w:rPr>
          <w:spacing w:val="-37"/>
          <w:w w:val="95"/>
        </w:rPr>
        <w:t xml:space="preserve"> </w:t>
      </w:r>
      <w:r>
        <w:rPr>
          <w:w w:val="95"/>
        </w:rPr>
        <w:t>the</w:t>
      </w:r>
      <w:r>
        <w:rPr>
          <w:spacing w:val="-36"/>
          <w:w w:val="95"/>
        </w:rPr>
        <w:t xml:space="preserve"> </w:t>
      </w:r>
      <w:r>
        <w:rPr>
          <w:w w:val="95"/>
        </w:rPr>
        <w:t>Beneficiary</w:t>
      </w:r>
      <w:r>
        <w:rPr>
          <w:spacing w:val="-36"/>
          <w:w w:val="95"/>
        </w:rPr>
        <w:t xml:space="preserve"> </w:t>
      </w:r>
      <w:r>
        <w:rPr>
          <w:w w:val="95"/>
        </w:rPr>
        <w:t>has</w:t>
      </w:r>
      <w:r>
        <w:rPr>
          <w:spacing w:val="-37"/>
          <w:w w:val="95"/>
        </w:rPr>
        <w:t xml:space="preserve"> </w:t>
      </w:r>
      <w:r>
        <w:rPr>
          <w:w w:val="95"/>
        </w:rPr>
        <w:t>been</w:t>
      </w:r>
      <w:r>
        <w:rPr>
          <w:spacing w:val="-37"/>
          <w:w w:val="95"/>
        </w:rPr>
        <w:t xml:space="preserve"> </w:t>
      </w:r>
      <w:r>
        <w:rPr>
          <w:w w:val="95"/>
        </w:rPr>
        <w:t>asked</w:t>
      </w:r>
      <w:r>
        <w:rPr>
          <w:spacing w:val="-37"/>
          <w:w w:val="95"/>
        </w:rPr>
        <w:t xml:space="preserve"> </w:t>
      </w:r>
      <w:r>
        <w:rPr>
          <w:w w:val="95"/>
        </w:rPr>
        <w:t xml:space="preserve">for </w:t>
      </w:r>
      <w:r>
        <w:rPr>
          <w:w w:val="90"/>
        </w:rPr>
        <w:t>clarifications</w:t>
      </w:r>
      <w:r>
        <w:rPr>
          <w:spacing w:val="-48"/>
          <w:w w:val="90"/>
        </w:rPr>
        <w:t xml:space="preserve"> </w:t>
      </w:r>
      <w:r>
        <w:rPr>
          <w:w w:val="90"/>
        </w:rPr>
        <w:t>and</w:t>
      </w:r>
      <w:r>
        <w:rPr>
          <w:spacing w:val="-47"/>
          <w:w w:val="90"/>
        </w:rPr>
        <w:t xml:space="preserve"> </w:t>
      </w:r>
      <w:r>
        <w:rPr>
          <w:w w:val="90"/>
        </w:rPr>
        <w:t>provided</w:t>
      </w:r>
      <w:r>
        <w:rPr>
          <w:spacing w:val="-46"/>
          <w:w w:val="90"/>
        </w:rPr>
        <w:t xml:space="preserve"> </w:t>
      </w:r>
      <w:r>
        <w:rPr>
          <w:w w:val="90"/>
        </w:rPr>
        <w:t>satisfactory</w:t>
      </w:r>
      <w:r>
        <w:rPr>
          <w:spacing w:val="-48"/>
          <w:w w:val="90"/>
        </w:rPr>
        <w:t xml:space="preserve"> </w:t>
      </w:r>
      <w:r>
        <w:rPr>
          <w:w w:val="90"/>
        </w:rPr>
        <w:t>information,</w:t>
      </w:r>
      <w:r>
        <w:rPr>
          <w:spacing w:val="-49"/>
          <w:w w:val="90"/>
        </w:rPr>
        <w:t xml:space="preserve"> </w:t>
      </w:r>
      <w:r>
        <w:rPr>
          <w:w w:val="90"/>
        </w:rPr>
        <w:t>financing</w:t>
      </w:r>
      <w:r>
        <w:rPr>
          <w:spacing w:val="-48"/>
          <w:w w:val="90"/>
        </w:rPr>
        <w:t xml:space="preserve"> </w:t>
      </w:r>
      <w:r>
        <w:rPr>
          <w:w w:val="90"/>
        </w:rPr>
        <w:t>of</w:t>
      </w:r>
      <w:r>
        <w:rPr>
          <w:spacing w:val="-47"/>
          <w:w w:val="90"/>
        </w:rPr>
        <w:t xml:space="preserve"> </w:t>
      </w:r>
      <w:r>
        <w:rPr>
          <w:w w:val="90"/>
        </w:rPr>
        <w:t>the</w:t>
      </w:r>
      <w:r>
        <w:rPr>
          <w:spacing w:val="-49"/>
          <w:w w:val="90"/>
        </w:rPr>
        <w:t xml:space="preserve"> </w:t>
      </w:r>
      <w:r>
        <w:rPr>
          <w:w w:val="90"/>
        </w:rPr>
        <w:t>project</w:t>
      </w:r>
      <w:r>
        <w:rPr>
          <w:spacing w:val="-46"/>
          <w:w w:val="90"/>
        </w:rPr>
        <w:t xml:space="preserve"> </w:t>
      </w:r>
      <w:r>
        <w:rPr>
          <w:w w:val="90"/>
        </w:rPr>
        <w:t>may</w:t>
      </w:r>
      <w:r>
        <w:rPr>
          <w:spacing w:val="-46"/>
          <w:w w:val="90"/>
        </w:rPr>
        <w:t xml:space="preserve"> </w:t>
      </w:r>
      <w:r>
        <w:rPr>
          <w:w w:val="90"/>
        </w:rPr>
        <w:t>be</w:t>
      </w:r>
      <w:r>
        <w:rPr>
          <w:spacing w:val="-48"/>
          <w:w w:val="90"/>
        </w:rPr>
        <w:t xml:space="preserve"> </w:t>
      </w:r>
      <w:r>
        <w:rPr>
          <w:w w:val="90"/>
        </w:rPr>
        <w:t>resumed.</w:t>
      </w:r>
    </w:p>
    <w:p>
      <w:pPr>
        <w:pStyle w:val="2"/>
        <w:spacing w:before="10"/>
        <w:rPr>
          <w:sz w:val="32"/>
        </w:rPr>
      </w:pPr>
    </w:p>
    <w:p>
      <w:pPr>
        <w:pStyle w:val="6"/>
        <w:numPr>
          <w:ilvl w:val="1"/>
          <w:numId w:val="3"/>
        </w:numPr>
        <w:tabs>
          <w:tab w:val="left" w:pos="682"/>
          <w:tab w:val="left" w:pos="683"/>
        </w:tabs>
        <w:spacing w:before="0" w:after="0" w:line="240" w:lineRule="auto"/>
        <w:ind w:left="682" w:right="0" w:hanging="566"/>
        <w:jc w:val="left"/>
        <w:rPr>
          <w:sz w:val="22"/>
        </w:rPr>
      </w:pPr>
      <w:bookmarkStart w:id="41" w:name="_bookmark21"/>
      <w:bookmarkEnd w:id="41"/>
      <w:bookmarkStart w:id="42" w:name="_bookmark21"/>
      <w:bookmarkEnd w:id="42"/>
      <w:r>
        <w:rPr>
          <w:color w:val="2E5395"/>
          <w:w w:val="95"/>
          <w:sz w:val="22"/>
        </w:rPr>
        <w:t>Termination</w:t>
      </w:r>
      <w:r>
        <w:rPr>
          <w:color w:val="2E5395"/>
          <w:spacing w:val="-34"/>
          <w:w w:val="95"/>
          <w:sz w:val="22"/>
        </w:rPr>
        <w:t xml:space="preserve"> </w:t>
      </w:r>
      <w:r>
        <w:rPr>
          <w:color w:val="2E5395"/>
          <w:w w:val="95"/>
          <w:sz w:val="22"/>
        </w:rPr>
        <w:t>of</w:t>
      </w:r>
      <w:r>
        <w:rPr>
          <w:color w:val="2E5395"/>
          <w:spacing w:val="-35"/>
          <w:w w:val="95"/>
          <w:sz w:val="22"/>
        </w:rPr>
        <w:t xml:space="preserve"> </w:t>
      </w:r>
      <w:r>
        <w:rPr>
          <w:color w:val="2E5395"/>
          <w:w w:val="95"/>
          <w:sz w:val="22"/>
        </w:rPr>
        <w:t>the</w:t>
      </w:r>
      <w:r>
        <w:rPr>
          <w:color w:val="2E5395"/>
          <w:spacing w:val="-36"/>
          <w:w w:val="95"/>
          <w:sz w:val="22"/>
        </w:rPr>
        <w:t xml:space="preserve"> </w:t>
      </w:r>
      <w:r>
        <w:rPr>
          <w:color w:val="2E5395"/>
          <w:w w:val="95"/>
          <w:sz w:val="22"/>
        </w:rPr>
        <w:t>scholarship</w:t>
      </w:r>
      <w:r>
        <w:rPr>
          <w:color w:val="2E5395"/>
          <w:spacing w:val="-35"/>
          <w:w w:val="95"/>
          <w:sz w:val="22"/>
        </w:rPr>
        <w:t xml:space="preserve"> </w:t>
      </w:r>
      <w:r>
        <w:rPr>
          <w:color w:val="2E5395"/>
          <w:w w:val="95"/>
          <w:sz w:val="22"/>
        </w:rPr>
        <w:t>agreement</w:t>
      </w:r>
    </w:p>
    <w:p>
      <w:pPr>
        <w:pStyle w:val="2"/>
        <w:rPr>
          <w:sz w:val="26"/>
        </w:rPr>
      </w:pPr>
    </w:p>
    <w:p>
      <w:pPr>
        <w:pStyle w:val="2"/>
        <w:spacing w:before="209" w:line="355" w:lineRule="auto"/>
        <w:ind w:left="116" w:right="112"/>
        <w:jc w:val="both"/>
      </w:pPr>
      <w:r>
        <w:rPr>
          <w:w w:val="90"/>
        </w:rPr>
        <w:t>The</w:t>
      </w:r>
      <w:r>
        <w:rPr>
          <w:spacing w:val="-34"/>
          <w:w w:val="90"/>
        </w:rPr>
        <w:t xml:space="preserve"> </w:t>
      </w:r>
      <w:r>
        <w:rPr>
          <w:w w:val="90"/>
        </w:rPr>
        <w:t>termination</w:t>
      </w:r>
      <w:r>
        <w:rPr>
          <w:spacing w:val="-31"/>
          <w:w w:val="90"/>
        </w:rPr>
        <w:t xml:space="preserve"> </w:t>
      </w:r>
      <w:r>
        <w:rPr>
          <w:w w:val="90"/>
        </w:rPr>
        <w:t>of</w:t>
      </w:r>
      <w:r>
        <w:rPr>
          <w:spacing w:val="-32"/>
          <w:w w:val="90"/>
        </w:rPr>
        <w:t xml:space="preserve"> </w:t>
      </w:r>
      <w:r>
        <w:rPr>
          <w:w w:val="90"/>
        </w:rPr>
        <w:t>the</w:t>
      </w:r>
      <w:r>
        <w:rPr>
          <w:spacing w:val="-32"/>
          <w:w w:val="90"/>
        </w:rPr>
        <w:t xml:space="preserve"> </w:t>
      </w:r>
      <w:r>
        <w:rPr>
          <w:w w:val="90"/>
        </w:rPr>
        <w:t>scholarship</w:t>
      </w:r>
      <w:r>
        <w:rPr>
          <w:spacing w:val="-33"/>
          <w:w w:val="90"/>
        </w:rPr>
        <w:t xml:space="preserve"> </w:t>
      </w:r>
      <w:r>
        <w:rPr>
          <w:w w:val="90"/>
        </w:rPr>
        <w:t>agreement</w:t>
      </w:r>
      <w:r>
        <w:rPr>
          <w:spacing w:val="-33"/>
          <w:w w:val="90"/>
        </w:rPr>
        <w:t xml:space="preserve"> </w:t>
      </w:r>
      <w:r>
        <w:rPr>
          <w:w w:val="90"/>
        </w:rPr>
        <w:t>may</w:t>
      </w:r>
      <w:r>
        <w:rPr>
          <w:spacing w:val="-32"/>
          <w:w w:val="90"/>
        </w:rPr>
        <w:t xml:space="preserve"> </w:t>
      </w:r>
      <w:r>
        <w:rPr>
          <w:w w:val="90"/>
        </w:rPr>
        <w:t>be</w:t>
      </w:r>
      <w:r>
        <w:rPr>
          <w:spacing w:val="-30"/>
          <w:w w:val="90"/>
        </w:rPr>
        <w:t xml:space="preserve"> </w:t>
      </w:r>
      <w:r>
        <w:rPr>
          <w:w w:val="90"/>
        </w:rPr>
        <w:t>effected</w:t>
      </w:r>
      <w:r>
        <w:rPr>
          <w:spacing w:val="-32"/>
          <w:w w:val="90"/>
        </w:rPr>
        <w:t xml:space="preserve"> </w:t>
      </w:r>
      <w:r>
        <w:rPr>
          <w:w w:val="90"/>
        </w:rPr>
        <w:t>in</w:t>
      </w:r>
      <w:r>
        <w:rPr>
          <w:spacing w:val="-33"/>
          <w:w w:val="90"/>
        </w:rPr>
        <w:t xml:space="preserve"> </w:t>
      </w:r>
      <w:r>
        <w:rPr>
          <w:w w:val="90"/>
        </w:rPr>
        <w:t>justified</w:t>
      </w:r>
      <w:r>
        <w:rPr>
          <w:spacing w:val="-32"/>
          <w:w w:val="90"/>
        </w:rPr>
        <w:t xml:space="preserve"> </w:t>
      </w:r>
      <w:r>
        <w:rPr>
          <w:w w:val="90"/>
        </w:rPr>
        <w:t>cases,</w:t>
      </w:r>
      <w:r>
        <w:rPr>
          <w:spacing w:val="-32"/>
          <w:w w:val="90"/>
        </w:rPr>
        <w:t xml:space="preserve"> </w:t>
      </w:r>
      <w:r>
        <w:rPr>
          <w:w w:val="90"/>
        </w:rPr>
        <w:t>by</w:t>
      </w:r>
      <w:r>
        <w:rPr>
          <w:spacing w:val="-33"/>
          <w:w w:val="90"/>
        </w:rPr>
        <w:t xml:space="preserve"> </w:t>
      </w:r>
      <w:r>
        <w:rPr>
          <w:w w:val="90"/>
        </w:rPr>
        <w:t>the</w:t>
      </w:r>
      <w:r>
        <w:rPr>
          <w:spacing w:val="-33"/>
          <w:w w:val="90"/>
        </w:rPr>
        <w:t xml:space="preserve"> </w:t>
      </w:r>
      <w:r>
        <w:rPr>
          <w:w w:val="90"/>
        </w:rPr>
        <w:t xml:space="preserve">mutual </w:t>
      </w:r>
      <w:r>
        <w:rPr>
          <w:w w:val="85"/>
        </w:rPr>
        <w:t>agreement</w:t>
      </w:r>
      <w:r>
        <w:rPr>
          <w:spacing w:val="-26"/>
          <w:w w:val="85"/>
        </w:rPr>
        <w:t xml:space="preserve"> </w:t>
      </w:r>
      <w:r>
        <w:rPr>
          <w:w w:val="85"/>
        </w:rPr>
        <w:t>of</w:t>
      </w:r>
      <w:r>
        <w:rPr>
          <w:spacing w:val="-25"/>
          <w:w w:val="85"/>
        </w:rPr>
        <w:t xml:space="preserve"> </w:t>
      </w:r>
      <w:r>
        <w:rPr>
          <w:w w:val="85"/>
        </w:rPr>
        <w:t>the</w:t>
      </w:r>
      <w:r>
        <w:rPr>
          <w:spacing w:val="-25"/>
          <w:w w:val="85"/>
        </w:rPr>
        <w:t xml:space="preserve"> </w:t>
      </w:r>
      <w:r>
        <w:rPr>
          <w:w w:val="85"/>
        </w:rPr>
        <w:t>parties,</w:t>
      </w:r>
      <w:r>
        <w:rPr>
          <w:spacing w:val="-29"/>
          <w:w w:val="85"/>
        </w:rPr>
        <w:t xml:space="preserve"> </w:t>
      </w:r>
      <w:r>
        <w:rPr>
          <w:w w:val="85"/>
        </w:rPr>
        <w:t>or</w:t>
      </w:r>
      <w:r>
        <w:rPr>
          <w:spacing w:val="-24"/>
          <w:w w:val="85"/>
        </w:rPr>
        <w:t xml:space="preserve"> </w:t>
      </w:r>
      <w:r>
        <w:rPr>
          <w:w w:val="85"/>
        </w:rPr>
        <w:t>in</w:t>
      </w:r>
      <w:r>
        <w:rPr>
          <w:spacing w:val="-25"/>
          <w:w w:val="85"/>
        </w:rPr>
        <w:t xml:space="preserve"> </w:t>
      </w:r>
      <w:r>
        <w:rPr>
          <w:w w:val="85"/>
        </w:rPr>
        <w:t>the</w:t>
      </w:r>
      <w:r>
        <w:rPr>
          <w:spacing w:val="-28"/>
          <w:w w:val="85"/>
        </w:rPr>
        <w:t xml:space="preserve"> </w:t>
      </w:r>
      <w:r>
        <w:rPr>
          <w:w w:val="85"/>
        </w:rPr>
        <w:t>cases</w:t>
      </w:r>
      <w:r>
        <w:rPr>
          <w:spacing w:val="-28"/>
          <w:w w:val="85"/>
        </w:rPr>
        <w:t xml:space="preserve"> </w:t>
      </w:r>
      <w:r>
        <w:rPr>
          <w:w w:val="85"/>
        </w:rPr>
        <w:t>referred</w:t>
      </w:r>
      <w:r>
        <w:rPr>
          <w:spacing w:val="-26"/>
          <w:w w:val="85"/>
        </w:rPr>
        <w:t xml:space="preserve"> </w:t>
      </w:r>
      <w:r>
        <w:rPr>
          <w:w w:val="85"/>
        </w:rPr>
        <w:t>to</w:t>
      </w:r>
      <w:r>
        <w:rPr>
          <w:spacing w:val="-27"/>
          <w:w w:val="85"/>
        </w:rPr>
        <w:t xml:space="preserve"> </w:t>
      </w:r>
      <w:r>
        <w:rPr>
          <w:w w:val="85"/>
        </w:rPr>
        <w:t>in</w:t>
      </w:r>
      <w:r>
        <w:rPr>
          <w:spacing w:val="-25"/>
          <w:w w:val="85"/>
        </w:rPr>
        <w:t xml:space="preserve"> </w:t>
      </w:r>
      <w:r>
        <w:rPr>
          <w:w w:val="85"/>
        </w:rPr>
        <w:t>the</w:t>
      </w:r>
      <w:r>
        <w:rPr>
          <w:spacing w:val="-29"/>
          <w:w w:val="85"/>
        </w:rPr>
        <w:t xml:space="preserve"> </w:t>
      </w:r>
      <w:r>
        <w:rPr>
          <w:w w:val="85"/>
        </w:rPr>
        <w:t>scholarship</w:t>
      </w:r>
      <w:r>
        <w:rPr>
          <w:spacing w:val="-25"/>
          <w:w w:val="85"/>
        </w:rPr>
        <w:t xml:space="preserve"> </w:t>
      </w:r>
      <w:r>
        <w:rPr>
          <w:w w:val="85"/>
        </w:rPr>
        <w:t>agreement</w:t>
      </w:r>
      <w:r>
        <w:rPr>
          <w:spacing w:val="-25"/>
          <w:w w:val="85"/>
        </w:rPr>
        <w:t xml:space="preserve"> </w:t>
      </w:r>
      <w:r>
        <w:rPr>
          <w:w w:val="85"/>
        </w:rPr>
        <w:t>(in</w:t>
      </w:r>
      <w:r>
        <w:rPr>
          <w:spacing w:val="-25"/>
          <w:w w:val="85"/>
        </w:rPr>
        <w:t xml:space="preserve"> </w:t>
      </w:r>
      <w:r>
        <w:rPr>
          <w:w w:val="85"/>
        </w:rPr>
        <w:t>particular,</w:t>
      </w:r>
      <w:r>
        <w:rPr>
          <w:spacing w:val="-29"/>
          <w:w w:val="85"/>
        </w:rPr>
        <w:t xml:space="preserve"> </w:t>
      </w:r>
      <w:r>
        <w:rPr>
          <w:w w:val="85"/>
        </w:rPr>
        <w:t xml:space="preserve">the </w:t>
      </w:r>
      <w:r>
        <w:rPr>
          <w:w w:val="95"/>
        </w:rPr>
        <w:t>blatant</w:t>
      </w:r>
      <w:r>
        <w:rPr>
          <w:spacing w:val="-20"/>
          <w:w w:val="95"/>
        </w:rPr>
        <w:t xml:space="preserve"> </w:t>
      </w:r>
      <w:r>
        <w:rPr>
          <w:w w:val="95"/>
        </w:rPr>
        <w:t>non-compliance</w:t>
      </w:r>
      <w:r>
        <w:rPr>
          <w:spacing w:val="-19"/>
          <w:w w:val="95"/>
        </w:rPr>
        <w:t xml:space="preserve"> </w:t>
      </w:r>
      <w:r>
        <w:rPr>
          <w:w w:val="95"/>
        </w:rPr>
        <w:t>with</w:t>
      </w:r>
      <w:r>
        <w:rPr>
          <w:spacing w:val="-20"/>
          <w:w w:val="95"/>
        </w:rPr>
        <w:t xml:space="preserve"> </w:t>
      </w:r>
      <w:r>
        <w:rPr>
          <w:w w:val="95"/>
        </w:rPr>
        <w:t>the</w:t>
      </w:r>
      <w:r>
        <w:rPr>
          <w:spacing w:val="-18"/>
          <w:w w:val="95"/>
        </w:rPr>
        <w:t xml:space="preserve"> </w:t>
      </w:r>
      <w:r>
        <w:rPr>
          <w:w w:val="95"/>
        </w:rPr>
        <w:t>provisions</w:t>
      </w:r>
      <w:r>
        <w:rPr>
          <w:spacing w:val="-19"/>
          <w:w w:val="95"/>
        </w:rPr>
        <w:t xml:space="preserve"> </w:t>
      </w:r>
      <w:r>
        <w:rPr>
          <w:w w:val="95"/>
        </w:rPr>
        <w:t>of</w:t>
      </w:r>
      <w:r>
        <w:rPr>
          <w:spacing w:val="-19"/>
          <w:w w:val="95"/>
        </w:rPr>
        <w:t xml:space="preserve"> </w:t>
      </w:r>
      <w:r>
        <w:rPr>
          <w:w w:val="95"/>
        </w:rPr>
        <w:t>the</w:t>
      </w:r>
      <w:r>
        <w:rPr>
          <w:spacing w:val="-19"/>
          <w:w w:val="95"/>
        </w:rPr>
        <w:t xml:space="preserve"> </w:t>
      </w:r>
      <w:r>
        <w:rPr>
          <w:w w:val="95"/>
        </w:rPr>
        <w:t>scholarship</w:t>
      </w:r>
      <w:r>
        <w:rPr>
          <w:spacing w:val="-19"/>
          <w:w w:val="95"/>
        </w:rPr>
        <w:t xml:space="preserve"> </w:t>
      </w:r>
      <w:r>
        <w:rPr>
          <w:w w:val="95"/>
        </w:rPr>
        <w:t>agreement),</w:t>
      </w:r>
      <w:r>
        <w:rPr>
          <w:spacing w:val="-19"/>
          <w:w w:val="95"/>
        </w:rPr>
        <w:t xml:space="preserve"> </w:t>
      </w:r>
      <w:r>
        <w:rPr>
          <w:w w:val="95"/>
        </w:rPr>
        <w:t>or</w:t>
      </w:r>
      <w:r>
        <w:rPr>
          <w:spacing w:val="-20"/>
          <w:w w:val="95"/>
        </w:rPr>
        <w:t xml:space="preserve"> </w:t>
      </w:r>
      <w:r>
        <w:rPr>
          <w:w w:val="95"/>
        </w:rPr>
        <w:t>where</w:t>
      </w:r>
      <w:r>
        <w:rPr>
          <w:spacing w:val="-19"/>
          <w:w w:val="95"/>
        </w:rPr>
        <w:t xml:space="preserve"> </w:t>
      </w:r>
      <w:r>
        <w:rPr>
          <w:w w:val="95"/>
        </w:rPr>
        <w:t xml:space="preserve">the </w:t>
      </w:r>
      <w:r>
        <w:rPr>
          <w:w w:val="90"/>
        </w:rPr>
        <w:t>Beneficiary</w:t>
      </w:r>
      <w:r>
        <w:rPr>
          <w:spacing w:val="-9"/>
          <w:w w:val="90"/>
        </w:rPr>
        <w:t xml:space="preserve"> </w:t>
      </w:r>
      <w:r>
        <w:rPr>
          <w:w w:val="90"/>
        </w:rPr>
        <w:t>is</w:t>
      </w:r>
      <w:r>
        <w:rPr>
          <w:spacing w:val="-10"/>
          <w:w w:val="90"/>
        </w:rPr>
        <w:t xml:space="preserve"> </w:t>
      </w:r>
      <w:r>
        <w:rPr>
          <w:w w:val="90"/>
        </w:rPr>
        <w:t>removed</w:t>
      </w:r>
      <w:r>
        <w:rPr>
          <w:spacing w:val="-10"/>
          <w:w w:val="90"/>
        </w:rPr>
        <w:t xml:space="preserve"> </w:t>
      </w:r>
      <w:r>
        <w:rPr>
          <w:w w:val="90"/>
        </w:rPr>
        <w:t>from</w:t>
      </w:r>
      <w:r>
        <w:rPr>
          <w:spacing w:val="-10"/>
          <w:w w:val="90"/>
        </w:rPr>
        <w:t xml:space="preserve"> </w:t>
      </w:r>
      <w:r>
        <w:rPr>
          <w:w w:val="90"/>
        </w:rPr>
        <w:t>the</w:t>
      </w:r>
      <w:r>
        <w:rPr>
          <w:spacing w:val="-9"/>
          <w:w w:val="90"/>
        </w:rPr>
        <w:t xml:space="preserve"> </w:t>
      </w:r>
      <w:r>
        <w:rPr>
          <w:w w:val="90"/>
        </w:rPr>
        <w:t>list</w:t>
      </w:r>
      <w:r>
        <w:rPr>
          <w:spacing w:val="-10"/>
          <w:w w:val="90"/>
        </w:rPr>
        <w:t xml:space="preserve"> </w:t>
      </w:r>
      <w:r>
        <w:rPr>
          <w:w w:val="90"/>
        </w:rPr>
        <w:t>of</w:t>
      </w:r>
      <w:r>
        <w:rPr>
          <w:spacing w:val="-10"/>
          <w:w w:val="90"/>
        </w:rPr>
        <w:t xml:space="preserve"> </w:t>
      </w:r>
      <w:r>
        <w:rPr>
          <w:w w:val="90"/>
        </w:rPr>
        <w:t>students,</w:t>
      </w:r>
      <w:r>
        <w:rPr>
          <w:spacing w:val="-13"/>
          <w:w w:val="90"/>
        </w:rPr>
        <w:t xml:space="preserve"> </w:t>
      </w:r>
      <w:r>
        <w:rPr>
          <w:w w:val="90"/>
        </w:rPr>
        <w:t>has</w:t>
      </w:r>
      <w:r>
        <w:rPr>
          <w:spacing w:val="-10"/>
          <w:w w:val="90"/>
        </w:rPr>
        <w:t xml:space="preserve"> </w:t>
      </w:r>
      <w:r>
        <w:rPr>
          <w:w w:val="90"/>
        </w:rPr>
        <w:t>been</w:t>
      </w:r>
      <w:r>
        <w:rPr>
          <w:spacing w:val="-8"/>
          <w:w w:val="90"/>
        </w:rPr>
        <w:t xml:space="preserve"> </w:t>
      </w:r>
      <w:r>
        <w:rPr>
          <w:w w:val="90"/>
        </w:rPr>
        <w:t>punished</w:t>
      </w:r>
      <w:r>
        <w:rPr>
          <w:spacing w:val="-11"/>
          <w:w w:val="90"/>
        </w:rPr>
        <w:t xml:space="preserve"> </w:t>
      </w:r>
      <w:r>
        <w:rPr>
          <w:w w:val="90"/>
        </w:rPr>
        <w:t>by</w:t>
      </w:r>
      <w:r>
        <w:rPr>
          <w:spacing w:val="-11"/>
          <w:w w:val="90"/>
        </w:rPr>
        <w:t xml:space="preserve"> </w:t>
      </w:r>
      <w:r>
        <w:rPr>
          <w:w w:val="90"/>
        </w:rPr>
        <w:t>disciplinary</w:t>
      </w:r>
      <w:r>
        <w:rPr>
          <w:spacing w:val="-10"/>
          <w:w w:val="90"/>
        </w:rPr>
        <w:t xml:space="preserve"> </w:t>
      </w:r>
      <w:r>
        <w:rPr>
          <w:w w:val="90"/>
        </w:rPr>
        <w:t>action</w:t>
      </w:r>
      <w:r>
        <w:rPr>
          <w:spacing w:val="-10"/>
          <w:w w:val="90"/>
        </w:rPr>
        <w:t xml:space="preserve"> </w:t>
      </w:r>
      <w:r>
        <w:rPr>
          <w:w w:val="90"/>
        </w:rPr>
        <w:t>or convicted</w:t>
      </w:r>
      <w:r>
        <w:rPr>
          <w:spacing w:val="-52"/>
          <w:w w:val="90"/>
        </w:rPr>
        <w:t xml:space="preserve"> </w:t>
      </w:r>
      <w:r>
        <w:rPr>
          <w:w w:val="90"/>
        </w:rPr>
        <w:t>by</w:t>
      </w:r>
      <w:r>
        <w:rPr>
          <w:spacing w:val="-52"/>
          <w:w w:val="90"/>
        </w:rPr>
        <w:t xml:space="preserve"> </w:t>
      </w:r>
      <w:r>
        <w:rPr>
          <w:w w:val="90"/>
        </w:rPr>
        <w:t>a</w:t>
      </w:r>
      <w:r>
        <w:rPr>
          <w:spacing w:val="-50"/>
          <w:w w:val="90"/>
        </w:rPr>
        <w:t xml:space="preserve"> </w:t>
      </w:r>
      <w:r>
        <w:rPr>
          <w:w w:val="90"/>
        </w:rPr>
        <w:t>valid</w:t>
      </w:r>
      <w:r>
        <w:rPr>
          <w:spacing w:val="-51"/>
          <w:w w:val="90"/>
        </w:rPr>
        <w:t xml:space="preserve"> </w:t>
      </w:r>
      <w:r>
        <w:rPr>
          <w:w w:val="90"/>
        </w:rPr>
        <w:t>judgment</w:t>
      </w:r>
      <w:r>
        <w:rPr>
          <w:spacing w:val="-51"/>
          <w:w w:val="90"/>
        </w:rPr>
        <w:t xml:space="preserve"> </w:t>
      </w:r>
      <w:r>
        <w:rPr>
          <w:w w:val="90"/>
        </w:rPr>
        <w:t>for</w:t>
      </w:r>
      <w:r>
        <w:rPr>
          <w:spacing w:val="-50"/>
          <w:w w:val="90"/>
        </w:rPr>
        <w:t xml:space="preserve"> </w:t>
      </w:r>
      <w:r>
        <w:rPr>
          <w:w w:val="90"/>
        </w:rPr>
        <w:t>an</w:t>
      </w:r>
      <w:r>
        <w:rPr>
          <w:spacing w:val="-51"/>
          <w:w w:val="90"/>
        </w:rPr>
        <w:t xml:space="preserve"> </w:t>
      </w:r>
      <w:r>
        <w:rPr>
          <w:w w:val="90"/>
        </w:rPr>
        <w:t>offence</w:t>
      </w:r>
      <w:r>
        <w:rPr>
          <w:spacing w:val="-52"/>
          <w:w w:val="90"/>
        </w:rPr>
        <w:t xml:space="preserve"> </w:t>
      </w:r>
      <w:r>
        <w:rPr>
          <w:w w:val="90"/>
        </w:rPr>
        <w:t>committed</w:t>
      </w:r>
      <w:r>
        <w:rPr>
          <w:spacing w:val="-50"/>
          <w:w w:val="90"/>
        </w:rPr>
        <w:t xml:space="preserve"> </w:t>
      </w:r>
      <w:r>
        <w:rPr>
          <w:w w:val="90"/>
        </w:rPr>
        <w:t>intentionally</w:t>
      </w:r>
      <w:r>
        <w:rPr>
          <w:spacing w:val="-52"/>
          <w:w w:val="90"/>
        </w:rPr>
        <w:t xml:space="preserve"> </w:t>
      </w:r>
      <w:r>
        <w:rPr>
          <w:w w:val="90"/>
        </w:rPr>
        <w:t>or</w:t>
      </w:r>
      <w:r>
        <w:rPr>
          <w:spacing w:val="-50"/>
          <w:w w:val="90"/>
        </w:rPr>
        <w:t xml:space="preserve"> </w:t>
      </w:r>
      <w:r>
        <w:rPr>
          <w:w w:val="90"/>
        </w:rPr>
        <w:t>for</w:t>
      </w:r>
      <w:r>
        <w:rPr>
          <w:spacing w:val="-50"/>
          <w:w w:val="90"/>
        </w:rPr>
        <w:t xml:space="preserve"> </w:t>
      </w:r>
      <w:r>
        <w:rPr>
          <w:w w:val="90"/>
        </w:rPr>
        <w:t>intentional</w:t>
      </w:r>
      <w:r>
        <w:rPr>
          <w:spacing w:val="-50"/>
          <w:w w:val="90"/>
        </w:rPr>
        <w:t xml:space="preserve"> </w:t>
      </w:r>
      <w:r>
        <w:rPr>
          <w:w w:val="90"/>
        </w:rPr>
        <w:t>tax</w:t>
      </w:r>
      <w:r>
        <w:rPr>
          <w:spacing w:val="-51"/>
          <w:w w:val="90"/>
        </w:rPr>
        <w:t xml:space="preserve"> </w:t>
      </w:r>
      <w:r>
        <w:rPr>
          <w:w w:val="90"/>
        </w:rPr>
        <w:t>crime.</w:t>
      </w:r>
    </w:p>
    <w:p>
      <w:pPr>
        <w:pStyle w:val="2"/>
        <w:spacing w:before="8"/>
        <w:rPr>
          <w:sz w:val="32"/>
        </w:rPr>
      </w:pPr>
    </w:p>
    <w:p>
      <w:pPr>
        <w:pStyle w:val="6"/>
        <w:numPr>
          <w:ilvl w:val="1"/>
          <w:numId w:val="3"/>
        </w:numPr>
        <w:tabs>
          <w:tab w:val="left" w:pos="682"/>
          <w:tab w:val="left" w:pos="683"/>
        </w:tabs>
        <w:spacing w:before="0" w:after="0" w:line="240" w:lineRule="auto"/>
        <w:ind w:left="682" w:right="0" w:hanging="566"/>
        <w:jc w:val="left"/>
        <w:rPr>
          <w:sz w:val="22"/>
        </w:rPr>
      </w:pPr>
      <w:bookmarkStart w:id="43" w:name="_bookmark22"/>
      <w:bookmarkEnd w:id="43"/>
      <w:bookmarkStart w:id="44" w:name="_bookmark22"/>
      <w:bookmarkEnd w:id="44"/>
      <w:r>
        <w:rPr>
          <w:color w:val="2E5395"/>
          <w:w w:val="95"/>
          <w:sz w:val="22"/>
        </w:rPr>
        <w:t>Amending</w:t>
      </w:r>
      <w:r>
        <w:rPr>
          <w:color w:val="2E5395"/>
          <w:spacing w:val="-37"/>
          <w:w w:val="95"/>
          <w:sz w:val="22"/>
        </w:rPr>
        <w:t xml:space="preserve"> </w:t>
      </w:r>
      <w:r>
        <w:rPr>
          <w:color w:val="2E5395"/>
          <w:w w:val="95"/>
          <w:sz w:val="22"/>
        </w:rPr>
        <w:t>the</w:t>
      </w:r>
      <w:r>
        <w:rPr>
          <w:color w:val="2E5395"/>
          <w:spacing w:val="-36"/>
          <w:w w:val="95"/>
          <w:sz w:val="22"/>
        </w:rPr>
        <w:t xml:space="preserve"> </w:t>
      </w:r>
      <w:r>
        <w:rPr>
          <w:color w:val="2E5395"/>
          <w:w w:val="95"/>
          <w:sz w:val="22"/>
        </w:rPr>
        <w:t>scholarship</w:t>
      </w:r>
      <w:r>
        <w:rPr>
          <w:color w:val="2E5395"/>
          <w:spacing w:val="-36"/>
          <w:w w:val="95"/>
          <w:sz w:val="22"/>
        </w:rPr>
        <w:t xml:space="preserve"> </w:t>
      </w:r>
      <w:r>
        <w:rPr>
          <w:color w:val="2E5395"/>
          <w:w w:val="95"/>
          <w:sz w:val="22"/>
        </w:rPr>
        <w:t>agreement</w:t>
      </w:r>
    </w:p>
    <w:p>
      <w:pPr>
        <w:pStyle w:val="2"/>
        <w:spacing w:before="129" w:line="355" w:lineRule="auto"/>
        <w:ind w:left="116" w:right="114"/>
        <w:jc w:val="both"/>
      </w:pPr>
      <w:r>
        <w:rPr>
          <w:w w:val="85"/>
        </w:rPr>
        <w:t>Amending</w:t>
      </w:r>
      <w:r>
        <w:rPr>
          <w:spacing w:val="-24"/>
          <w:w w:val="85"/>
        </w:rPr>
        <w:t xml:space="preserve"> </w:t>
      </w:r>
      <w:r>
        <w:rPr>
          <w:w w:val="85"/>
        </w:rPr>
        <w:t>the</w:t>
      </w:r>
      <w:r>
        <w:rPr>
          <w:spacing w:val="-25"/>
          <w:w w:val="85"/>
        </w:rPr>
        <w:t xml:space="preserve"> </w:t>
      </w:r>
      <w:r>
        <w:rPr>
          <w:w w:val="85"/>
        </w:rPr>
        <w:t>scholarship</w:t>
      </w:r>
      <w:r>
        <w:rPr>
          <w:spacing w:val="-26"/>
          <w:w w:val="85"/>
        </w:rPr>
        <w:t xml:space="preserve"> </w:t>
      </w:r>
      <w:r>
        <w:rPr>
          <w:w w:val="85"/>
        </w:rPr>
        <w:t>agreement</w:t>
      </w:r>
      <w:r>
        <w:rPr>
          <w:spacing w:val="-22"/>
          <w:w w:val="85"/>
        </w:rPr>
        <w:t xml:space="preserve"> </w:t>
      </w:r>
      <w:r>
        <w:rPr>
          <w:w w:val="85"/>
        </w:rPr>
        <w:t>may</w:t>
      </w:r>
      <w:r>
        <w:rPr>
          <w:spacing w:val="-22"/>
          <w:w w:val="85"/>
        </w:rPr>
        <w:t xml:space="preserve"> </w:t>
      </w:r>
      <w:r>
        <w:rPr>
          <w:w w:val="85"/>
        </w:rPr>
        <w:t>take</w:t>
      </w:r>
      <w:r>
        <w:rPr>
          <w:spacing w:val="-20"/>
          <w:w w:val="85"/>
        </w:rPr>
        <w:t xml:space="preserve"> </w:t>
      </w:r>
      <w:r>
        <w:rPr>
          <w:w w:val="85"/>
        </w:rPr>
        <w:t>place</w:t>
      </w:r>
      <w:r>
        <w:rPr>
          <w:spacing w:val="-22"/>
          <w:w w:val="85"/>
        </w:rPr>
        <w:t xml:space="preserve"> </w:t>
      </w:r>
      <w:r>
        <w:rPr>
          <w:w w:val="85"/>
        </w:rPr>
        <w:t>in</w:t>
      </w:r>
      <w:r>
        <w:rPr>
          <w:spacing w:val="-22"/>
          <w:w w:val="85"/>
        </w:rPr>
        <w:t xml:space="preserve"> </w:t>
      </w:r>
      <w:r>
        <w:rPr>
          <w:w w:val="85"/>
        </w:rPr>
        <w:t>justified</w:t>
      </w:r>
      <w:r>
        <w:rPr>
          <w:spacing w:val="-20"/>
          <w:w w:val="85"/>
        </w:rPr>
        <w:t xml:space="preserve"> </w:t>
      </w:r>
      <w:r>
        <w:rPr>
          <w:w w:val="85"/>
        </w:rPr>
        <w:t>cases</w:t>
      </w:r>
      <w:r>
        <w:rPr>
          <w:spacing w:val="-22"/>
          <w:w w:val="85"/>
        </w:rPr>
        <w:t xml:space="preserve"> </w:t>
      </w:r>
      <w:r>
        <w:rPr>
          <w:w w:val="85"/>
        </w:rPr>
        <w:t>by</w:t>
      </w:r>
      <w:r>
        <w:rPr>
          <w:spacing w:val="-23"/>
          <w:w w:val="85"/>
        </w:rPr>
        <w:t xml:space="preserve"> </w:t>
      </w:r>
      <w:r>
        <w:rPr>
          <w:w w:val="85"/>
        </w:rPr>
        <w:t>the</w:t>
      </w:r>
      <w:r>
        <w:rPr>
          <w:spacing w:val="-21"/>
          <w:w w:val="85"/>
        </w:rPr>
        <w:t xml:space="preserve"> </w:t>
      </w:r>
      <w:r>
        <w:rPr>
          <w:w w:val="85"/>
        </w:rPr>
        <w:t>mutual</w:t>
      </w:r>
      <w:r>
        <w:rPr>
          <w:spacing w:val="-23"/>
          <w:w w:val="85"/>
        </w:rPr>
        <w:t xml:space="preserve"> </w:t>
      </w:r>
      <w:r>
        <w:rPr>
          <w:w w:val="85"/>
        </w:rPr>
        <w:t>agreement</w:t>
      </w:r>
      <w:r>
        <w:rPr>
          <w:spacing w:val="-22"/>
          <w:w w:val="85"/>
        </w:rPr>
        <w:t xml:space="preserve"> </w:t>
      </w:r>
      <w:r>
        <w:rPr>
          <w:w w:val="85"/>
        </w:rPr>
        <w:t xml:space="preserve">of </w:t>
      </w:r>
      <w:r>
        <w:rPr>
          <w:w w:val="90"/>
        </w:rPr>
        <w:t>the</w:t>
      </w:r>
      <w:r>
        <w:rPr>
          <w:spacing w:val="-38"/>
          <w:w w:val="90"/>
        </w:rPr>
        <w:t xml:space="preserve"> </w:t>
      </w:r>
      <w:r>
        <w:rPr>
          <w:w w:val="90"/>
        </w:rPr>
        <w:t>parties.</w:t>
      </w:r>
      <w:r>
        <w:rPr>
          <w:spacing w:val="-38"/>
          <w:w w:val="90"/>
        </w:rPr>
        <w:t xml:space="preserve"> </w:t>
      </w:r>
      <w:r>
        <w:rPr>
          <w:w w:val="90"/>
        </w:rPr>
        <w:t>NAWA</w:t>
      </w:r>
      <w:r>
        <w:rPr>
          <w:spacing w:val="-38"/>
          <w:w w:val="90"/>
        </w:rPr>
        <w:t xml:space="preserve"> </w:t>
      </w:r>
      <w:r>
        <w:rPr>
          <w:w w:val="90"/>
        </w:rPr>
        <w:t>reserves</w:t>
      </w:r>
      <w:r>
        <w:rPr>
          <w:spacing w:val="-37"/>
          <w:w w:val="90"/>
        </w:rPr>
        <w:t xml:space="preserve"> </w:t>
      </w:r>
      <w:r>
        <w:rPr>
          <w:w w:val="90"/>
        </w:rPr>
        <w:t>the</w:t>
      </w:r>
      <w:r>
        <w:rPr>
          <w:spacing w:val="-39"/>
          <w:w w:val="90"/>
        </w:rPr>
        <w:t xml:space="preserve"> </w:t>
      </w:r>
      <w:r>
        <w:rPr>
          <w:w w:val="90"/>
        </w:rPr>
        <w:t>right</w:t>
      </w:r>
      <w:r>
        <w:rPr>
          <w:spacing w:val="-37"/>
          <w:w w:val="90"/>
        </w:rPr>
        <w:t xml:space="preserve"> </w:t>
      </w:r>
      <w:r>
        <w:rPr>
          <w:w w:val="90"/>
        </w:rPr>
        <w:t>to</w:t>
      </w:r>
      <w:r>
        <w:rPr>
          <w:spacing w:val="-39"/>
          <w:w w:val="90"/>
        </w:rPr>
        <w:t xml:space="preserve"> </w:t>
      </w:r>
      <w:r>
        <w:rPr>
          <w:w w:val="90"/>
        </w:rPr>
        <w:t>unilateral</w:t>
      </w:r>
      <w:r>
        <w:rPr>
          <w:spacing w:val="-37"/>
          <w:w w:val="90"/>
        </w:rPr>
        <w:t xml:space="preserve"> </w:t>
      </w:r>
      <w:r>
        <w:rPr>
          <w:w w:val="90"/>
        </w:rPr>
        <w:t>notification</w:t>
      </w:r>
      <w:r>
        <w:rPr>
          <w:spacing w:val="-37"/>
          <w:w w:val="90"/>
        </w:rPr>
        <w:t xml:space="preserve"> </w:t>
      </w:r>
      <w:r>
        <w:rPr>
          <w:w w:val="90"/>
        </w:rPr>
        <w:t>of</w:t>
      </w:r>
      <w:r>
        <w:rPr>
          <w:spacing w:val="-38"/>
          <w:w w:val="90"/>
        </w:rPr>
        <w:t xml:space="preserve"> </w:t>
      </w:r>
      <w:r>
        <w:rPr>
          <w:w w:val="90"/>
        </w:rPr>
        <w:t>amendments</w:t>
      </w:r>
      <w:r>
        <w:rPr>
          <w:spacing w:val="-37"/>
          <w:w w:val="90"/>
        </w:rPr>
        <w:t xml:space="preserve"> </w:t>
      </w:r>
      <w:r>
        <w:rPr>
          <w:w w:val="90"/>
        </w:rPr>
        <w:t>to</w:t>
      </w:r>
      <w:r>
        <w:rPr>
          <w:spacing w:val="-37"/>
          <w:w w:val="90"/>
        </w:rPr>
        <w:t xml:space="preserve"> </w:t>
      </w:r>
      <w:r>
        <w:rPr>
          <w:w w:val="90"/>
        </w:rPr>
        <w:t>the</w:t>
      </w:r>
      <w:r>
        <w:rPr>
          <w:spacing w:val="-39"/>
          <w:w w:val="90"/>
        </w:rPr>
        <w:t xml:space="preserve"> </w:t>
      </w:r>
      <w:r>
        <w:rPr>
          <w:w w:val="90"/>
        </w:rPr>
        <w:t xml:space="preserve">agreement </w:t>
      </w:r>
      <w:r>
        <w:rPr>
          <w:w w:val="85"/>
        </w:rPr>
        <w:t>(annex)</w:t>
      </w:r>
      <w:r>
        <w:rPr>
          <w:spacing w:val="-34"/>
          <w:w w:val="85"/>
        </w:rPr>
        <w:t xml:space="preserve"> </w:t>
      </w:r>
      <w:r>
        <w:rPr>
          <w:w w:val="85"/>
        </w:rPr>
        <w:t>which</w:t>
      </w:r>
      <w:r>
        <w:rPr>
          <w:spacing w:val="-34"/>
          <w:w w:val="85"/>
        </w:rPr>
        <w:t xml:space="preserve"> </w:t>
      </w:r>
      <w:r>
        <w:rPr>
          <w:w w:val="85"/>
        </w:rPr>
        <w:t>will</w:t>
      </w:r>
      <w:r>
        <w:rPr>
          <w:spacing w:val="-32"/>
          <w:w w:val="85"/>
        </w:rPr>
        <w:t xml:space="preserve"> </w:t>
      </w:r>
      <w:r>
        <w:rPr>
          <w:w w:val="85"/>
        </w:rPr>
        <w:t>not</w:t>
      </w:r>
      <w:r>
        <w:rPr>
          <w:spacing w:val="-34"/>
          <w:w w:val="85"/>
        </w:rPr>
        <w:t xml:space="preserve"> </w:t>
      </w:r>
      <w:r>
        <w:rPr>
          <w:w w:val="85"/>
        </w:rPr>
        <w:t>have</w:t>
      </w:r>
      <w:r>
        <w:rPr>
          <w:spacing w:val="-32"/>
          <w:w w:val="85"/>
        </w:rPr>
        <w:t xml:space="preserve"> </w:t>
      </w:r>
      <w:r>
        <w:rPr>
          <w:w w:val="85"/>
        </w:rPr>
        <w:t>any</w:t>
      </w:r>
      <w:r>
        <w:rPr>
          <w:spacing w:val="-32"/>
          <w:w w:val="85"/>
        </w:rPr>
        <w:t xml:space="preserve"> </w:t>
      </w:r>
      <w:r>
        <w:rPr>
          <w:w w:val="85"/>
        </w:rPr>
        <w:t>significant</w:t>
      </w:r>
      <w:r>
        <w:rPr>
          <w:spacing w:val="-33"/>
          <w:w w:val="85"/>
        </w:rPr>
        <w:t xml:space="preserve"> </w:t>
      </w:r>
      <w:r>
        <w:rPr>
          <w:w w:val="85"/>
        </w:rPr>
        <w:t>influence</w:t>
      </w:r>
      <w:r>
        <w:rPr>
          <w:spacing w:val="-37"/>
          <w:w w:val="85"/>
        </w:rPr>
        <w:t xml:space="preserve"> </w:t>
      </w:r>
      <w:r>
        <w:rPr>
          <w:w w:val="85"/>
        </w:rPr>
        <w:t>on</w:t>
      </w:r>
      <w:r>
        <w:rPr>
          <w:spacing w:val="-32"/>
          <w:w w:val="85"/>
        </w:rPr>
        <w:t xml:space="preserve"> </w:t>
      </w:r>
      <w:r>
        <w:rPr>
          <w:w w:val="85"/>
        </w:rPr>
        <w:t>increasing</w:t>
      </w:r>
      <w:r>
        <w:rPr>
          <w:spacing w:val="-34"/>
          <w:w w:val="85"/>
        </w:rPr>
        <w:t xml:space="preserve"> </w:t>
      </w:r>
      <w:r>
        <w:rPr>
          <w:w w:val="85"/>
        </w:rPr>
        <w:t>the</w:t>
      </w:r>
      <w:r>
        <w:rPr>
          <w:spacing w:val="-35"/>
          <w:w w:val="85"/>
        </w:rPr>
        <w:t xml:space="preserve"> </w:t>
      </w:r>
      <w:r>
        <w:rPr>
          <w:w w:val="85"/>
        </w:rPr>
        <w:t>Beneficiary’s</w:t>
      </w:r>
      <w:r>
        <w:rPr>
          <w:spacing w:val="-34"/>
          <w:w w:val="85"/>
        </w:rPr>
        <w:t xml:space="preserve"> </w:t>
      </w:r>
      <w:r>
        <w:rPr>
          <w:w w:val="85"/>
        </w:rPr>
        <w:t>obligations</w:t>
      </w:r>
      <w:r>
        <w:rPr>
          <w:spacing w:val="-34"/>
          <w:w w:val="85"/>
        </w:rPr>
        <w:t xml:space="preserve"> </w:t>
      </w:r>
      <w:r>
        <w:rPr>
          <w:w w:val="85"/>
        </w:rPr>
        <w:t>(e.g. organising</w:t>
      </w:r>
      <w:r>
        <w:rPr>
          <w:spacing w:val="-15"/>
          <w:w w:val="85"/>
        </w:rPr>
        <w:t xml:space="preserve"> </w:t>
      </w:r>
      <w:r>
        <w:rPr>
          <w:w w:val="85"/>
        </w:rPr>
        <w:t>amendments,</w:t>
      </w:r>
      <w:r>
        <w:rPr>
          <w:spacing w:val="-15"/>
          <w:w w:val="85"/>
        </w:rPr>
        <w:t xml:space="preserve"> </w:t>
      </w:r>
      <w:r>
        <w:rPr>
          <w:w w:val="85"/>
        </w:rPr>
        <w:t>rectification</w:t>
      </w:r>
      <w:r>
        <w:rPr>
          <w:spacing w:val="-14"/>
          <w:w w:val="85"/>
        </w:rPr>
        <w:t xml:space="preserve"> </w:t>
      </w:r>
      <w:r>
        <w:rPr>
          <w:w w:val="85"/>
        </w:rPr>
        <w:t>amendments</w:t>
      </w:r>
      <w:r>
        <w:rPr>
          <w:spacing w:val="-16"/>
          <w:w w:val="85"/>
        </w:rPr>
        <w:t xml:space="preserve"> </w:t>
      </w:r>
      <w:r>
        <w:rPr>
          <w:w w:val="85"/>
        </w:rPr>
        <w:t>etc)</w:t>
      </w:r>
      <w:r>
        <w:rPr>
          <w:spacing w:val="-13"/>
          <w:w w:val="85"/>
        </w:rPr>
        <w:t xml:space="preserve"> </w:t>
      </w:r>
      <w:r>
        <w:rPr>
          <w:w w:val="85"/>
        </w:rPr>
        <w:t>and</w:t>
      </w:r>
      <w:r>
        <w:rPr>
          <w:spacing w:val="-14"/>
          <w:w w:val="85"/>
        </w:rPr>
        <w:t xml:space="preserve"> </w:t>
      </w:r>
      <w:r>
        <w:rPr>
          <w:w w:val="85"/>
        </w:rPr>
        <w:t>the</w:t>
      </w:r>
      <w:r>
        <w:rPr>
          <w:spacing w:val="-14"/>
          <w:w w:val="85"/>
        </w:rPr>
        <w:t xml:space="preserve"> </w:t>
      </w:r>
      <w:r>
        <w:rPr>
          <w:w w:val="85"/>
        </w:rPr>
        <w:t>Beneficiary</w:t>
      </w:r>
      <w:r>
        <w:rPr>
          <w:spacing w:val="-14"/>
          <w:w w:val="85"/>
        </w:rPr>
        <w:t xml:space="preserve"> </w:t>
      </w:r>
      <w:r>
        <w:rPr>
          <w:w w:val="85"/>
        </w:rPr>
        <w:t>gives</w:t>
      </w:r>
      <w:r>
        <w:rPr>
          <w:spacing w:val="-13"/>
          <w:w w:val="85"/>
        </w:rPr>
        <w:t xml:space="preserve"> </w:t>
      </w:r>
      <w:r>
        <w:rPr>
          <w:w w:val="85"/>
        </w:rPr>
        <w:t>his/her</w:t>
      </w:r>
      <w:r>
        <w:rPr>
          <w:spacing w:val="-13"/>
          <w:w w:val="85"/>
        </w:rPr>
        <w:t xml:space="preserve"> </w:t>
      </w:r>
      <w:r>
        <w:rPr>
          <w:w w:val="85"/>
        </w:rPr>
        <w:t xml:space="preserve">consent </w:t>
      </w:r>
      <w:r>
        <w:rPr>
          <w:w w:val="95"/>
        </w:rPr>
        <w:t>to</w:t>
      </w:r>
      <w:r>
        <w:rPr>
          <w:spacing w:val="-31"/>
          <w:w w:val="95"/>
        </w:rPr>
        <w:t xml:space="preserve"> </w:t>
      </w:r>
      <w:r>
        <w:rPr>
          <w:w w:val="95"/>
        </w:rPr>
        <w:t>this.</w:t>
      </w:r>
    </w:p>
    <w:p>
      <w:pPr>
        <w:pStyle w:val="2"/>
        <w:spacing w:before="9"/>
        <w:rPr>
          <w:sz w:val="32"/>
        </w:rPr>
      </w:pPr>
    </w:p>
    <w:p>
      <w:pPr>
        <w:pStyle w:val="6"/>
        <w:numPr>
          <w:ilvl w:val="0"/>
          <w:numId w:val="3"/>
        </w:numPr>
        <w:tabs>
          <w:tab w:val="left" w:pos="682"/>
          <w:tab w:val="left" w:pos="683"/>
        </w:tabs>
        <w:spacing w:before="0" w:after="0" w:line="240" w:lineRule="auto"/>
        <w:ind w:left="682" w:right="0" w:hanging="566"/>
        <w:jc w:val="left"/>
        <w:rPr>
          <w:sz w:val="22"/>
        </w:rPr>
      </w:pPr>
      <w:bookmarkStart w:id="45" w:name="_bookmark23"/>
      <w:bookmarkEnd w:id="45"/>
      <w:bookmarkStart w:id="46" w:name="_bookmark23"/>
      <w:bookmarkEnd w:id="46"/>
      <w:r>
        <w:rPr>
          <w:sz w:val="22"/>
        </w:rPr>
        <w:t>SUBMISSION</w:t>
      </w:r>
      <w:r>
        <w:rPr>
          <w:spacing w:val="-41"/>
          <w:sz w:val="22"/>
        </w:rPr>
        <w:t xml:space="preserve"> </w:t>
      </w:r>
      <w:r>
        <w:rPr>
          <w:sz w:val="22"/>
        </w:rPr>
        <w:t>AND</w:t>
      </w:r>
      <w:r>
        <w:rPr>
          <w:spacing w:val="-41"/>
          <w:sz w:val="22"/>
        </w:rPr>
        <w:t xml:space="preserve"> </w:t>
      </w:r>
      <w:r>
        <w:rPr>
          <w:sz w:val="22"/>
        </w:rPr>
        <w:t>VERIFICATION</w:t>
      </w:r>
      <w:r>
        <w:rPr>
          <w:spacing w:val="-38"/>
          <w:sz w:val="22"/>
        </w:rPr>
        <w:t xml:space="preserve"> </w:t>
      </w:r>
      <w:r>
        <w:rPr>
          <w:sz w:val="22"/>
        </w:rPr>
        <w:t>OF</w:t>
      </w:r>
      <w:r>
        <w:rPr>
          <w:spacing w:val="-40"/>
          <w:sz w:val="22"/>
        </w:rPr>
        <w:t xml:space="preserve"> </w:t>
      </w:r>
      <w:r>
        <w:rPr>
          <w:sz w:val="22"/>
        </w:rPr>
        <w:t>REPORTS</w:t>
      </w:r>
    </w:p>
    <w:p>
      <w:pPr>
        <w:pStyle w:val="2"/>
        <w:rPr>
          <w:sz w:val="26"/>
        </w:rPr>
      </w:pPr>
    </w:p>
    <w:p>
      <w:pPr>
        <w:pStyle w:val="2"/>
        <w:spacing w:before="209" w:line="355" w:lineRule="auto"/>
        <w:ind w:left="116" w:right="112"/>
        <w:jc w:val="both"/>
      </w:pPr>
      <w:r>
        <w:rPr>
          <w:w w:val="90"/>
        </w:rPr>
        <w:t>The</w:t>
      </w:r>
      <w:r>
        <w:rPr>
          <w:spacing w:val="-32"/>
          <w:w w:val="90"/>
        </w:rPr>
        <w:t xml:space="preserve"> </w:t>
      </w:r>
      <w:r>
        <w:rPr>
          <w:w w:val="90"/>
        </w:rPr>
        <w:t>participant</w:t>
      </w:r>
      <w:r>
        <w:rPr>
          <w:spacing w:val="-32"/>
          <w:w w:val="90"/>
        </w:rPr>
        <w:t xml:space="preserve"> </w:t>
      </w:r>
      <w:r>
        <w:rPr>
          <w:w w:val="90"/>
        </w:rPr>
        <w:t>is</w:t>
      </w:r>
      <w:r>
        <w:rPr>
          <w:spacing w:val="-34"/>
          <w:w w:val="90"/>
        </w:rPr>
        <w:t xml:space="preserve"> </w:t>
      </w:r>
      <w:r>
        <w:rPr>
          <w:w w:val="90"/>
        </w:rPr>
        <w:t>obliged</w:t>
      </w:r>
      <w:r>
        <w:rPr>
          <w:spacing w:val="-35"/>
          <w:w w:val="90"/>
        </w:rPr>
        <w:t xml:space="preserve"> </w:t>
      </w:r>
      <w:r>
        <w:rPr>
          <w:w w:val="90"/>
        </w:rPr>
        <w:t>to</w:t>
      </w:r>
      <w:r>
        <w:rPr>
          <w:spacing w:val="-33"/>
          <w:w w:val="90"/>
        </w:rPr>
        <w:t xml:space="preserve"> </w:t>
      </w:r>
      <w:r>
        <w:rPr>
          <w:w w:val="90"/>
        </w:rPr>
        <w:t>submit</w:t>
      </w:r>
      <w:r>
        <w:rPr>
          <w:spacing w:val="-32"/>
          <w:w w:val="90"/>
        </w:rPr>
        <w:t xml:space="preserve"> </w:t>
      </w:r>
      <w:r>
        <w:rPr>
          <w:w w:val="90"/>
        </w:rPr>
        <w:t>to</w:t>
      </w:r>
      <w:r>
        <w:rPr>
          <w:spacing w:val="-34"/>
          <w:w w:val="90"/>
        </w:rPr>
        <w:t xml:space="preserve"> </w:t>
      </w:r>
      <w:r>
        <w:rPr>
          <w:w w:val="90"/>
        </w:rPr>
        <w:t>NAWA</w:t>
      </w:r>
      <w:r>
        <w:rPr>
          <w:spacing w:val="-34"/>
          <w:w w:val="90"/>
        </w:rPr>
        <w:t xml:space="preserve"> </w:t>
      </w:r>
      <w:r>
        <w:rPr>
          <w:w w:val="90"/>
        </w:rPr>
        <w:t>a</w:t>
      </w:r>
      <w:r>
        <w:rPr>
          <w:spacing w:val="-34"/>
          <w:w w:val="90"/>
        </w:rPr>
        <w:t xml:space="preserve"> </w:t>
      </w:r>
      <w:r>
        <w:rPr>
          <w:w w:val="90"/>
        </w:rPr>
        <w:t>report</w:t>
      </w:r>
      <w:r>
        <w:rPr>
          <w:spacing w:val="-34"/>
          <w:w w:val="90"/>
        </w:rPr>
        <w:t xml:space="preserve"> </w:t>
      </w:r>
      <w:r>
        <w:rPr>
          <w:w w:val="90"/>
        </w:rPr>
        <w:t>on</w:t>
      </w:r>
      <w:r>
        <w:rPr>
          <w:spacing w:val="-32"/>
          <w:w w:val="90"/>
        </w:rPr>
        <w:t xml:space="preserve"> </w:t>
      </w:r>
      <w:r>
        <w:rPr>
          <w:w w:val="90"/>
        </w:rPr>
        <w:t>the</w:t>
      </w:r>
      <w:r>
        <w:rPr>
          <w:spacing w:val="-34"/>
          <w:w w:val="90"/>
        </w:rPr>
        <w:t xml:space="preserve"> </w:t>
      </w:r>
      <w:r>
        <w:rPr>
          <w:w w:val="90"/>
        </w:rPr>
        <w:t>stay</w:t>
      </w:r>
      <w:r>
        <w:rPr>
          <w:spacing w:val="-29"/>
          <w:w w:val="90"/>
        </w:rPr>
        <w:t xml:space="preserve"> </w:t>
      </w:r>
      <w:r>
        <w:rPr>
          <w:w w:val="90"/>
        </w:rPr>
        <w:t>within</w:t>
      </w:r>
      <w:r>
        <w:rPr>
          <w:spacing w:val="-34"/>
          <w:w w:val="90"/>
        </w:rPr>
        <w:t xml:space="preserve"> </w:t>
      </w:r>
      <w:r>
        <w:rPr>
          <w:w w:val="90"/>
        </w:rPr>
        <w:t>30</w:t>
      </w:r>
      <w:r>
        <w:rPr>
          <w:spacing w:val="-35"/>
          <w:w w:val="90"/>
        </w:rPr>
        <w:t xml:space="preserve"> </w:t>
      </w:r>
      <w:r>
        <w:rPr>
          <w:w w:val="90"/>
        </w:rPr>
        <w:t>days</w:t>
      </w:r>
      <w:r>
        <w:rPr>
          <w:spacing w:val="-33"/>
          <w:w w:val="90"/>
        </w:rPr>
        <w:t xml:space="preserve"> </w:t>
      </w:r>
      <w:r>
        <w:rPr>
          <w:w w:val="90"/>
        </w:rPr>
        <w:t>from</w:t>
      </w:r>
      <w:r>
        <w:rPr>
          <w:spacing w:val="-34"/>
          <w:w w:val="90"/>
        </w:rPr>
        <w:t xml:space="preserve"> </w:t>
      </w:r>
      <w:r>
        <w:rPr>
          <w:w w:val="90"/>
        </w:rPr>
        <w:t>the</w:t>
      </w:r>
      <w:r>
        <w:rPr>
          <w:spacing w:val="-33"/>
          <w:w w:val="90"/>
        </w:rPr>
        <w:t xml:space="preserve"> </w:t>
      </w:r>
      <w:r>
        <w:rPr>
          <w:w w:val="90"/>
        </w:rPr>
        <w:t>end</w:t>
      </w:r>
      <w:r>
        <w:rPr>
          <w:spacing w:val="-33"/>
          <w:w w:val="90"/>
        </w:rPr>
        <w:t xml:space="preserve"> </w:t>
      </w:r>
      <w:r>
        <w:rPr>
          <w:w w:val="90"/>
        </w:rPr>
        <w:t xml:space="preserve">of </w:t>
      </w:r>
      <w:r>
        <w:rPr>
          <w:w w:val="95"/>
        </w:rPr>
        <w:t>the</w:t>
      </w:r>
      <w:r>
        <w:rPr>
          <w:spacing w:val="-34"/>
          <w:w w:val="95"/>
        </w:rPr>
        <w:t xml:space="preserve"> </w:t>
      </w:r>
      <w:r>
        <w:rPr>
          <w:w w:val="95"/>
        </w:rPr>
        <w:t>stay.</w:t>
      </w:r>
    </w:p>
    <w:p>
      <w:pPr>
        <w:pStyle w:val="2"/>
        <w:spacing w:before="8"/>
        <w:rPr>
          <w:sz w:val="32"/>
        </w:rPr>
      </w:pPr>
    </w:p>
    <w:p>
      <w:pPr>
        <w:pStyle w:val="2"/>
        <w:spacing w:line="355" w:lineRule="auto"/>
        <w:ind w:left="116" w:right="117"/>
        <w:jc w:val="both"/>
      </w:pPr>
      <w:r>
        <w:rPr>
          <w:w w:val="90"/>
        </w:rPr>
        <w:t>In</w:t>
      </w:r>
      <w:r>
        <w:rPr>
          <w:spacing w:val="-37"/>
          <w:w w:val="90"/>
        </w:rPr>
        <w:t xml:space="preserve"> </w:t>
      </w:r>
      <w:r>
        <w:rPr>
          <w:w w:val="90"/>
        </w:rPr>
        <w:t>the</w:t>
      </w:r>
      <w:r>
        <w:rPr>
          <w:spacing w:val="-37"/>
          <w:w w:val="90"/>
        </w:rPr>
        <w:t xml:space="preserve"> </w:t>
      </w:r>
      <w:r>
        <w:rPr>
          <w:w w:val="90"/>
        </w:rPr>
        <w:t>case</w:t>
      </w:r>
      <w:r>
        <w:rPr>
          <w:spacing w:val="-38"/>
          <w:w w:val="90"/>
        </w:rPr>
        <w:t xml:space="preserve"> </w:t>
      </w:r>
      <w:r>
        <w:rPr>
          <w:w w:val="90"/>
        </w:rPr>
        <w:t>of</w:t>
      </w:r>
      <w:r>
        <w:rPr>
          <w:spacing w:val="-38"/>
          <w:w w:val="90"/>
        </w:rPr>
        <w:t xml:space="preserve"> </w:t>
      </w:r>
      <w:r>
        <w:rPr>
          <w:w w:val="90"/>
        </w:rPr>
        <w:t>students</w:t>
      </w:r>
      <w:r>
        <w:rPr>
          <w:spacing w:val="-37"/>
          <w:w w:val="90"/>
        </w:rPr>
        <w:t xml:space="preserve"> </w:t>
      </w:r>
      <w:r>
        <w:rPr>
          <w:w w:val="90"/>
        </w:rPr>
        <w:t>of</w:t>
      </w:r>
      <w:r>
        <w:rPr>
          <w:spacing w:val="-37"/>
          <w:w w:val="90"/>
        </w:rPr>
        <w:t xml:space="preserve"> </w:t>
      </w:r>
      <w:r>
        <w:rPr>
          <w:w w:val="90"/>
        </w:rPr>
        <w:t>full-time</w:t>
      </w:r>
      <w:r>
        <w:rPr>
          <w:spacing w:val="-38"/>
          <w:w w:val="90"/>
        </w:rPr>
        <w:t xml:space="preserve"> </w:t>
      </w:r>
      <w:r>
        <w:rPr>
          <w:w w:val="90"/>
        </w:rPr>
        <w:t>studies,</w:t>
      </w:r>
      <w:r>
        <w:rPr>
          <w:spacing w:val="-37"/>
          <w:w w:val="90"/>
        </w:rPr>
        <w:t xml:space="preserve"> </w:t>
      </w:r>
      <w:r>
        <w:rPr>
          <w:w w:val="90"/>
        </w:rPr>
        <w:t>continuing</w:t>
      </w:r>
      <w:r>
        <w:rPr>
          <w:spacing w:val="-37"/>
          <w:w w:val="90"/>
        </w:rPr>
        <w:t xml:space="preserve"> </w:t>
      </w:r>
      <w:r>
        <w:rPr>
          <w:w w:val="90"/>
        </w:rPr>
        <w:t>their</w:t>
      </w:r>
      <w:r>
        <w:rPr>
          <w:spacing w:val="-38"/>
          <w:w w:val="90"/>
        </w:rPr>
        <w:t xml:space="preserve"> </w:t>
      </w:r>
      <w:r>
        <w:rPr>
          <w:w w:val="90"/>
        </w:rPr>
        <w:t>studies</w:t>
      </w:r>
      <w:r>
        <w:rPr>
          <w:spacing w:val="-36"/>
          <w:w w:val="90"/>
        </w:rPr>
        <w:t xml:space="preserve"> </w:t>
      </w:r>
      <w:r>
        <w:rPr>
          <w:w w:val="90"/>
        </w:rPr>
        <w:t>in</w:t>
      </w:r>
      <w:r>
        <w:rPr>
          <w:spacing w:val="-37"/>
          <w:w w:val="90"/>
        </w:rPr>
        <w:t xml:space="preserve"> </w:t>
      </w:r>
      <w:r>
        <w:rPr>
          <w:w w:val="90"/>
        </w:rPr>
        <w:t>the</w:t>
      </w:r>
      <w:r>
        <w:rPr>
          <w:spacing w:val="-37"/>
          <w:w w:val="90"/>
        </w:rPr>
        <w:t xml:space="preserve"> </w:t>
      </w:r>
      <w:r>
        <w:rPr>
          <w:w w:val="90"/>
        </w:rPr>
        <w:t>subsequent</w:t>
      </w:r>
      <w:r>
        <w:rPr>
          <w:spacing w:val="-37"/>
          <w:w w:val="90"/>
        </w:rPr>
        <w:t xml:space="preserve"> </w:t>
      </w:r>
      <w:r>
        <w:rPr>
          <w:w w:val="90"/>
        </w:rPr>
        <w:t>academic year,</w:t>
      </w:r>
      <w:r>
        <w:rPr>
          <w:spacing w:val="-32"/>
          <w:w w:val="90"/>
        </w:rPr>
        <w:t xml:space="preserve"> </w:t>
      </w:r>
      <w:r>
        <w:rPr>
          <w:w w:val="90"/>
        </w:rPr>
        <w:t>they</w:t>
      </w:r>
      <w:r>
        <w:rPr>
          <w:spacing w:val="-32"/>
          <w:w w:val="90"/>
        </w:rPr>
        <w:t xml:space="preserve"> </w:t>
      </w:r>
      <w:r>
        <w:rPr>
          <w:w w:val="90"/>
        </w:rPr>
        <w:t>are</w:t>
      </w:r>
      <w:r>
        <w:rPr>
          <w:spacing w:val="-32"/>
          <w:w w:val="90"/>
        </w:rPr>
        <w:t xml:space="preserve"> </w:t>
      </w:r>
      <w:r>
        <w:rPr>
          <w:w w:val="90"/>
        </w:rPr>
        <w:t>obliged,</w:t>
      </w:r>
      <w:r>
        <w:rPr>
          <w:spacing w:val="-32"/>
          <w:w w:val="90"/>
        </w:rPr>
        <w:t xml:space="preserve"> </w:t>
      </w:r>
      <w:r>
        <w:rPr>
          <w:w w:val="90"/>
        </w:rPr>
        <w:t>by</w:t>
      </w:r>
      <w:r>
        <w:rPr>
          <w:spacing w:val="-32"/>
          <w:w w:val="90"/>
        </w:rPr>
        <w:t xml:space="preserve"> </w:t>
      </w:r>
      <w:r>
        <w:rPr>
          <w:w w:val="90"/>
        </w:rPr>
        <w:t>30</w:t>
      </w:r>
      <w:r>
        <w:rPr>
          <w:spacing w:val="-32"/>
          <w:w w:val="90"/>
        </w:rPr>
        <w:t xml:space="preserve"> </w:t>
      </w:r>
      <w:r>
        <w:rPr>
          <w:w w:val="90"/>
        </w:rPr>
        <w:t>September</w:t>
      </w:r>
      <w:r>
        <w:rPr>
          <w:spacing w:val="-32"/>
          <w:w w:val="90"/>
        </w:rPr>
        <w:t xml:space="preserve"> </w:t>
      </w:r>
      <w:r>
        <w:rPr>
          <w:w w:val="90"/>
        </w:rPr>
        <w:t>of</w:t>
      </w:r>
      <w:r>
        <w:rPr>
          <w:spacing w:val="-32"/>
          <w:w w:val="90"/>
        </w:rPr>
        <w:t xml:space="preserve"> </w:t>
      </w:r>
      <w:r>
        <w:rPr>
          <w:w w:val="90"/>
        </w:rPr>
        <w:t>each</w:t>
      </w:r>
      <w:r>
        <w:rPr>
          <w:spacing w:val="-33"/>
          <w:w w:val="90"/>
        </w:rPr>
        <w:t xml:space="preserve"> </w:t>
      </w:r>
      <w:r>
        <w:rPr>
          <w:w w:val="90"/>
        </w:rPr>
        <w:t>year,</w:t>
      </w:r>
      <w:r>
        <w:rPr>
          <w:spacing w:val="-33"/>
          <w:w w:val="90"/>
        </w:rPr>
        <w:t xml:space="preserve"> </w:t>
      </w:r>
      <w:r>
        <w:rPr>
          <w:w w:val="90"/>
        </w:rPr>
        <w:t>to</w:t>
      </w:r>
      <w:r>
        <w:rPr>
          <w:spacing w:val="-32"/>
          <w:w w:val="90"/>
        </w:rPr>
        <w:t xml:space="preserve"> </w:t>
      </w:r>
      <w:r>
        <w:rPr>
          <w:w w:val="90"/>
        </w:rPr>
        <w:t>submit</w:t>
      </w:r>
      <w:r>
        <w:rPr>
          <w:spacing w:val="-32"/>
          <w:w w:val="90"/>
        </w:rPr>
        <w:t xml:space="preserve"> </w:t>
      </w:r>
      <w:r>
        <w:rPr>
          <w:w w:val="90"/>
        </w:rPr>
        <w:t>an</w:t>
      </w:r>
      <w:r>
        <w:rPr>
          <w:spacing w:val="-32"/>
          <w:w w:val="90"/>
        </w:rPr>
        <w:t xml:space="preserve"> </w:t>
      </w:r>
      <w:r>
        <w:rPr>
          <w:w w:val="90"/>
        </w:rPr>
        <w:t>interim</w:t>
      </w:r>
      <w:r>
        <w:rPr>
          <w:spacing w:val="-33"/>
          <w:w w:val="90"/>
        </w:rPr>
        <w:t xml:space="preserve"> </w:t>
      </w:r>
      <w:r>
        <w:rPr>
          <w:w w:val="90"/>
        </w:rPr>
        <w:t>report</w:t>
      </w:r>
      <w:r>
        <w:rPr>
          <w:spacing w:val="-32"/>
          <w:w w:val="90"/>
        </w:rPr>
        <w:t xml:space="preserve"> </w:t>
      </w:r>
      <w:r>
        <w:rPr>
          <w:w w:val="90"/>
        </w:rPr>
        <w:t>including</w:t>
      </w:r>
      <w:r>
        <w:rPr>
          <w:spacing w:val="-31"/>
          <w:w w:val="90"/>
        </w:rPr>
        <w:t xml:space="preserve"> </w:t>
      </w:r>
      <w:r>
        <w:rPr>
          <w:w w:val="90"/>
        </w:rPr>
        <w:t>the</w:t>
      </w:r>
    </w:p>
    <w:p>
      <w:pPr>
        <w:spacing w:after="0" w:line="355" w:lineRule="auto"/>
        <w:jc w:val="both"/>
        <w:sectPr>
          <w:pgSz w:w="11900" w:h="16850"/>
          <w:pgMar w:top="1820" w:right="1300" w:bottom="940" w:left="1300" w:header="887" w:footer="750" w:gutter="0"/>
        </w:sectPr>
      </w:pPr>
    </w:p>
    <w:p>
      <w:pPr>
        <w:pStyle w:val="2"/>
        <w:spacing w:before="159" w:line="355" w:lineRule="auto"/>
        <w:ind w:left="116" w:right="110"/>
        <w:jc w:val="both"/>
      </w:pPr>
      <w:r>
        <w:rPr>
          <w:w w:val="85"/>
        </w:rPr>
        <w:t>average</w:t>
      </w:r>
      <w:r>
        <w:rPr>
          <w:spacing w:val="-21"/>
          <w:w w:val="85"/>
        </w:rPr>
        <w:t xml:space="preserve"> </w:t>
      </w:r>
      <w:r>
        <w:rPr>
          <w:w w:val="85"/>
        </w:rPr>
        <w:t>grade</w:t>
      </w:r>
      <w:r>
        <w:rPr>
          <w:spacing w:val="-18"/>
          <w:w w:val="85"/>
        </w:rPr>
        <w:t xml:space="preserve"> </w:t>
      </w:r>
      <w:r>
        <w:rPr>
          <w:w w:val="85"/>
        </w:rPr>
        <w:t>for</w:t>
      </w:r>
      <w:r>
        <w:rPr>
          <w:spacing w:val="-18"/>
          <w:w w:val="85"/>
        </w:rPr>
        <w:t xml:space="preserve"> </w:t>
      </w:r>
      <w:r>
        <w:rPr>
          <w:w w:val="85"/>
        </w:rPr>
        <w:t>the</w:t>
      </w:r>
      <w:r>
        <w:rPr>
          <w:spacing w:val="-19"/>
          <w:w w:val="85"/>
        </w:rPr>
        <w:t xml:space="preserve"> </w:t>
      </w:r>
      <w:r>
        <w:rPr>
          <w:w w:val="85"/>
        </w:rPr>
        <w:t>past</w:t>
      </w:r>
      <w:r>
        <w:rPr>
          <w:spacing w:val="-18"/>
          <w:w w:val="85"/>
        </w:rPr>
        <w:t xml:space="preserve"> </w:t>
      </w:r>
      <w:r>
        <w:rPr>
          <w:w w:val="85"/>
        </w:rPr>
        <w:t>academic</w:t>
      </w:r>
      <w:r>
        <w:rPr>
          <w:spacing w:val="-18"/>
          <w:w w:val="85"/>
        </w:rPr>
        <w:t xml:space="preserve"> </w:t>
      </w:r>
      <w:r>
        <w:rPr>
          <w:w w:val="85"/>
        </w:rPr>
        <w:t>year</w:t>
      </w:r>
      <w:r>
        <w:rPr>
          <w:spacing w:val="-21"/>
          <w:w w:val="85"/>
        </w:rPr>
        <w:t xml:space="preserve"> </w:t>
      </w:r>
      <w:r>
        <w:rPr>
          <w:w w:val="85"/>
        </w:rPr>
        <w:t>(first-</w:t>
      </w:r>
      <w:r>
        <w:rPr>
          <w:spacing w:val="-20"/>
          <w:w w:val="85"/>
        </w:rPr>
        <w:t xml:space="preserve"> </w:t>
      </w:r>
      <w:r>
        <w:rPr>
          <w:w w:val="85"/>
        </w:rPr>
        <w:t>and</w:t>
      </w:r>
      <w:r>
        <w:rPr>
          <w:spacing w:val="-22"/>
          <w:w w:val="85"/>
        </w:rPr>
        <w:t xml:space="preserve"> </w:t>
      </w:r>
      <w:r>
        <w:rPr>
          <w:w w:val="85"/>
        </w:rPr>
        <w:t>second-cycle</w:t>
      </w:r>
      <w:r>
        <w:rPr>
          <w:spacing w:val="-19"/>
          <w:w w:val="85"/>
        </w:rPr>
        <w:t xml:space="preserve"> </w:t>
      </w:r>
      <w:r>
        <w:rPr>
          <w:w w:val="85"/>
        </w:rPr>
        <w:t>programme)</w:t>
      </w:r>
      <w:r>
        <w:rPr>
          <w:spacing w:val="-18"/>
          <w:w w:val="85"/>
        </w:rPr>
        <w:t xml:space="preserve"> </w:t>
      </w:r>
      <w:r>
        <w:rPr>
          <w:w w:val="85"/>
        </w:rPr>
        <w:t>or</w:t>
      </w:r>
      <w:r>
        <w:rPr>
          <w:spacing w:val="-20"/>
          <w:w w:val="85"/>
        </w:rPr>
        <w:t xml:space="preserve"> </w:t>
      </w:r>
      <w:r>
        <w:rPr>
          <w:w w:val="85"/>
        </w:rPr>
        <w:t>the</w:t>
      </w:r>
      <w:r>
        <w:rPr>
          <w:spacing w:val="-22"/>
          <w:w w:val="85"/>
        </w:rPr>
        <w:t xml:space="preserve"> </w:t>
      </w:r>
      <w:r>
        <w:rPr>
          <w:w w:val="85"/>
        </w:rPr>
        <w:t xml:space="preserve">supervisor’s </w:t>
      </w:r>
      <w:r>
        <w:rPr>
          <w:w w:val="95"/>
        </w:rPr>
        <w:t>opinion</w:t>
      </w:r>
      <w:r>
        <w:rPr>
          <w:spacing w:val="-47"/>
          <w:w w:val="95"/>
        </w:rPr>
        <w:t xml:space="preserve"> </w:t>
      </w:r>
      <w:r>
        <w:rPr>
          <w:w w:val="95"/>
        </w:rPr>
        <w:t>on</w:t>
      </w:r>
      <w:r>
        <w:rPr>
          <w:spacing w:val="-46"/>
          <w:w w:val="95"/>
        </w:rPr>
        <w:t xml:space="preserve"> </w:t>
      </w:r>
      <w:r>
        <w:rPr>
          <w:w w:val="95"/>
        </w:rPr>
        <w:t>the</w:t>
      </w:r>
      <w:r>
        <w:rPr>
          <w:spacing w:val="-48"/>
          <w:w w:val="95"/>
        </w:rPr>
        <w:t xml:space="preserve"> </w:t>
      </w:r>
      <w:r>
        <w:rPr>
          <w:w w:val="95"/>
        </w:rPr>
        <w:t>progress</w:t>
      </w:r>
      <w:r>
        <w:rPr>
          <w:spacing w:val="-47"/>
          <w:w w:val="95"/>
        </w:rPr>
        <w:t xml:space="preserve"> </w:t>
      </w:r>
      <w:r>
        <w:rPr>
          <w:w w:val="95"/>
        </w:rPr>
        <w:t>of</w:t>
      </w:r>
      <w:r>
        <w:rPr>
          <w:spacing w:val="-47"/>
          <w:w w:val="95"/>
        </w:rPr>
        <w:t xml:space="preserve"> </w:t>
      </w:r>
      <w:r>
        <w:rPr>
          <w:w w:val="95"/>
        </w:rPr>
        <w:t>work</w:t>
      </w:r>
      <w:r>
        <w:rPr>
          <w:spacing w:val="-46"/>
          <w:w w:val="95"/>
        </w:rPr>
        <w:t xml:space="preserve"> </w:t>
      </w:r>
      <w:r>
        <w:rPr>
          <w:w w:val="95"/>
        </w:rPr>
        <w:t>on</w:t>
      </w:r>
      <w:r>
        <w:rPr>
          <w:spacing w:val="-45"/>
          <w:w w:val="95"/>
        </w:rPr>
        <w:t xml:space="preserve"> </w:t>
      </w:r>
      <w:r>
        <w:rPr>
          <w:w w:val="95"/>
        </w:rPr>
        <w:t>the</w:t>
      </w:r>
      <w:r>
        <w:rPr>
          <w:spacing w:val="-45"/>
          <w:w w:val="95"/>
        </w:rPr>
        <w:t xml:space="preserve"> </w:t>
      </w:r>
      <w:r>
        <w:rPr>
          <w:w w:val="95"/>
        </w:rPr>
        <w:t>doctoral</w:t>
      </w:r>
      <w:r>
        <w:rPr>
          <w:spacing w:val="-47"/>
          <w:w w:val="95"/>
        </w:rPr>
        <w:t xml:space="preserve"> </w:t>
      </w:r>
      <w:r>
        <w:rPr>
          <w:w w:val="95"/>
        </w:rPr>
        <w:t>thesis</w:t>
      </w:r>
      <w:r>
        <w:rPr>
          <w:spacing w:val="-46"/>
          <w:w w:val="95"/>
        </w:rPr>
        <w:t xml:space="preserve"> </w:t>
      </w:r>
      <w:r>
        <w:rPr>
          <w:w w:val="95"/>
        </w:rPr>
        <w:t>(third-cycle</w:t>
      </w:r>
      <w:r>
        <w:rPr>
          <w:spacing w:val="-45"/>
          <w:w w:val="95"/>
        </w:rPr>
        <w:t xml:space="preserve"> </w:t>
      </w:r>
      <w:r>
        <w:rPr>
          <w:w w:val="95"/>
        </w:rPr>
        <w:t>programme).</w:t>
      </w:r>
    </w:p>
    <w:p>
      <w:pPr>
        <w:pStyle w:val="2"/>
        <w:spacing w:before="1"/>
        <w:ind w:left="116"/>
        <w:jc w:val="both"/>
      </w:pPr>
      <w:r>
        <w:rPr>
          <w:w w:val="95"/>
        </w:rPr>
        <w:t>A failure to submit an interim report may be a basis for suspending the scholarship.</w:t>
      </w:r>
    </w:p>
    <w:p>
      <w:pPr>
        <w:pStyle w:val="2"/>
        <w:rPr>
          <w:sz w:val="26"/>
        </w:rPr>
      </w:pPr>
    </w:p>
    <w:p>
      <w:pPr>
        <w:pStyle w:val="2"/>
        <w:spacing w:before="209" w:line="355" w:lineRule="auto"/>
        <w:ind w:left="116" w:right="112"/>
        <w:jc w:val="both"/>
      </w:pPr>
      <w:r>
        <w:rPr>
          <w:w w:val="90"/>
        </w:rPr>
        <w:t>A</w:t>
      </w:r>
      <w:r>
        <w:rPr>
          <w:spacing w:val="-51"/>
          <w:w w:val="90"/>
        </w:rPr>
        <w:t xml:space="preserve"> </w:t>
      </w:r>
      <w:r>
        <w:rPr>
          <w:w w:val="90"/>
        </w:rPr>
        <w:t>failure</w:t>
      </w:r>
      <w:r>
        <w:rPr>
          <w:spacing w:val="-50"/>
          <w:w w:val="90"/>
        </w:rPr>
        <w:t xml:space="preserve"> </w:t>
      </w:r>
      <w:r>
        <w:rPr>
          <w:w w:val="90"/>
        </w:rPr>
        <w:t>to</w:t>
      </w:r>
      <w:r>
        <w:rPr>
          <w:spacing w:val="-50"/>
          <w:w w:val="90"/>
        </w:rPr>
        <w:t xml:space="preserve"> </w:t>
      </w:r>
      <w:r>
        <w:rPr>
          <w:w w:val="90"/>
        </w:rPr>
        <w:t>submit</w:t>
      </w:r>
      <w:r>
        <w:rPr>
          <w:spacing w:val="-51"/>
          <w:w w:val="90"/>
        </w:rPr>
        <w:t xml:space="preserve"> </w:t>
      </w:r>
      <w:r>
        <w:rPr>
          <w:w w:val="90"/>
        </w:rPr>
        <w:t>a</w:t>
      </w:r>
      <w:r>
        <w:rPr>
          <w:spacing w:val="-52"/>
          <w:w w:val="90"/>
        </w:rPr>
        <w:t xml:space="preserve"> </w:t>
      </w:r>
      <w:r>
        <w:rPr>
          <w:w w:val="90"/>
        </w:rPr>
        <w:t>final</w:t>
      </w:r>
      <w:r>
        <w:rPr>
          <w:spacing w:val="-51"/>
          <w:w w:val="90"/>
        </w:rPr>
        <w:t xml:space="preserve"> </w:t>
      </w:r>
      <w:r>
        <w:rPr>
          <w:w w:val="90"/>
        </w:rPr>
        <w:t>report</w:t>
      </w:r>
      <w:r>
        <w:rPr>
          <w:spacing w:val="-51"/>
          <w:w w:val="90"/>
        </w:rPr>
        <w:t xml:space="preserve"> </w:t>
      </w:r>
      <w:r>
        <w:rPr>
          <w:w w:val="90"/>
        </w:rPr>
        <w:t>may</w:t>
      </w:r>
      <w:r>
        <w:rPr>
          <w:spacing w:val="-50"/>
          <w:w w:val="90"/>
        </w:rPr>
        <w:t xml:space="preserve"> </w:t>
      </w:r>
      <w:r>
        <w:rPr>
          <w:w w:val="90"/>
        </w:rPr>
        <w:t>be</w:t>
      </w:r>
      <w:r>
        <w:rPr>
          <w:spacing w:val="-50"/>
          <w:w w:val="90"/>
        </w:rPr>
        <w:t xml:space="preserve"> </w:t>
      </w:r>
      <w:r>
        <w:rPr>
          <w:w w:val="90"/>
        </w:rPr>
        <w:t>a</w:t>
      </w:r>
      <w:r>
        <w:rPr>
          <w:spacing w:val="-52"/>
          <w:w w:val="90"/>
        </w:rPr>
        <w:t xml:space="preserve"> </w:t>
      </w:r>
      <w:r>
        <w:rPr>
          <w:w w:val="90"/>
        </w:rPr>
        <w:t>basis</w:t>
      </w:r>
      <w:r>
        <w:rPr>
          <w:spacing w:val="-50"/>
          <w:w w:val="90"/>
        </w:rPr>
        <w:t xml:space="preserve"> </w:t>
      </w:r>
      <w:r>
        <w:rPr>
          <w:w w:val="90"/>
        </w:rPr>
        <w:t>for</w:t>
      </w:r>
      <w:r>
        <w:rPr>
          <w:spacing w:val="-51"/>
          <w:w w:val="90"/>
        </w:rPr>
        <w:t xml:space="preserve"> </w:t>
      </w:r>
      <w:r>
        <w:rPr>
          <w:w w:val="90"/>
        </w:rPr>
        <w:t>non-admission</w:t>
      </w:r>
      <w:r>
        <w:rPr>
          <w:spacing w:val="-51"/>
          <w:w w:val="90"/>
        </w:rPr>
        <w:t xml:space="preserve"> </w:t>
      </w:r>
      <w:r>
        <w:rPr>
          <w:w w:val="90"/>
        </w:rPr>
        <w:t>of</w:t>
      </w:r>
      <w:r>
        <w:rPr>
          <w:spacing w:val="-51"/>
          <w:w w:val="90"/>
        </w:rPr>
        <w:t xml:space="preserve"> </w:t>
      </w:r>
      <w:r>
        <w:rPr>
          <w:w w:val="90"/>
        </w:rPr>
        <w:t>the</w:t>
      </w:r>
      <w:r>
        <w:rPr>
          <w:spacing w:val="-51"/>
          <w:w w:val="90"/>
        </w:rPr>
        <w:t xml:space="preserve"> </w:t>
      </w:r>
      <w:r>
        <w:rPr>
          <w:w w:val="90"/>
        </w:rPr>
        <w:t>Beneficiary</w:t>
      </w:r>
      <w:r>
        <w:rPr>
          <w:spacing w:val="-51"/>
          <w:w w:val="90"/>
        </w:rPr>
        <w:t xml:space="preserve"> </w:t>
      </w:r>
      <w:r>
        <w:rPr>
          <w:w w:val="90"/>
        </w:rPr>
        <w:t>to</w:t>
      </w:r>
      <w:r>
        <w:rPr>
          <w:spacing w:val="-51"/>
          <w:w w:val="90"/>
        </w:rPr>
        <w:t xml:space="preserve"> </w:t>
      </w:r>
      <w:r>
        <w:rPr>
          <w:w w:val="90"/>
        </w:rPr>
        <w:t>another</w:t>
      </w:r>
      <w:r>
        <w:rPr>
          <w:spacing w:val="-51"/>
          <w:w w:val="90"/>
        </w:rPr>
        <w:t xml:space="preserve"> </w:t>
      </w:r>
      <w:r>
        <w:rPr>
          <w:w w:val="90"/>
        </w:rPr>
        <w:t>call for</w:t>
      </w:r>
      <w:r>
        <w:rPr>
          <w:spacing w:val="-44"/>
          <w:w w:val="90"/>
        </w:rPr>
        <w:t xml:space="preserve"> </w:t>
      </w:r>
      <w:r>
        <w:rPr>
          <w:w w:val="90"/>
        </w:rPr>
        <w:t>proposals</w:t>
      </w:r>
      <w:r>
        <w:rPr>
          <w:spacing w:val="-43"/>
          <w:w w:val="90"/>
        </w:rPr>
        <w:t xml:space="preserve"> </w:t>
      </w:r>
      <w:r>
        <w:rPr>
          <w:w w:val="90"/>
        </w:rPr>
        <w:t>under</w:t>
      </w:r>
      <w:r>
        <w:rPr>
          <w:spacing w:val="-44"/>
          <w:w w:val="90"/>
        </w:rPr>
        <w:t xml:space="preserve"> </w:t>
      </w:r>
      <w:r>
        <w:rPr>
          <w:w w:val="90"/>
        </w:rPr>
        <w:t>the</w:t>
      </w:r>
      <w:r>
        <w:rPr>
          <w:spacing w:val="-44"/>
          <w:w w:val="90"/>
        </w:rPr>
        <w:t xml:space="preserve"> </w:t>
      </w:r>
      <w:r>
        <w:rPr>
          <w:w w:val="90"/>
        </w:rPr>
        <w:t>Programmes</w:t>
      </w:r>
      <w:r>
        <w:rPr>
          <w:spacing w:val="-43"/>
          <w:w w:val="90"/>
        </w:rPr>
        <w:t xml:space="preserve"> </w:t>
      </w:r>
      <w:r>
        <w:rPr>
          <w:w w:val="90"/>
        </w:rPr>
        <w:t>announced</w:t>
      </w:r>
      <w:r>
        <w:rPr>
          <w:spacing w:val="-45"/>
          <w:w w:val="90"/>
        </w:rPr>
        <w:t xml:space="preserve"> </w:t>
      </w:r>
      <w:r>
        <w:rPr>
          <w:w w:val="90"/>
        </w:rPr>
        <w:t>by</w:t>
      </w:r>
      <w:r>
        <w:rPr>
          <w:spacing w:val="-46"/>
          <w:w w:val="90"/>
        </w:rPr>
        <w:t xml:space="preserve"> </w:t>
      </w:r>
      <w:r>
        <w:rPr>
          <w:w w:val="90"/>
        </w:rPr>
        <w:t>NAWA</w:t>
      </w:r>
      <w:r>
        <w:rPr>
          <w:spacing w:val="-44"/>
          <w:w w:val="90"/>
        </w:rPr>
        <w:t xml:space="preserve"> </w:t>
      </w:r>
      <w:r>
        <w:rPr>
          <w:w w:val="90"/>
        </w:rPr>
        <w:t>and</w:t>
      </w:r>
      <w:r>
        <w:rPr>
          <w:spacing w:val="-45"/>
          <w:w w:val="90"/>
        </w:rPr>
        <w:t xml:space="preserve"> </w:t>
      </w:r>
      <w:r>
        <w:rPr>
          <w:w w:val="90"/>
        </w:rPr>
        <w:t>for</w:t>
      </w:r>
      <w:r>
        <w:rPr>
          <w:spacing w:val="-45"/>
          <w:w w:val="90"/>
        </w:rPr>
        <w:t xml:space="preserve"> </w:t>
      </w:r>
      <w:r>
        <w:rPr>
          <w:w w:val="90"/>
        </w:rPr>
        <w:t>requesting</w:t>
      </w:r>
      <w:r>
        <w:rPr>
          <w:spacing w:val="-44"/>
          <w:w w:val="90"/>
        </w:rPr>
        <w:t xml:space="preserve"> </w:t>
      </w:r>
      <w:r>
        <w:rPr>
          <w:w w:val="90"/>
        </w:rPr>
        <w:t>to</w:t>
      </w:r>
      <w:r>
        <w:rPr>
          <w:spacing w:val="-44"/>
          <w:w w:val="90"/>
        </w:rPr>
        <w:t xml:space="preserve"> </w:t>
      </w:r>
      <w:r>
        <w:rPr>
          <w:w w:val="90"/>
        </w:rPr>
        <w:t>return</w:t>
      </w:r>
      <w:r>
        <w:rPr>
          <w:spacing w:val="-44"/>
          <w:w w:val="90"/>
        </w:rPr>
        <w:t xml:space="preserve"> </w:t>
      </w:r>
      <w:r>
        <w:rPr>
          <w:w w:val="90"/>
        </w:rPr>
        <w:t>the</w:t>
      </w:r>
      <w:r>
        <w:rPr>
          <w:spacing w:val="-44"/>
          <w:w w:val="90"/>
        </w:rPr>
        <w:t xml:space="preserve"> </w:t>
      </w:r>
      <w:r>
        <w:rPr>
          <w:w w:val="90"/>
        </w:rPr>
        <w:t xml:space="preserve">funds </w:t>
      </w:r>
      <w:r>
        <w:rPr>
          <w:w w:val="95"/>
        </w:rPr>
        <w:t>he/she</w:t>
      </w:r>
      <w:r>
        <w:rPr>
          <w:spacing w:val="-35"/>
          <w:w w:val="95"/>
        </w:rPr>
        <w:t xml:space="preserve"> </w:t>
      </w:r>
      <w:r>
        <w:rPr>
          <w:w w:val="95"/>
        </w:rPr>
        <w:t>received.</w:t>
      </w:r>
    </w:p>
    <w:p>
      <w:pPr>
        <w:pStyle w:val="2"/>
        <w:spacing w:before="8"/>
        <w:rPr>
          <w:sz w:val="32"/>
        </w:rPr>
      </w:pPr>
    </w:p>
    <w:p>
      <w:pPr>
        <w:pStyle w:val="2"/>
        <w:spacing w:line="355" w:lineRule="auto"/>
        <w:ind w:left="116" w:right="109"/>
        <w:jc w:val="both"/>
      </w:pPr>
      <w:r>
        <w:rPr>
          <w:w w:val="90"/>
        </w:rPr>
        <w:t>For</w:t>
      </w:r>
      <w:r>
        <w:rPr>
          <w:spacing w:val="-47"/>
          <w:w w:val="90"/>
        </w:rPr>
        <w:t xml:space="preserve"> </w:t>
      </w:r>
      <w:r>
        <w:rPr>
          <w:w w:val="90"/>
        </w:rPr>
        <w:t>the</w:t>
      </w:r>
      <w:r>
        <w:rPr>
          <w:spacing w:val="-46"/>
          <w:w w:val="90"/>
        </w:rPr>
        <w:t xml:space="preserve"> </w:t>
      </w:r>
      <w:r>
        <w:rPr>
          <w:w w:val="90"/>
        </w:rPr>
        <w:t>Beneficiaries</w:t>
      </w:r>
      <w:r>
        <w:rPr>
          <w:spacing w:val="-47"/>
          <w:w w:val="90"/>
        </w:rPr>
        <w:t xml:space="preserve"> </w:t>
      </w:r>
      <w:r>
        <w:rPr>
          <w:w w:val="90"/>
        </w:rPr>
        <w:t>receiving</w:t>
      </w:r>
      <w:r>
        <w:rPr>
          <w:spacing w:val="-47"/>
          <w:w w:val="90"/>
        </w:rPr>
        <w:t xml:space="preserve"> </w:t>
      </w:r>
      <w:r>
        <w:rPr>
          <w:w w:val="90"/>
        </w:rPr>
        <w:t>the</w:t>
      </w:r>
      <w:r>
        <w:rPr>
          <w:spacing w:val="-48"/>
          <w:w w:val="90"/>
        </w:rPr>
        <w:t xml:space="preserve"> </w:t>
      </w:r>
      <w:r>
        <w:rPr>
          <w:w w:val="90"/>
        </w:rPr>
        <w:t>scholarship</w:t>
      </w:r>
      <w:r>
        <w:rPr>
          <w:spacing w:val="-48"/>
          <w:w w:val="90"/>
        </w:rPr>
        <w:t xml:space="preserve"> </w:t>
      </w:r>
      <w:r>
        <w:rPr>
          <w:w w:val="90"/>
        </w:rPr>
        <w:t>of</w:t>
      </w:r>
      <w:r>
        <w:rPr>
          <w:spacing w:val="-46"/>
          <w:w w:val="90"/>
        </w:rPr>
        <w:t xml:space="preserve"> </w:t>
      </w:r>
      <w:r>
        <w:rPr>
          <w:w w:val="90"/>
        </w:rPr>
        <w:t>the</w:t>
      </w:r>
      <w:r>
        <w:rPr>
          <w:spacing w:val="-46"/>
          <w:w w:val="90"/>
        </w:rPr>
        <w:t xml:space="preserve"> </w:t>
      </w:r>
      <w:r>
        <w:rPr>
          <w:w w:val="90"/>
        </w:rPr>
        <w:t>Director</w:t>
      </w:r>
      <w:r>
        <w:rPr>
          <w:spacing w:val="-46"/>
          <w:w w:val="90"/>
        </w:rPr>
        <w:t xml:space="preserve"> </w:t>
      </w:r>
      <w:r>
        <w:rPr>
          <w:w w:val="90"/>
        </w:rPr>
        <w:t>of</w:t>
      </w:r>
      <w:r>
        <w:rPr>
          <w:spacing w:val="-47"/>
          <w:w w:val="90"/>
        </w:rPr>
        <w:t xml:space="preserve"> </w:t>
      </w:r>
      <w:r>
        <w:rPr>
          <w:w w:val="90"/>
        </w:rPr>
        <w:t>NAWA,</w:t>
      </w:r>
      <w:r>
        <w:rPr>
          <w:spacing w:val="-46"/>
          <w:w w:val="90"/>
        </w:rPr>
        <w:t xml:space="preserve"> </w:t>
      </w:r>
      <w:r>
        <w:rPr>
          <w:w w:val="90"/>
        </w:rPr>
        <w:t>models</w:t>
      </w:r>
      <w:r>
        <w:rPr>
          <w:spacing w:val="-47"/>
          <w:w w:val="90"/>
        </w:rPr>
        <w:t xml:space="preserve"> </w:t>
      </w:r>
      <w:r>
        <w:rPr>
          <w:w w:val="90"/>
        </w:rPr>
        <w:t>of</w:t>
      </w:r>
      <w:r>
        <w:rPr>
          <w:spacing w:val="-45"/>
          <w:w w:val="90"/>
        </w:rPr>
        <w:t xml:space="preserve"> </w:t>
      </w:r>
      <w:r>
        <w:rPr>
          <w:w w:val="90"/>
        </w:rPr>
        <w:t>the</w:t>
      </w:r>
      <w:r>
        <w:rPr>
          <w:spacing w:val="-46"/>
          <w:w w:val="90"/>
        </w:rPr>
        <w:t xml:space="preserve"> </w:t>
      </w:r>
      <w:r>
        <w:rPr>
          <w:w w:val="90"/>
        </w:rPr>
        <w:t>interim</w:t>
      </w:r>
      <w:r>
        <w:rPr>
          <w:spacing w:val="-47"/>
          <w:w w:val="90"/>
        </w:rPr>
        <w:t xml:space="preserve"> </w:t>
      </w:r>
      <w:r>
        <w:rPr>
          <w:w w:val="90"/>
        </w:rPr>
        <w:t>and final</w:t>
      </w:r>
      <w:r>
        <w:rPr>
          <w:spacing w:val="-48"/>
          <w:w w:val="90"/>
        </w:rPr>
        <w:t xml:space="preserve"> </w:t>
      </w:r>
      <w:r>
        <w:rPr>
          <w:w w:val="90"/>
        </w:rPr>
        <w:t>reports</w:t>
      </w:r>
      <w:r>
        <w:rPr>
          <w:spacing w:val="-46"/>
          <w:w w:val="90"/>
        </w:rPr>
        <w:t xml:space="preserve"> </w:t>
      </w:r>
      <w:r>
        <w:rPr>
          <w:w w:val="90"/>
        </w:rPr>
        <w:t>are</w:t>
      </w:r>
      <w:r>
        <w:rPr>
          <w:spacing w:val="-48"/>
          <w:w w:val="90"/>
        </w:rPr>
        <w:t xml:space="preserve"> </w:t>
      </w:r>
      <w:r>
        <w:rPr>
          <w:w w:val="90"/>
        </w:rPr>
        <w:t>a</w:t>
      </w:r>
      <w:r>
        <w:rPr>
          <w:spacing w:val="-47"/>
          <w:w w:val="90"/>
        </w:rPr>
        <w:t xml:space="preserve"> </w:t>
      </w:r>
      <w:r>
        <w:rPr>
          <w:w w:val="90"/>
        </w:rPr>
        <w:t>part</w:t>
      </w:r>
      <w:r>
        <w:rPr>
          <w:spacing w:val="-48"/>
          <w:w w:val="90"/>
        </w:rPr>
        <w:t xml:space="preserve"> </w:t>
      </w:r>
      <w:r>
        <w:rPr>
          <w:w w:val="90"/>
        </w:rPr>
        <w:t>of</w:t>
      </w:r>
      <w:r>
        <w:rPr>
          <w:spacing w:val="-47"/>
          <w:w w:val="90"/>
        </w:rPr>
        <w:t xml:space="preserve"> </w:t>
      </w:r>
      <w:r>
        <w:rPr>
          <w:w w:val="90"/>
        </w:rPr>
        <w:t>the</w:t>
      </w:r>
      <w:r>
        <w:rPr>
          <w:spacing w:val="-47"/>
          <w:w w:val="90"/>
        </w:rPr>
        <w:t xml:space="preserve"> </w:t>
      </w:r>
      <w:r>
        <w:rPr>
          <w:w w:val="90"/>
        </w:rPr>
        <w:t>scholarship</w:t>
      </w:r>
      <w:r>
        <w:rPr>
          <w:spacing w:val="-49"/>
          <w:w w:val="90"/>
        </w:rPr>
        <w:t xml:space="preserve"> </w:t>
      </w:r>
      <w:r>
        <w:rPr>
          <w:w w:val="90"/>
        </w:rPr>
        <w:t>agreement.</w:t>
      </w:r>
      <w:r>
        <w:rPr>
          <w:spacing w:val="-48"/>
          <w:w w:val="90"/>
        </w:rPr>
        <w:t xml:space="preserve"> </w:t>
      </w:r>
      <w:r>
        <w:rPr>
          <w:w w:val="90"/>
        </w:rPr>
        <w:t>The</w:t>
      </w:r>
      <w:r>
        <w:rPr>
          <w:spacing w:val="-47"/>
          <w:w w:val="90"/>
        </w:rPr>
        <w:t xml:space="preserve"> </w:t>
      </w:r>
      <w:r>
        <w:rPr>
          <w:w w:val="90"/>
        </w:rPr>
        <w:t>model</w:t>
      </w:r>
      <w:r>
        <w:rPr>
          <w:spacing w:val="-48"/>
          <w:w w:val="90"/>
        </w:rPr>
        <w:t xml:space="preserve"> </w:t>
      </w:r>
      <w:r>
        <w:rPr>
          <w:w w:val="90"/>
        </w:rPr>
        <w:t>of</w:t>
      </w:r>
      <w:r>
        <w:rPr>
          <w:spacing w:val="-47"/>
          <w:w w:val="90"/>
        </w:rPr>
        <w:t xml:space="preserve"> </w:t>
      </w:r>
      <w:r>
        <w:rPr>
          <w:w w:val="90"/>
        </w:rPr>
        <w:t>the</w:t>
      </w:r>
      <w:r>
        <w:rPr>
          <w:spacing w:val="-48"/>
          <w:w w:val="90"/>
        </w:rPr>
        <w:t xml:space="preserve"> </w:t>
      </w:r>
      <w:r>
        <w:rPr>
          <w:w w:val="90"/>
        </w:rPr>
        <w:t>report</w:t>
      </w:r>
      <w:r>
        <w:rPr>
          <w:spacing w:val="-49"/>
          <w:w w:val="90"/>
        </w:rPr>
        <w:t xml:space="preserve"> </w:t>
      </w:r>
      <w:r>
        <w:rPr>
          <w:w w:val="90"/>
        </w:rPr>
        <w:t>for</w:t>
      </w:r>
      <w:r>
        <w:rPr>
          <w:spacing w:val="-46"/>
          <w:w w:val="90"/>
        </w:rPr>
        <w:t xml:space="preserve"> </w:t>
      </w:r>
      <w:r>
        <w:rPr>
          <w:w w:val="90"/>
        </w:rPr>
        <w:t>the</w:t>
      </w:r>
      <w:r>
        <w:rPr>
          <w:spacing w:val="-48"/>
          <w:w w:val="90"/>
        </w:rPr>
        <w:t xml:space="preserve"> </w:t>
      </w:r>
      <w:r>
        <w:rPr>
          <w:w w:val="90"/>
        </w:rPr>
        <w:t xml:space="preserve">Beneficiaries </w:t>
      </w:r>
      <w:r>
        <w:rPr>
          <w:w w:val="95"/>
        </w:rPr>
        <w:t>staying</w:t>
      </w:r>
      <w:r>
        <w:rPr>
          <w:spacing w:val="-35"/>
          <w:w w:val="95"/>
        </w:rPr>
        <w:t xml:space="preserve"> </w:t>
      </w:r>
      <w:r>
        <w:rPr>
          <w:w w:val="95"/>
        </w:rPr>
        <w:t>in</w:t>
      </w:r>
      <w:r>
        <w:rPr>
          <w:spacing w:val="-33"/>
          <w:w w:val="95"/>
        </w:rPr>
        <w:t xml:space="preserve"> </w:t>
      </w:r>
      <w:r>
        <w:rPr>
          <w:w w:val="95"/>
        </w:rPr>
        <w:t>Poland</w:t>
      </w:r>
      <w:r>
        <w:rPr>
          <w:spacing w:val="-35"/>
          <w:w w:val="95"/>
        </w:rPr>
        <w:t xml:space="preserve"> </w:t>
      </w:r>
      <w:r>
        <w:rPr>
          <w:w w:val="95"/>
        </w:rPr>
        <w:t>on</w:t>
      </w:r>
      <w:r>
        <w:rPr>
          <w:spacing w:val="-33"/>
          <w:w w:val="95"/>
        </w:rPr>
        <w:t xml:space="preserve"> </w:t>
      </w:r>
      <w:r>
        <w:rPr>
          <w:w w:val="95"/>
        </w:rPr>
        <w:t>conditions</w:t>
      </w:r>
      <w:r>
        <w:rPr>
          <w:spacing w:val="-33"/>
          <w:w w:val="95"/>
        </w:rPr>
        <w:t xml:space="preserve"> </w:t>
      </w:r>
      <w:r>
        <w:rPr>
          <w:w w:val="95"/>
        </w:rPr>
        <w:t>of</w:t>
      </w:r>
      <w:r>
        <w:rPr>
          <w:spacing w:val="-33"/>
          <w:w w:val="95"/>
        </w:rPr>
        <w:t xml:space="preserve"> </w:t>
      </w:r>
      <w:r>
        <w:rPr>
          <w:w w:val="95"/>
        </w:rPr>
        <w:t>the</w:t>
      </w:r>
      <w:r>
        <w:rPr>
          <w:spacing w:val="-35"/>
          <w:w w:val="95"/>
        </w:rPr>
        <w:t xml:space="preserve"> </w:t>
      </w:r>
      <w:r>
        <w:rPr>
          <w:w w:val="95"/>
        </w:rPr>
        <w:t>scholarship</w:t>
      </w:r>
      <w:r>
        <w:rPr>
          <w:spacing w:val="-34"/>
          <w:w w:val="95"/>
        </w:rPr>
        <w:t xml:space="preserve"> </w:t>
      </w:r>
      <w:r>
        <w:rPr>
          <w:w w:val="95"/>
        </w:rPr>
        <w:t>of</w:t>
      </w:r>
      <w:r>
        <w:rPr>
          <w:spacing w:val="-33"/>
          <w:w w:val="95"/>
        </w:rPr>
        <w:t xml:space="preserve"> </w:t>
      </w:r>
      <w:r>
        <w:rPr>
          <w:w w:val="95"/>
        </w:rPr>
        <w:t>the</w:t>
      </w:r>
      <w:r>
        <w:rPr>
          <w:spacing w:val="-34"/>
          <w:w w:val="95"/>
        </w:rPr>
        <w:t xml:space="preserve"> </w:t>
      </w:r>
      <w:r>
        <w:rPr>
          <w:w w:val="95"/>
        </w:rPr>
        <w:t>sending</w:t>
      </w:r>
      <w:r>
        <w:rPr>
          <w:spacing w:val="-33"/>
          <w:w w:val="95"/>
        </w:rPr>
        <w:t xml:space="preserve"> </w:t>
      </w:r>
      <w:r>
        <w:rPr>
          <w:w w:val="95"/>
        </w:rPr>
        <w:t>party</w:t>
      </w:r>
      <w:r>
        <w:rPr>
          <w:spacing w:val="-34"/>
          <w:w w:val="95"/>
        </w:rPr>
        <w:t xml:space="preserve"> </w:t>
      </w:r>
      <w:r>
        <w:rPr>
          <w:w w:val="95"/>
        </w:rPr>
        <w:t>is</w:t>
      </w:r>
      <w:r>
        <w:rPr>
          <w:spacing w:val="-33"/>
          <w:w w:val="95"/>
        </w:rPr>
        <w:t xml:space="preserve"> </w:t>
      </w:r>
      <w:r>
        <w:rPr>
          <w:w w:val="95"/>
        </w:rPr>
        <w:t>Annex</w:t>
      </w:r>
      <w:r>
        <w:rPr>
          <w:spacing w:val="-35"/>
          <w:w w:val="95"/>
        </w:rPr>
        <w:t xml:space="preserve"> </w:t>
      </w:r>
      <w:r>
        <w:rPr>
          <w:w w:val="95"/>
        </w:rPr>
        <w:t>No</w:t>
      </w:r>
      <w:r>
        <w:rPr>
          <w:spacing w:val="-32"/>
          <w:w w:val="95"/>
        </w:rPr>
        <w:t xml:space="preserve"> </w:t>
      </w:r>
      <w:r>
        <w:rPr>
          <w:w w:val="95"/>
        </w:rPr>
        <w:t>2</w:t>
      </w:r>
      <w:r>
        <w:rPr>
          <w:spacing w:val="-34"/>
          <w:w w:val="95"/>
        </w:rPr>
        <w:t xml:space="preserve"> </w:t>
      </w:r>
      <w:r>
        <w:rPr>
          <w:w w:val="95"/>
        </w:rPr>
        <w:t>to</w:t>
      </w:r>
      <w:r>
        <w:rPr>
          <w:spacing w:val="-34"/>
          <w:w w:val="95"/>
        </w:rPr>
        <w:t xml:space="preserve"> </w:t>
      </w:r>
      <w:r>
        <w:rPr>
          <w:w w:val="95"/>
        </w:rPr>
        <w:t>the Regulations</w:t>
      </w:r>
    </w:p>
    <w:p>
      <w:pPr>
        <w:pStyle w:val="2"/>
        <w:spacing w:before="8"/>
        <w:rPr>
          <w:sz w:val="32"/>
        </w:rPr>
      </w:pPr>
    </w:p>
    <w:p>
      <w:pPr>
        <w:pStyle w:val="6"/>
        <w:numPr>
          <w:ilvl w:val="0"/>
          <w:numId w:val="3"/>
        </w:numPr>
        <w:tabs>
          <w:tab w:val="left" w:pos="683"/>
        </w:tabs>
        <w:spacing w:before="0" w:after="0" w:line="240" w:lineRule="auto"/>
        <w:ind w:left="682" w:right="0" w:hanging="566"/>
        <w:jc w:val="both"/>
        <w:rPr>
          <w:sz w:val="22"/>
        </w:rPr>
      </w:pPr>
      <w:bookmarkStart w:id="47" w:name="_bookmark24"/>
      <w:bookmarkEnd w:id="47"/>
      <w:bookmarkStart w:id="48" w:name="_bookmark24"/>
      <w:bookmarkEnd w:id="48"/>
      <w:r>
        <w:rPr>
          <w:sz w:val="22"/>
        </w:rPr>
        <w:t>EVALUATION</w:t>
      </w:r>
    </w:p>
    <w:p>
      <w:pPr>
        <w:pStyle w:val="2"/>
        <w:rPr>
          <w:sz w:val="26"/>
        </w:rPr>
      </w:pPr>
    </w:p>
    <w:p>
      <w:pPr>
        <w:pStyle w:val="2"/>
        <w:spacing w:before="209" w:line="355" w:lineRule="auto"/>
        <w:ind w:left="116" w:right="114"/>
        <w:jc w:val="both"/>
      </w:pPr>
      <w:r>
        <w:rPr>
          <w:w w:val="90"/>
        </w:rPr>
        <w:t>The</w:t>
      </w:r>
      <w:r>
        <w:rPr>
          <w:spacing w:val="-53"/>
          <w:w w:val="90"/>
        </w:rPr>
        <w:t xml:space="preserve"> </w:t>
      </w:r>
      <w:r>
        <w:rPr>
          <w:w w:val="90"/>
        </w:rPr>
        <w:t>Beneficiaries</w:t>
      </w:r>
      <w:r>
        <w:rPr>
          <w:spacing w:val="-52"/>
          <w:w w:val="90"/>
        </w:rPr>
        <w:t xml:space="preserve"> </w:t>
      </w:r>
      <w:r>
        <w:rPr>
          <w:w w:val="90"/>
        </w:rPr>
        <w:t>are</w:t>
      </w:r>
      <w:r>
        <w:rPr>
          <w:spacing w:val="-53"/>
          <w:w w:val="90"/>
        </w:rPr>
        <w:t xml:space="preserve"> </w:t>
      </w:r>
      <w:r>
        <w:rPr>
          <w:w w:val="90"/>
        </w:rPr>
        <w:t>required</w:t>
      </w:r>
      <w:r>
        <w:rPr>
          <w:spacing w:val="-52"/>
          <w:w w:val="90"/>
        </w:rPr>
        <w:t xml:space="preserve"> </w:t>
      </w:r>
      <w:r>
        <w:rPr>
          <w:w w:val="90"/>
        </w:rPr>
        <w:t>to</w:t>
      </w:r>
      <w:r>
        <w:rPr>
          <w:spacing w:val="-52"/>
          <w:w w:val="90"/>
        </w:rPr>
        <w:t xml:space="preserve"> </w:t>
      </w:r>
      <w:r>
        <w:rPr>
          <w:w w:val="90"/>
        </w:rPr>
        <w:t>participate</w:t>
      </w:r>
      <w:r>
        <w:rPr>
          <w:spacing w:val="-53"/>
          <w:w w:val="90"/>
        </w:rPr>
        <w:t xml:space="preserve"> </w:t>
      </w:r>
      <w:r>
        <w:rPr>
          <w:w w:val="90"/>
        </w:rPr>
        <w:t>in</w:t>
      </w:r>
      <w:r>
        <w:rPr>
          <w:spacing w:val="-52"/>
          <w:w w:val="90"/>
        </w:rPr>
        <w:t xml:space="preserve"> </w:t>
      </w:r>
      <w:r>
        <w:rPr>
          <w:w w:val="90"/>
        </w:rPr>
        <w:t>the</w:t>
      </w:r>
      <w:r>
        <w:rPr>
          <w:spacing w:val="-52"/>
          <w:w w:val="90"/>
        </w:rPr>
        <w:t xml:space="preserve"> </w:t>
      </w:r>
      <w:r>
        <w:rPr>
          <w:w w:val="90"/>
        </w:rPr>
        <w:t>Programme</w:t>
      </w:r>
      <w:r>
        <w:rPr>
          <w:spacing w:val="-52"/>
          <w:w w:val="90"/>
        </w:rPr>
        <w:t xml:space="preserve"> </w:t>
      </w:r>
      <w:r>
        <w:rPr>
          <w:w w:val="90"/>
        </w:rPr>
        <w:t>evaluation</w:t>
      </w:r>
      <w:r>
        <w:rPr>
          <w:spacing w:val="-52"/>
          <w:w w:val="90"/>
        </w:rPr>
        <w:t xml:space="preserve"> </w:t>
      </w:r>
      <w:r>
        <w:rPr>
          <w:w w:val="90"/>
        </w:rPr>
        <w:t>carried</w:t>
      </w:r>
      <w:r>
        <w:rPr>
          <w:spacing w:val="-53"/>
          <w:w w:val="90"/>
        </w:rPr>
        <w:t xml:space="preserve"> </w:t>
      </w:r>
      <w:r>
        <w:rPr>
          <w:w w:val="90"/>
        </w:rPr>
        <w:t>out</w:t>
      </w:r>
      <w:r>
        <w:rPr>
          <w:spacing w:val="-52"/>
          <w:w w:val="90"/>
        </w:rPr>
        <w:t xml:space="preserve"> </w:t>
      </w:r>
      <w:r>
        <w:rPr>
          <w:w w:val="90"/>
        </w:rPr>
        <w:t>by</w:t>
      </w:r>
      <w:r>
        <w:rPr>
          <w:spacing w:val="-52"/>
          <w:w w:val="90"/>
        </w:rPr>
        <w:t xml:space="preserve"> </w:t>
      </w:r>
      <w:r>
        <w:rPr>
          <w:w w:val="90"/>
        </w:rPr>
        <w:t>NAWA.</w:t>
      </w:r>
      <w:r>
        <w:rPr>
          <w:spacing w:val="-52"/>
          <w:w w:val="90"/>
        </w:rPr>
        <w:t xml:space="preserve"> </w:t>
      </w:r>
      <w:r>
        <w:rPr>
          <w:w w:val="90"/>
        </w:rPr>
        <w:t>It is</w:t>
      </w:r>
      <w:r>
        <w:rPr>
          <w:spacing w:val="-52"/>
          <w:w w:val="90"/>
        </w:rPr>
        <w:t xml:space="preserve"> </w:t>
      </w:r>
      <w:r>
        <w:rPr>
          <w:w w:val="90"/>
        </w:rPr>
        <w:t>assumed</w:t>
      </w:r>
      <w:r>
        <w:rPr>
          <w:spacing w:val="-53"/>
          <w:w w:val="90"/>
        </w:rPr>
        <w:t xml:space="preserve"> </w:t>
      </w:r>
      <w:r>
        <w:rPr>
          <w:w w:val="90"/>
        </w:rPr>
        <w:t>that</w:t>
      </w:r>
      <w:r>
        <w:rPr>
          <w:spacing w:val="-52"/>
          <w:w w:val="90"/>
        </w:rPr>
        <w:t xml:space="preserve"> </w:t>
      </w:r>
      <w:r>
        <w:rPr>
          <w:w w:val="90"/>
        </w:rPr>
        <w:t>the</w:t>
      </w:r>
      <w:r>
        <w:rPr>
          <w:spacing w:val="-52"/>
          <w:w w:val="90"/>
        </w:rPr>
        <w:t xml:space="preserve"> </w:t>
      </w:r>
      <w:r>
        <w:rPr>
          <w:w w:val="90"/>
        </w:rPr>
        <w:t>Beneficiary</w:t>
      </w:r>
      <w:r>
        <w:rPr>
          <w:spacing w:val="-52"/>
          <w:w w:val="90"/>
        </w:rPr>
        <w:t xml:space="preserve"> </w:t>
      </w:r>
      <w:r>
        <w:rPr>
          <w:w w:val="90"/>
        </w:rPr>
        <w:t>may</w:t>
      </w:r>
      <w:r>
        <w:rPr>
          <w:spacing w:val="-52"/>
          <w:w w:val="90"/>
        </w:rPr>
        <w:t xml:space="preserve"> </w:t>
      </w:r>
      <w:r>
        <w:rPr>
          <w:w w:val="90"/>
        </w:rPr>
        <w:t>be</w:t>
      </w:r>
      <w:r>
        <w:rPr>
          <w:spacing w:val="-53"/>
          <w:w w:val="90"/>
        </w:rPr>
        <w:t xml:space="preserve"> </w:t>
      </w:r>
      <w:r>
        <w:rPr>
          <w:w w:val="90"/>
        </w:rPr>
        <w:t>invited</w:t>
      </w:r>
      <w:r>
        <w:rPr>
          <w:spacing w:val="-52"/>
          <w:w w:val="90"/>
        </w:rPr>
        <w:t xml:space="preserve"> </w:t>
      </w:r>
      <w:r>
        <w:rPr>
          <w:w w:val="90"/>
        </w:rPr>
        <w:t>to</w:t>
      </w:r>
      <w:r>
        <w:rPr>
          <w:spacing w:val="-52"/>
          <w:w w:val="90"/>
        </w:rPr>
        <w:t xml:space="preserve"> </w:t>
      </w:r>
      <w:r>
        <w:rPr>
          <w:w w:val="90"/>
        </w:rPr>
        <w:t>participate</w:t>
      </w:r>
      <w:r>
        <w:rPr>
          <w:spacing w:val="-51"/>
          <w:w w:val="90"/>
        </w:rPr>
        <w:t xml:space="preserve"> </w:t>
      </w:r>
      <w:r>
        <w:rPr>
          <w:w w:val="90"/>
        </w:rPr>
        <w:t>in</w:t>
      </w:r>
      <w:r>
        <w:rPr>
          <w:spacing w:val="-52"/>
          <w:w w:val="90"/>
        </w:rPr>
        <w:t xml:space="preserve"> </w:t>
      </w:r>
      <w:r>
        <w:rPr>
          <w:w w:val="90"/>
        </w:rPr>
        <w:t>the</w:t>
      </w:r>
      <w:r>
        <w:rPr>
          <w:spacing w:val="-52"/>
          <w:w w:val="90"/>
        </w:rPr>
        <w:t xml:space="preserve"> </w:t>
      </w:r>
      <w:r>
        <w:rPr>
          <w:w w:val="90"/>
        </w:rPr>
        <w:t>evaluation</w:t>
      </w:r>
      <w:r>
        <w:rPr>
          <w:spacing w:val="-52"/>
          <w:w w:val="90"/>
        </w:rPr>
        <w:t xml:space="preserve"> </w:t>
      </w:r>
      <w:r>
        <w:rPr>
          <w:w w:val="90"/>
        </w:rPr>
        <w:t>once</w:t>
      </w:r>
      <w:r>
        <w:rPr>
          <w:spacing w:val="-52"/>
          <w:w w:val="90"/>
        </w:rPr>
        <w:t xml:space="preserve"> </w:t>
      </w:r>
      <w:r>
        <w:rPr>
          <w:w w:val="90"/>
        </w:rPr>
        <w:t>during</w:t>
      </w:r>
      <w:r>
        <w:rPr>
          <w:spacing w:val="-51"/>
          <w:w w:val="90"/>
        </w:rPr>
        <w:t xml:space="preserve"> </w:t>
      </w:r>
      <w:r>
        <w:rPr>
          <w:w w:val="90"/>
        </w:rPr>
        <w:t xml:space="preserve">his/her </w:t>
      </w:r>
      <w:r>
        <w:rPr>
          <w:w w:val="95"/>
        </w:rPr>
        <w:t>stay and once within 2 years from the end of the stay.</w:t>
      </w:r>
    </w:p>
    <w:p>
      <w:pPr>
        <w:pStyle w:val="2"/>
        <w:spacing w:before="8"/>
        <w:rPr>
          <w:sz w:val="32"/>
        </w:rPr>
      </w:pPr>
    </w:p>
    <w:p>
      <w:pPr>
        <w:pStyle w:val="2"/>
        <w:spacing w:line="355" w:lineRule="auto"/>
        <w:ind w:left="116" w:right="112"/>
        <w:jc w:val="both"/>
      </w:pPr>
      <w:r>
        <w:rPr>
          <w:w w:val="95"/>
        </w:rPr>
        <w:t>NAWA</w:t>
      </w:r>
      <w:r>
        <w:rPr>
          <w:spacing w:val="-24"/>
          <w:w w:val="95"/>
        </w:rPr>
        <w:t xml:space="preserve"> </w:t>
      </w:r>
      <w:r>
        <w:rPr>
          <w:w w:val="95"/>
        </w:rPr>
        <w:t>guarantees</w:t>
      </w:r>
      <w:r>
        <w:rPr>
          <w:spacing w:val="-25"/>
          <w:w w:val="95"/>
        </w:rPr>
        <w:t xml:space="preserve"> </w:t>
      </w:r>
      <w:r>
        <w:rPr>
          <w:w w:val="95"/>
        </w:rPr>
        <w:t>the</w:t>
      </w:r>
      <w:r>
        <w:rPr>
          <w:spacing w:val="-25"/>
          <w:w w:val="95"/>
        </w:rPr>
        <w:t xml:space="preserve"> </w:t>
      </w:r>
      <w:r>
        <w:rPr>
          <w:w w:val="95"/>
        </w:rPr>
        <w:t>full</w:t>
      </w:r>
      <w:r>
        <w:rPr>
          <w:spacing w:val="-24"/>
          <w:w w:val="95"/>
        </w:rPr>
        <w:t xml:space="preserve"> </w:t>
      </w:r>
      <w:r>
        <w:rPr>
          <w:w w:val="95"/>
        </w:rPr>
        <w:t>confidentiality</w:t>
      </w:r>
      <w:r>
        <w:rPr>
          <w:spacing w:val="-25"/>
          <w:w w:val="95"/>
        </w:rPr>
        <w:t xml:space="preserve"> </w:t>
      </w:r>
      <w:r>
        <w:rPr>
          <w:w w:val="95"/>
        </w:rPr>
        <w:t>of</w:t>
      </w:r>
      <w:r>
        <w:rPr>
          <w:spacing w:val="-24"/>
          <w:w w:val="95"/>
        </w:rPr>
        <w:t xml:space="preserve"> </w:t>
      </w:r>
      <w:r>
        <w:rPr>
          <w:w w:val="95"/>
        </w:rPr>
        <w:t>the</w:t>
      </w:r>
      <w:r>
        <w:rPr>
          <w:spacing w:val="-25"/>
          <w:w w:val="95"/>
        </w:rPr>
        <w:t xml:space="preserve"> </w:t>
      </w:r>
      <w:r>
        <w:rPr>
          <w:w w:val="95"/>
        </w:rPr>
        <w:t>opinions</w:t>
      </w:r>
      <w:r>
        <w:rPr>
          <w:spacing w:val="-23"/>
          <w:w w:val="95"/>
        </w:rPr>
        <w:t xml:space="preserve"> </w:t>
      </w:r>
      <w:r>
        <w:rPr>
          <w:w w:val="95"/>
        </w:rPr>
        <w:t>and</w:t>
      </w:r>
      <w:r>
        <w:rPr>
          <w:spacing w:val="-24"/>
          <w:w w:val="95"/>
        </w:rPr>
        <w:t xml:space="preserve"> </w:t>
      </w:r>
      <w:r>
        <w:rPr>
          <w:w w:val="95"/>
        </w:rPr>
        <w:t>information</w:t>
      </w:r>
      <w:r>
        <w:rPr>
          <w:spacing w:val="-23"/>
          <w:w w:val="95"/>
        </w:rPr>
        <w:t xml:space="preserve"> </w:t>
      </w:r>
      <w:r>
        <w:rPr>
          <w:w w:val="95"/>
        </w:rPr>
        <w:t>provided</w:t>
      </w:r>
      <w:r>
        <w:rPr>
          <w:spacing w:val="-25"/>
          <w:w w:val="95"/>
        </w:rPr>
        <w:t xml:space="preserve"> </w:t>
      </w:r>
      <w:r>
        <w:rPr>
          <w:w w:val="95"/>
        </w:rPr>
        <w:t>by</w:t>
      </w:r>
      <w:r>
        <w:rPr>
          <w:spacing w:val="-25"/>
          <w:w w:val="95"/>
        </w:rPr>
        <w:t xml:space="preserve"> </w:t>
      </w:r>
      <w:r>
        <w:rPr>
          <w:w w:val="95"/>
        </w:rPr>
        <w:t xml:space="preserve">the </w:t>
      </w:r>
      <w:r>
        <w:rPr>
          <w:w w:val="90"/>
        </w:rPr>
        <w:t>Beneficiary</w:t>
      </w:r>
      <w:r>
        <w:rPr>
          <w:spacing w:val="-43"/>
          <w:w w:val="90"/>
        </w:rPr>
        <w:t xml:space="preserve"> </w:t>
      </w:r>
      <w:r>
        <w:rPr>
          <w:w w:val="90"/>
        </w:rPr>
        <w:t>within</w:t>
      </w:r>
      <w:r>
        <w:rPr>
          <w:spacing w:val="-43"/>
          <w:w w:val="90"/>
        </w:rPr>
        <w:t xml:space="preserve"> </w:t>
      </w:r>
      <w:r>
        <w:rPr>
          <w:w w:val="90"/>
        </w:rPr>
        <w:t>the</w:t>
      </w:r>
      <w:r>
        <w:rPr>
          <w:spacing w:val="-44"/>
          <w:w w:val="90"/>
        </w:rPr>
        <w:t xml:space="preserve"> </w:t>
      </w:r>
      <w:r>
        <w:rPr>
          <w:w w:val="90"/>
        </w:rPr>
        <w:t>framework</w:t>
      </w:r>
      <w:r>
        <w:rPr>
          <w:spacing w:val="-43"/>
          <w:w w:val="90"/>
        </w:rPr>
        <w:t xml:space="preserve"> </w:t>
      </w:r>
      <w:r>
        <w:rPr>
          <w:w w:val="90"/>
        </w:rPr>
        <w:t>of</w:t>
      </w:r>
      <w:r>
        <w:rPr>
          <w:spacing w:val="-43"/>
          <w:w w:val="90"/>
        </w:rPr>
        <w:t xml:space="preserve"> </w:t>
      </w:r>
      <w:r>
        <w:rPr>
          <w:w w:val="90"/>
        </w:rPr>
        <w:t>the</w:t>
      </w:r>
      <w:r>
        <w:rPr>
          <w:spacing w:val="-44"/>
          <w:w w:val="90"/>
        </w:rPr>
        <w:t xml:space="preserve"> </w:t>
      </w:r>
      <w:r>
        <w:rPr>
          <w:w w:val="90"/>
        </w:rPr>
        <w:t>evaluation</w:t>
      </w:r>
      <w:r>
        <w:rPr>
          <w:spacing w:val="-44"/>
          <w:w w:val="90"/>
        </w:rPr>
        <w:t xml:space="preserve"> </w:t>
      </w:r>
      <w:r>
        <w:rPr>
          <w:w w:val="90"/>
        </w:rPr>
        <w:t>of</w:t>
      </w:r>
      <w:r>
        <w:rPr>
          <w:spacing w:val="-43"/>
          <w:w w:val="90"/>
        </w:rPr>
        <w:t xml:space="preserve"> </w:t>
      </w:r>
      <w:r>
        <w:rPr>
          <w:w w:val="90"/>
        </w:rPr>
        <w:t>the</w:t>
      </w:r>
      <w:r>
        <w:rPr>
          <w:spacing w:val="-44"/>
          <w:w w:val="90"/>
        </w:rPr>
        <w:t xml:space="preserve"> </w:t>
      </w:r>
      <w:r>
        <w:rPr>
          <w:w w:val="90"/>
        </w:rPr>
        <w:t>Programme</w:t>
      </w:r>
      <w:r>
        <w:rPr>
          <w:spacing w:val="-43"/>
          <w:w w:val="90"/>
        </w:rPr>
        <w:t xml:space="preserve"> </w:t>
      </w:r>
      <w:r>
        <w:rPr>
          <w:w w:val="90"/>
        </w:rPr>
        <w:t>and</w:t>
      </w:r>
      <w:r>
        <w:rPr>
          <w:spacing w:val="-43"/>
          <w:w w:val="90"/>
        </w:rPr>
        <w:t xml:space="preserve"> </w:t>
      </w:r>
      <w:r>
        <w:rPr>
          <w:w w:val="90"/>
        </w:rPr>
        <w:t>that</w:t>
      </w:r>
      <w:r>
        <w:rPr>
          <w:spacing w:val="-42"/>
          <w:w w:val="90"/>
        </w:rPr>
        <w:t xml:space="preserve"> </w:t>
      </w:r>
      <w:r>
        <w:rPr>
          <w:w w:val="90"/>
        </w:rPr>
        <w:t>the</w:t>
      </w:r>
      <w:r>
        <w:rPr>
          <w:spacing w:val="-43"/>
          <w:w w:val="90"/>
        </w:rPr>
        <w:t xml:space="preserve"> </w:t>
      </w:r>
      <w:r>
        <w:rPr>
          <w:w w:val="90"/>
        </w:rPr>
        <w:t>data</w:t>
      </w:r>
      <w:r>
        <w:rPr>
          <w:spacing w:val="-42"/>
          <w:w w:val="90"/>
        </w:rPr>
        <w:t xml:space="preserve"> </w:t>
      </w:r>
      <w:r>
        <w:rPr>
          <w:w w:val="90"/>
        </w:rPr>
        <w:t xml:space="preserve">obtained </w:t>
      </w:r>
      <w:r>
        <w:rPr>
          <w:w w:val="95"/>
        </w:rPr>
        <w:t>from</w:t>
      </w:r>
      <w:r>
        <w:rPr>
          <w:spacing w:val="-24"/>
          <w:w w:val="95"/>
        </w:rPr>
        <w:t xml:space="preserve"> </w:t>
      </w:r>
      <w:r>
        <w:rPr>
          <w:w w:val="95"/>
        </w:rPr>
        <w:t>the</w:t>
      </w:r>
      <w:r>
        <w:rPr>
          <w:spacing w:val="-24"/>
          <w:w w:val="95"/>
        </w:rPr>
        <w:t xml:space="preserve"> </w:t>
      </w:r>
      <w:r>
        <w:rPr>
          <w:w w:val="95"/>
        </w:rPr>
        <w:t>Beneficiary</w:t>
      </w:r>
      <w:r>
        <w:rPr>
          <w:spacing w:val="-25"/>
          <w:w w:val="95"/>
        </w:rPr>
        <w:t xml:space="preserve"> </w:t>
      </w:r>
      <w:r>
        <w:rPr>
          <w:w w:val="95"/>
        </w:rPr>
        <w:t>within</w:t>
      </w:r>
      <w:r>
        <w:rPr>
          <w:spacing w:val="-25"/>
          <w:w w:val="95"/>
        </w:rPr>
        <w:t xml:space="preserve"> </w:t>
      </w:r>
      <w:r>
        <w:rPr>
          <w:w w:val="95"/>
        </w:rPr>
        <w:t>the</w:t>
      </w:r>
      <w:r>
        <w:rPr>
          <w:spacing w:val="-24"/>
          <w:w w:val="95"/>
        </w:rPr>
        <w:t xml:space="preserve"> </w:t>
      </w:r>
      <w:r>
        <w:rPr>
          <w:w w:val="95"/>
        </w:rPr>
        <w:t>framework</w:t>
      </w:r>
      <w:r>
        <w:rPr>
          <w:spacing w:val="-26"/>
          <w:w w:val="95"/>
        </w:rPr>
        <w:t xml:space="preserve"> </w:t>
      </w:r>
      <w:r>
        <w:rPr>
          <w:w w:val="95"/>
        </w:rPr>
        <w:t>of</w:t>
      </w:r>
      <w:r>
        <w:rPr>
          <w:spacing w:val="-24"/>
          <w:w w:val="95"/>
        </w:rPr>
        <w:t xml:space="preserve"> </w:t>
      </w:r>
      <w:r>
        <w:rPr>
          <w:w w:val="95"/>
        </w:rPr>
        <w:t>the</w:t>
      </w:r>
      <w:r>
        <w:rPr>
          <w:spacing w:val="-24"/>
          <w:w w:val="95"/>
        </w:rPr>
        <w:t xml:space="preserve"> </w:t>
      </w:r>
      <w:r>
        <w:rPr>
          <w:w w:val="95"/>
        </w:rPr>
        <w:t>evaluation</w:t>
      </w:r>
      <w:r>
        <w:rPr>
          <w:spacing w:val="-21"/>
          <w:w w:val="95"/>
        </w:rPr>
        <w:t xml:space="preserve"> </w:t>
      </w:r>
      <w:r>
        <w:rPr>
          <w:w w:val="95"/>
        </w:rPr>
        <w:t>will</w:t>
      </w:r>
      <w:r>
        <w:rPr>
          <w:spacing w:val="-24"/>
          <w:w w:val="95"/>
        </w:rPr>
        <w:t xml:space="preserve"> </w:t>
      </w:r>
      <w:r>
        <w:rPr>
          <w:w w:val="95"/>
        </w:rPr>
        <w:t>have</w:t>
      </w:r>
      <w:r>
        <w:rPr>
          <w:spacing w:val="-25"/>
          <w:w w:val="95"/>
        </w:rPr>
        <w:t xml:space="preserve"> </w:t>
      </w:r>
      <w:r>
        <w:rPr>
          <w:w w:val="95"/>
        </w:rPr>
        <w:t>no</w:t>
      </w:r>
      <w:r>
        <w:rPr>
          <w:spacing w:val="-23"/>
          <w:w w:val="95"/>
        </w:rPr>
        <w:t xml:space="preserve"> </w:t>
      </w:r>
      <w:r>
        <w:rPr>
          <w:w w:val="95"/>
        </w:rPr>
        <w:t>influence</w:t>
      </w:r>
      <w:r>
        <w:rPr>
          <w:spacing w:val="-25"/>
          <w:w w:val="95"/>
        </w:rPr>
        <w:t xml:space="preserve"> </w:t>
      </w:r>
      <w:r>
        <w:rPr>
          <w:w w:val="95"/>
        </w:rPr>
        <w:t>on</w:t>
      </w:r>
      <w:r>
        <w:rPr>
          <w:spacing w:val="-24"/>
          <w:w w:val="95"/>
        </w:rPr>
        <w:t xml:space="preserve"> </w:t>
      </w:r>
      <w:r>
        <w:rPr>
          <w:w w:val="95"/>
        </w:rPr>
        <w:t>the conditions</w:t>
      </w:r>
      <w:r>
        <w:rPr>
          <w:spacing w:val="-37"/>
          <w:w w:val="95"/>
        </w:rPr>
        <w:t xml:space="preserve"> </w:t>
      </w:r>
      <w:r>
        <w:rPr>
          <w:w w:val="95"/>
        </w:rPr>
        <w:t>of</w:t>
      </w:r>
      <w:r>
        <w:rPr>
          <w:spacing w:val="-38"/>
          <w:w w:val="95"/>
        </w:rPr>
        <w:t xml:space="preserve"> </w:t>
      </w:r>
      <w:r>
        <w:rPr>
          <w:w w:val="95"/>
        </w:rPr>
        <w:t>paying</w:t>
      </w:r>
      <w:r>
        <w:rPr>
          <w:spacing w:val="-37"/>
          <w:w w:val="95"/>
        </w:rPr>
        <w:t xml:space="preserve"> </w:t>
      </w:r>
      <w:r>
        <w:rPr>
          <w:w w:val="95"/>
        </w:rPr>
        <w:t>the</w:t>
      </w:r>
      <w:r>
        <w:rPr>
          <w:spacing w:val="-38"/>
          <w:w w:val="95"/>
        </w:rPr>
        <w:t xml:space="preserve"> </w:t>
      </w:r>
      <w:r>
        <w:rPr>
          <w:w w:val="95"/>
        </w:rPr>
        <w:t>scholarship</w:t>
      </w:r>
      <w:r>
        <w:rPr>
          <w:spacing w:val="-39"/>
          <w:w w:val="95"/>
        </w:rPr>
        <w:t xml:space="preserve"> </w:t>
      </w:r>
      <w:r>
        <w:rPr>
          <w:w w:val="95"/>
        </w:rPr>
        <w:t>to</w:t>
      </w:r>
      <w:r>
        <w:rPr>
          <w:spacing w:val="-38"/>
          <w:w w:val="95"/>
        </w:rPr>
        <w:t xml:space="preserve"> </w:t>
      </w:r>
      <w:r>
        <w:rPr>
          <w:w w:val="95"/>
        </w:rPr>
        <w:t>the</w:t>
      </w:r>
      <w:r>
        <w:rPr>
          <w:spacing w:val="-38"/>
          <w:w w:val="95"/>
        </w:rPr>
        <w:t xml:space="preserve"> </w:t>
      </w:r>
      <w:r>
        <w:rPr>
          <w:w w:val="95"/>
        </w:rPr>
        <w:t>Beneficiary.</w:t>
      </w:r>
    </w:p>
    <w:p>
      <w:pPr>
        <w:pStyle w:val="2"/>
        <w:spacing w:before="9"/>
        <w:rPr>
          <w:sz w:val="32"/>
        </w:rPr>
      </w:pPr>
    </w:p>
    <w:p>
      <w:pPr>
        <w:pStyle w:val="6"/>
        <w:numPr>
          <w:ilvl w:val="0"/>
          <w:numId w:val="3"/>
        </w:numPr>
        <w:tabs>
          <w:tab w:val="left" w:pos="683"/>
        </w:tabs>
        <w:spacing w:before="0" w:after="0" w:line="240" w:lineRule="auto"/>
        <w:ind w:left="682" w:right="0" w:hanging="566"/>
        <w:jc w:val="both"/>
        <w:rPr>
          <w:sz w:val="22"/>
        </w:rPr>
      </w:pPr>
      <w:bookmarkStart w:id="49" w:name="_bookmark25"/>
      <w:bookmarkEnd w:id="49"/>
      <w:bookmarkStart w:id="50" w:name="_bookmark25"/>
      <w:bookmarkEnd w:id="50"/>
      <w:r>
        <w:rPr>
          <w:sz w:val="22"/>
        </w:rPr>
        <w:t>MODIFICATIONS</w:t>
      </w:r>
      <w:r>
        <w:rPr>
          <w:spacing w:val="-40"/>
          <w:sz w:val="22"/>
        </w:rPr>
        <w:t xml:space="preserve"> </w:t>
      </w:r>
      <w:r>
        <w:rPr>
          <w:sz w:val="22"/>
        </w:rPr>
        <w:t>TO</w:t>
      </w:r>
      <w:r>
        <w:rPr>
          <w:spacing w:val="-37"/>
          <w:sz w:val="22"/>
        </w:rPr>
        <w:t xml:space="preserve"> </w:t>
      </w:r>
      <w:r>
        <w:rPr>
          <w:sz w:val="22"/>
        </w:rPr>
        <w:t>THE</w:t>
      </w:r>
      <w:r>
        <w:rPr>
          <w:spacing w:val="-38"/>
          <w:sz w:val="22"/>
        </w:rPr>
        <w:t xml:space="preserve"> </w:t>
      </w:r>
      <w:r>
        <w:rPr>
          <w:sz w:val="22"/>
        </w:rPr>
        <w:t>REGULATIONS</w:t>
      </w:r>
    </w:p>
    <w:p>
      <w:pPr>
        <w:pStyle w:val="2"/>
        <w:rPr>
          <w:sz w:val="26"/>
        </w:rPr>
      </w:pPr>
    </w:p>
    <w:p>
      <w:pPr>
        <w:pStyle w:val="2"/>
        <w:spacing w:before="209" w:line="355" w:lineRule="auto"/>
        <w:ind w:left="116" w:right="113"/>
        <w:jc w:val="both"/>
      </w:pPr>
      <w:r>
        <w:rPr>
          <w:w w:val="90"/>
        </w:rPr>
        <w:t>NAWA</w:t>
      </w:r>
      <w:r>
        <w:rPr>
          <w:spacing w:val="-23"/>
          <w:w w:val="90"/>
        </w:rPr>
        <w:t xml:space="preserve"> </w:t>
      </w:r>
      <w:r>
        <w:rPr>
          <w:w w:val="90"/>
        </w:rPr>
        <w:t>reserves</w:t>
      </w:r>
      <w:r>
        <w:rPr>
          <w:spacing w:val="-22"/>
          <w:w w:val="90"/>
        </w:rPr>
        <w:t xml:space="preserve"> </w:t>
      </w:r>
      <w:r>
        <w:rPr>
          <w:w w:val="90"/>
        </w:rPr>
        <w:t>the</w:t>
      </w:r>
      <w:r>
        <w:rPr>
          <w:spacing w:val="-22"/>
          <w:w w:val="90"/>
        </w:rPr>
        <w:t xml:space="preserve"> </w:t>
      </w:r>
      <w:r>
        <w:rPr>
          <w:w w:val="90"/>
        </w:rPr>
        <w:t>right</w:t>
      </w:r>
      <w:r>
        <w:rPr>
          <w:spacing w:val="-21"/>
          <w:w w:val="90"/>
        </w:rPr>
        <w:t xml:space="preserve"> </w:t>
      </w:r>
      <w:r>
        <w:rPr>
          <w:w w:val="90"/>
        </w:rPr>
        <w:t>to</w:t>
      </w:r>
      <w:r>
        <w:rPr>
          <w:spacing w:val="-22"/>
          <w:w w:val="90"/>
        </w:rPr>
        <w:t xml:space="preserve"> </w:t>
      </w:r>
      <w:r>
        <w:rPr>
          <w:w w:val="90"/>
        </w:rPr>
        <w:t>make</w:t>
      </w:r>
      <w:r>
        <w:rPr>
          <w:spacing w:val="-22"/>
          <w:w w:val="90"/>
        </w:rPr>
        <w:t xml:space="preserve"> </w:t>
      </w:r>
      <w:r>
        <w:rPr>
          <w:w w:val="90"/>
        </w:rPr>
        <w:t>modifications</w:t>
      </w:r>
      <w:r>
        <w:rPr>
          <w:spacing w:val="-21"/>
          <w:w w:val="90"/>
        </w:rPr>
        <w:t xml:space="preserve"> </w:t>
      </w:r>
      <w:r>
        <w:rPr>
          <w:w w:val="90"/>
        </w:rPr>
        <w:t>to</w:t>
      </w:r>
      <w:r>
        <w:rPr>
          <w:spacing w:val="-22"/>
          <w:w w:val="90"/>
        </w:rPr>
        <w:t xml:space="preserve"> </w:t>
      </w:r>
      <w:r>
        <w:rPr>
          <w:w w:val="90"/>
        </w:rPr>
        <w:t>these</w:t>
      </w:r>
      <w:r>
        <w:rPr>
          <w:spacing w:val="-22"/>
          <w:w w:val="90"/>
        </w:rPr>
        <w:t xml:space="preserve"> </w:t>
      </w:r>
      <w:r>
        <w:rPr>
          <w:w w:val="90"/>
        </w:rPr>
        <w:t>Regulations</w:t>
      </w:r>
      <w:r>
        <w:rPr>
          <w:spacing w:val="-20"/>
          <w:w w:val="90"/>
        </w:rPr>
        <w:t xml:space="preserve"> </w:t>
      </w:r>
      <w:r>
        <w:rPr>
          <w:w w:val="90"/>
        </w:rPr>
        <w:t>in</w:t>
      </w:r>
      <w:r>
        <w:rPr>
          <w:spacing w:val="-22"/>
          <w:w w:val="90"/>
        </w:rPr>
        <w:t xml:space="preserve"> </w:t>
      </w:r>
      <w:r>
        <w:rPr>
          <w:w w:val="90"/>
        </w:rPr>
        <w:t>the</w:t>
      </w:r>
      <w:r>
        <w:rPr>
          <w:spacing w:val="-24"/>
          <w:w w:val="90"/>
        </w:rPr>
        <w:t xml:space="preserve"> </w:t>
      </w:r>
      <w:r>
        <w:rPr>
          <w:w w:val="90"/>
        </w:rPr>
        <w:t>course</w:t>
      </w:r>
      <w:r>
        <w:rPr>
          <w:spacing w:val="-22"/>
          <w:w w:val="90"/>
        </w:rPr>
        <w:t xml:space="preserve"> </w:t>
      </w:r>
      <w:r>
        <w:rPr>
          <w:w w:val="90"/>
        </w:rPr>
        <w:t>of</w:t>
      </w:r>
      <w:r>
        <w:rPr>
          <w:spacing w:val="-22"/>
          <w:w w:val="90"/>
        </w:rPr>
        <w:t xml:space="preserve"> </w:t>
      </w:r>
      <w:r>
        <w:rPr>
          <w:w w:val="90"/>
        </w:rPr>
        <w:t>a</w:t>
      </w:r>
      <w:r>
        <w:rPr>
          <w:spacing w:val="-22"/>
          <w:w w:val="90"/>
        </w:rPr>
        <w:t xml:space="preserve"> </w:t>
      </w:r>
      <w:r>
        <w:rPr>
          <w:w w:val="90"/>
        </w:rPr>
        <w:t>call</w:t>
      </w:r>
      <w:r>
        <w:rPr>
          <w:spacing w:val="-22"/>
          <w:w w:val="90"/>
        </w:rPr>
        <w:t xml:space="preserve"> </w:t>
      </w:r>
      <w:r>
        <w:rPr>
          <w:w w:val="90"/>
        </w:rPr>
        <w:t xml:space="preserve">for </w:t>
      </w:r>
      <w:r>
        <w:rPr>
          <w:w w:val="85"/>
        </w:rPr>
        <w:t>proposal,</w:t>
      </w:r>
      <w:r>
        <w:rPr>
          <w:spacing w:val="-22"/>
          <w:w w:val="85"/>
        </w:rPr>
        <w:t xml:space="preserve"> </w:t>
      </w:r>
      <w:r>
        <w:rPr>
          <w:w w:val="85"/>
        </w:rPr>
        <w:t>with</w:t>
      </w:r>
      <w:r>
        <w:rPr>
          <w:spacing w:val="-20"/>
          <w:w w:val="85"/>
        </w:rPr>
        <w:t xml:space="preserve"> </w:t>
      </w:r>
      <w:r>
        <w:rPr>
          <w:w w:val="85"/>
        </w:rPr>
        <w:t>the</w:t>
      </w:r>
      <w:r>
        <w:rPr>
          <w:spacing w:val="-20"/>
          <w:w w:val="85"/>
        </w:rPr>
        <w:t xml:space="preserve"> </w:t>
      </w:r>
      <w:r>
        <w:rPr>
          <w:w w:val="85"/>
        </w:rPr>
        <w:t>exclusion</w:t>
      </w:r>
      <w:r>
        <w:rPr>
          <w:spacing w:val="-20"/>
          <w:w w:val="85"/>
        </w:rPr>
        <w:t xml:space="preserve"> </w:t>
      </w:r>
      <w:r>
        <w:rPr>
          <w:w w:val="85"/>
        </w:rPr>
        <w:t>of</w:t>
      </w:r>
      <w:r>
        <w:rPr>
          <w:spacing w:val="-21"/>
          <w:w w:val="85"/>
        </w:rPr>
        <w:t xml:space="preserve"> </w:t>
      </w:r>
      <w:r>
        <w:rPr>
          <w:w w:val="85"/>
        </w:rPr>
        <w:t>modifications</w:t>
      </w:r>
      <w:r>
        <w:rPr>
          <w:spacing w:val="-23"/>
          <w:w w:val="85"/>
        </w:rPr>
        <w:t xml:space="preserve"> </w:t>
      </w:r>
      <w:r>
        <w:rPr>
          <w:w w:val="85"/>
        </w:rPr>
        <w:t>resulting</w:t>
      </w:r>
      <w:r>
        <w:rPr>
          <w:spacing w:val="-21"/>
          <w:w w:val="85"/>
        </w:rPr>
        <w:t xml:space="preserve"> </w:t>
      </w:r>
      <w:r>
        <w:rPr>
          <w:w w:val="85"/>
        </w:rPr>
        <w:t>in</w:t>
      </w:r>
      <w:r>
        <w:rPr>
          <w:spacing w:val="-20"/>
          <w:w w:val="85"/>
        </w:rPr>
        <w:t xml:space="preserve"> </w:t>
      </w:r>
      <w:r>
        <w:rPr>
          <w:w w:val="85"/>
        </w:rPr>
        <w:t>unequal</w:t>
      </w:r>
      <w:r>
        <w:rPr>
          <w:spacing w:val="-21"/>
          <w:w w:val="85"/>
        </w:rPr>
        <w:t xml:space="preserve"> </w:t>
      </w:r>
      <w:r>
        <w:rPr>
          <w:w w:val="85"/>
        </w:rPr>
        <w:t>treatment</w:t>
      </w:r>
      <w:r>
        <w:rPr>
          <w:spacing w:val="-20"/>
          <w:w w:val="85"/>
        </w:rPr>
        <w:t xml:space="preserve"> </w:t>
      </w:r>
      <w:r>
        <w:rPr>
          <w:w w:val="85"/>
        </w:rPr>
        <w:t>of</w:t>
      </w:r>
      <w:r>
        <w:rPr>
          <w:spacing w:val="-21"/>
          <w:w w:val="85"/>
        </w:rPr>
        <w:t xml:space="preserve"> </w:t>
      </w:r>
      <w:r>
        <w:rPr>
          <w:w w:val="85"/>
        </w:rPr>
        <w:t>Applicants,</w:t>
      </w:r>
      <w:r>
        <w:rPr>
          <w:spacing w:val="-22"/>
          <w:w w:val="85"/>
        </w:rPr>
        <w:t xml:space="preserve"> </w:t>
      </w:r>
      <w:r>
        <w:rPr>
          <w:w w:val="85"/>
        </w:rPr>
        <w:t>unless</w:t>
      </w:r>
      <w:r>
        <w:rPr>
          <w:spacing w:val="-22"/>
          <w:w w:val="85"/>
        </w:rPr>
        <w:t xml:space="preserve"> </w:t>
      </w:r>
      <w:r>
        <w:rPr>
          <w:w w:val="85"/>
        </w:rPr>
        <w:t>a necessity</w:t>
      </w:r>
      <w:r>
        <w:rPr>
          <w:spacing w:val="-26"/>
          <w:w w:val="85"/>
        </w:rPr>
        <w:t xml:space="preserve"> </w:t>
      </w:r>
      <w:r>
        <w:rPr>
          <w:w w:val="85"/>
        </w:rPr>
        <w:t>to</w:t>
      </w:r>
      <w:r>
        <w:rPr>
          <w:spacing w:val="-24"/>
          <w:w w:val="85"/>
        </w:rPr>
        <w:t xml:space="preserve"> </w:t>
      </w:r>
      <w:r>
        <w:rPr>
          <w:w w:val="85"/>
        </w:rPr>
        <w:t>introduce</w:t>
      </w:r>
      <w:r>
        <w:rPr>
          <w:spacing w:val="-27"/>
          <w:w w:val="85"/>
        </w:rPr>
        <w:t xml:space="preserve"> </w:t>
      </w:r>
      <w:r>
        <w:rPr>
          <w:w w:val="85"/>
        </w:rPr>
        <w:t>such</w:t>
      </w:r>
      <w:r>
        <w:rPr>
          <w:spacing w:val="-24"/>
          <w:w w:val="85"/>
        </w:rPr>
        <w:t xml:space="preserve"> </w:t>
      </w:r>
      <w:r>
        <w:rPr>
          <w:w w:val="85"/>
        </w:rPr>
        <w:t>modification</w:t>
      </w:r>
      <w:r>
        <w:rPr>
          <w:spacing w:val="-26"/>
          <w:w w:val="85"/>
        </w:rPr>
        <w:t xml:space="preserve"> </w:t>
      </w:r>
      <w:r>
        <w:rPr>
          <w:w w:val="85"/>
        </w:rPr>
        <w:t>results</w:t>
      </w:r>
      <w:r>
        <w:rPr>
          <w:spacing w:val="-26"/>
          <w:w w:val="85"/>
        </w:rPr>
        <w:t xml:space="preserve"> </w:t>
      </w:r>
      <w:r>
        <w:rPr>
          <w:w w:val="85"/>
        </w:rPr>
        <w:t>from</w:t>
      </w:r>
      <w:r>
        <w:rPr>
          <w:spacing w:val="-24"/>
          <w:w w:val="85"/>
        </w:rPr>
        <w:t xml:space="preserve"> </w:t>
      </w:r>
      <w:r>
        <w:rPr>
          <w:w w:val="85"/>
        </w:rPr>
        <w:t>the</w:t>
      </w:r>
      <w:r>
        <w:rPr>
          <w:spacing w:val="-25"/>
          <w:w w:val="85"/>
        </w:rPr>
        <w:t xml:space="preserve"> </w:t>
      </w:r>
      <w:r>
        <w:rPr>
          <w:w w:val="85"/>
        </w:rPr>
        <w:t>provisions</w:t>
      </w:r>
      <w:r>
        <w:rPr>
          <w:spacing w:val="-24"/>
          <w:w w:val="85"/>
        </w:rPr>
        <w:t xml:space="preserve"> </w:t>
      </w:r>
      <w:r>
        <w:rPr>
          <w:w w:val="85"/>
        </w:rPr>
        <w:t>of</w:t>
      </w:r>
      <w:r>
        <w:rPr>
          <w:spacing w:val="-23"/>
          <w:w w:val="85"/>
        </w:rPr>
        <w:t xml:space="preserve"> </w:t>
      </w:r>
      <w:r>
        <w:rPr>
          <w:w w:val="85"/>
        </w:rPr>
        <w:t>the</w:t>
      </w:r>
      <w:r>
        <w:rPr>
          <w:spacing w:val="-24"/>
          <w:w w:val="85"/>
        </w:rPr>
        <w:t xml:space="preserve"> </w:t>
      </w:r>
      <w:r>
        <w:rPr>
          <w:w w:val="85"/>
        </w:rPr>
        <w:t>generally</w:t>
      </w:r>
      <w:r>
        <w:rPr>
          <w:spacing w:val="-26"/>
          <w:w w:val="85"/>
        </w:rPr>
        <w:t xml:space="preserve"> </w:t>
      </w:r>
      <w:r>
        <w:rPr>
          <w:w w:val="85"/>
        </w:rPr>
        <w:t>applicable</w:t>
      </w:r>
      <w:r>
        <w:rPr>
          <w:spacing w:val="-27"/>
          <w:w w:val="85"/>
        </w:rPr>
        <w:t xml:space="preserve"> </w:t>
      </w:r>
      <w:r>
        <w:rPr>
          <w:w w:val="85"/>
        </w:rPr>
        <w:t xml:space="preserve">law. </w:t>
      </w:r>
      <w:r>
        <w:rPr>
          <w:w w:val="90"/>
        </w:rPr>
        <w:t>Modifications</w:t>
      </w:r>
      <w:r>
        <w:rPr>
          <w:spacing w:val="-56"/>
          <w:w w:val="90"/>
        </w:rPr>
        <w:t xml:space="preserve"> </w:t>
      </w:r>
      <w:r>
        <w:rPr>
          <w:w w:val="90"/>
        </w:rPr>
        <w:t>introduced</w:t>
      </w:r>
      <w:r>
        <w:rPr>
          <w:spacing w:val="-57"/>
          <w:w w:val="90"/>
        </w:rPr>
        <w:t xml:space="preserve"> </w:t>
      </w:r>
      <w:r>
        <w:rPr>
          <w:w w:val="90"/>
        </w:rPr>
        <w:t>shall</w:t>
      </w:r>
      <w:r>
        <w:rPr>
          <w:spacing w:val="-56"/>
          <w:w w:val="90"/>
        </w:rPr>
        <w:t xml:space="preserve"> </w:t>
      </w:r>
      <w:r>
        <w:rPr>
          <w:w w:val="90"/>
        </w:rPr>
        <w:t>apply</w:t>
      </w:r>
      <w:r>
        <w:rPr>
          <w:spacing w:val="-55"/>
          <w:w w:val="90"/>
        </w:rPr>
        <w:t xml:space="preserve"> </w:t>
      </w:r>
      <w:r>
        <w:rPr>
          <w:w w:val="90"/>
        </w:rPr>
        <w:t>from</w:t>
      </w:r>
      <w:r>
        <w:rPr>
          <w:spacing w:val="-56"/>
          <w:w w:val="90"/>
        </w:rPr>
        <w:t xml:space="preserve"> </w:t>
      </w:r>
      <w:r>
        <w:rPr>
          <w:w w:val="90"/>
        </w:rPr>
        <w:t>the</w:t>
      </w:r>
      <w:r>
        <w:rPr>
          <w:spacing w:val="-55"/>
          <w:w w:val="90"/>
        </w:rPr>
        <w:t xml:space="preserve"> </w:t>
      </w:r>
      <w:r>
        <w:rPr>
          <w:w w:val="90"/>
        </w:rPr>
        <w:t>time</w:t>
      </w:r>
      <w:r>
        <w:rPr>
          <w:spacing w:val="-57"/>
          <w:w w:val="90"/>
        </w:rPr>
        <w:t xml:space="preserve"> </w:t>
      </w:r>
      <w:r>
        <w:rPr>
          <w:w w:val="90"/>
        </w:rPr>
        <w:t>of</w:t>
      </w:r>
      <w:r>
        <w:rPr>
          <w:spacing w:val="-55"/>
          <w:w w:val="90"/>
        </w:rPr>
        <w:t xml:space="preserve"> </w:t>
      </w:r>
      <w:r>
        <w:rPr>
          <w:w w:val="90"/>
        </w:rPr>
        <w:t>their</w:t>
      </w:r>
      <w:r>
        <w:rPr>
          <w:spacing w:val="-55"/>
          <w:w w:val="90"/>
        </w:rPr>
        <w:t xml:space="preserve"> </w:t>
      </w:r>
      <w:r>
        <w:rPr>
          <w:w w:val="90"/>
        </w:rPr>
        <w:t>publication,</w:t>
      </w:r>
      <w:r>
        <w:rPr>
          <w:spacing w:val="-55"/>
          <w:w w:val="90"/>
        </w:rPr>
        <w:t xml:space="preserve"> </w:t>
      </w:r>
      <w:r>
        <w:rPr>
          <w:w w:val="90"/>
        </w:rPr>
        <w:t>which</w:t>
      </w:r>
      <w:r>
        <w:rPr>
          <w:spacing w:val="-57"/>
          <w:w w:val="90"/>
        </w:rPr>
        <w:t xml:space="preserve"> </w:t>
      </w:r>
      <w:r>
        <w:rPr>
          <w:w w:val="90"/>
        </w:rPr>
        <w:t>shall</w:t>
      </w:r>
      <w:r>
        <w:rPr>
          <w:spacing w:val="-56"/>
          <w:w w:val="90"/>
        </w:rPr>
        <w:t xml:space="preserve"> </w:t>
      </w:r>
      <w:r>
        <w:rPr>
          <w:w w:val="90"/>
        </w:rPr>
        <w:t>take</w:t>
      </w:r>
      <w:r>
        <w:rPr>
          <w:spacing w:val="-55"/>
          <w:w w:val="90"/>
        </w:rPr>
        <w:t xml:space="preserve"> </w:t>
      </w:r>
      <w:r>
        <w:rPr>
          <w:w w:val="90"/>
        </w:rPr>
        <w:t>place</w:t>
      </w:r>
      <w:r>
        <w:rPr>
          <w:spacing w:val="-57"/>
          <w:w w:val="90"/>
        </w:rPr>
        <w:t xml:space="preserve"> </w:t>
      </w:r>
      <w:r>
        <w:rPr>
          <w:w w:val="90"/>
        </w:rPr>
        <w:t>in</w:t>
      </w:r>
      <w:r>
        <w:rPr>
          <w:spacing w:val="-55"/>
          <w:w w:val="90"/>
        </w:rPr>
        <w:t xml:space="preserve"> </w:t>
      </w:r>
      <w:r>
        <w:rPr>
          <w:w w:val="90"/>
        </w:rPr>
        <w:t>the same</w:t>
      </w:r>
      <w:r>
        <w:rPr>
          <w:spacing w:val="-5"/>
          <w:w w:val="90"/>
        </w:rPr>
        <w:t xml:space="preserve"> </w:t>
      </w:r>
      <w:r>
        <w:rPr>
          <w:w w:val="90"/>
        </w:rPr>
        <w:t>manner</w:t>
      </w:r>
      <w:r>
        <w:rPr>
          <w:spacing w:val="-5"/>
          <w:w w:val="90"/>
        </w:rPr>
        <w:t xml:space="preserve"> </w:t>
      </w:r>
      <w:r>
        <w:rPr>
          <w:w w:val="90"/>
        </w:rPr>
        <w:t>as</w:t>
      </w:r>
      <w:r>
        <w:rPr>
          <w:spacing w:val="-4"/>
          <w:w w:val="90"/>
        </w:rPr>
        <w:t xml:space="preserve"> </w:t>
      </w:r>
      <w:r>
        <w:rPr>
          <w:w w:val="90"/>
        </w:rPr>
        <w:t>the</w:t>
      </w:r>
      <w:r>
        <w:rPr>
          <w:spacing w:val="-4"/>
          <w:w w:val="90"/>
        </w:rPr>
        <w:t xml:space="preserve"> </w:t>
      </w:r>
      <w:r>
        <w:rPr>
          <w:w w:val="90"/>
        </w:rPr>
        <w:t>publication</w:t>
      </w:r>
      <w:r>
        <w:rPr>
          <w:spacing w:val="-5"/>
          <w:w w:val="90"/>
        </w:rPr>
        <w:t xml:space="preserve"> </w:t>
      </w:r>
      <w:r>
        <w:rPr>
          <w:w w:val="90"/>
        </w:rPr>
        <w:t>of</w:t>
      </w:r>
      <w:r>
        <w:rPr>
          <w:spacing w:val="-4"/>
          <w:w w:val="90"/>
        </w:rPr>
        <w:t xml:space="preserve"> </w:t>
      </w:r>
      <w:r>
        <w:rPr>
          <w:w w:val="90"/>
        </w:rPr>
        <w:t>the</w:t>
      </w:r>
      <w:r>
        <w:rPr>
          <w:spacing w:val="-4"/>
          <w:w w:val="90"/>
        </w:rPr>
        <w:t xml:space="preserve"> </w:t>
      </w:r>
      <w:r>
        <w:rPr>
          <w:w w:val="90"/>
        </w:rPr>
        <w:t>call</w:t>
      </w:r>
      <w:r>
        <w:rPr>
          <w:spacing w:val="-5"/>
          <w:w w:val="90"/>
        </w:rPr>
        <w:t xml:space="preserve"> </w:t>
      </w:r>
      <w:r>
        <w:rPr>
          <w:w w:val="90"/>
        </w:rPr>
        <w:t>for</w:t>
      </w:r>
      <w:r>
        <w:rPr>
          <w:spacing w:val="-5"/>
          <w:w w:val="90"/>
        </w:rPr>
        <w:t xml:space="preserve"> </w:t>
      </w:r>
      <w:r>
        <w:rPr>
          <w:w w:val="90"/>
        </w:rPr>
        <w:t>proposals.</w:t>
      </w:r>
      <w:r>
        <w:rPr>
          <w:spacing w:val="-5"/>
          <w:w w:val="90"/>
        </w:rPr>
        <w:t xml:space="preserve"> </w:t>
      </w:r>
      <w:r>
        <w:rPr>
          <w:w w:val="90"/>
        </w:rPr>
        <w:t>Applications</w:t>
      </w:r>
      <w:r>
        <w:rPr>
          <w:spacing w:val="-4"/>
          <w:w w:val="90"/>
        </w:rPr>
        <w:t xml:space="preserve"> </w:t>
      </w:r>
      <w:r>
        <w:rPr>
          <w:w w:val="90"/>
        </w:rPr>
        <w:t>submitted</w:t>
      </w:r>
      <w:r>
        <w:rPr>
          <w:spacing w:val="-6"/>
          <w:w w:val="90"/>
        </w:rPr>
        <w:t xml:space="preserve"> </w:t>
      </w:r>
      <w:r>
        <w:rPr>
          <w:w w:val="90"/>
        </w:rPr>
        <w:t>before</w:t>
      </w:r>
      <w:r>
        <w:rPr>
          <w:spacing w:val="-3"/>
          <w:w w:val="90"/>
        </w:rPr>
        <w:t xml:space="preserve"> </w:t>
      </w:r>
      <w:r>
        <w:rPr>
          <w:w w:val="90"/>
        </w:rPr>
        <w:t>the</w:t>
      </w:r>
    </w:p>
    <w:p>
      <w:pPr>
        <w:spacing w:after="0" w:line="355" w:lineRule="auto"/>
        <w:jc w:val="both"/>
        <w:sectPr>
          <w:pgSz w:w="11900" w:h="16850"/>
          <w:pgMar w:top="1820" w:right="1300" w:bottom="940" w:left="1300" w:header="887" w:footer="750" w:gutter="0"/>
        </w:sectPr>
      </w:pPr>
    </w:p>
    <w:p>
      <w:pPr>
        <w:pStyle w:val="2"/>
        <w:spacing w:before="159" w:line="355" w:lineRule="auto"/>
        <w:ind w:left="116" w:right="108"/>
        <w:jc w:val="both"/>
      </w:pPr>
      <w:r>
        <w:rPr>
          <w:w w:val="90"/>
        </w:rPr>
        <w:t>amendments</w:t>
      </w:r>
      <w:r>
        <w:rPr>
          <w:spacing w:val="-21"/>
          <w:w w:val="90"/>
        </w:rPr>
        <w:t xml:space="preserve"> </w:t>
      </w:r>
      <w:r>
        <w:rPr>
          <w:w w:val="90"/>
        </w:rPr>
        <w:t>to</w:t>
      </w:r>
      <w:r>
        <w:rPr>
          <w:spacing w:val="-22"/>
          <w:w w:val="90"/>
        </w:rPr>
        <w:t xml:space="preserve"> </w:t>
      </w:r>
      <w:r>
        <w:rPr>
          <w:w w:val="90"/>
        </w:rPr>
        <w:t>the</w:t>
      </w:r>
      <w:r>
        <w:rPr>
          <w:spacing w:val="-21"/>
          <w:w w:val="90"/>
        </w:rPr>
        <w:t xml:space="preserve"> </w:t>
      </w:r>
      <w:r>
        <w:rPr>
          <w:w w:val="90"/>
        </w:rPr>
        <w:t>Regulations</w:t>
      </w:r>
      <w:r>
        <w:rPr>
          <w:spacing w:val="-21"/>
          <w:w w:val="90"/>
        </w:rPr>
        <w:t xml:space="preserve"> </w:t>
      </w:r>
      <w:r>
        <w:rPr>
          <w:w w:val="90"/>
        </w:rPr>
        <w:t>became</w:t>
      </w:r>
      <w:r>
        <w:rPr>
          <w:spacing w:val="-22"/>
          <w:w w:val="90"/>
        </w:rPr>
        <w:t xml:space="preserve"> </w:t>
      </w:r>
      <w:r>
        <w:rPr>
          <w:w w:val="90"/>
        </w:rPr>
        <w:t>public,</w:t>
      </w:r>
      <w:r>
        <w:rPr>
          <w:spacing w:val="-22"/>
          <w:w w:val="90"/>
        </w:rPr>
        <w:t xml:space="preserve"> </w:t>
      </w:r>
      <w:r>
        <w:rPr>
          <w:w w:val="90"/>
        </w:rPr>
        <w:t>shall</w:t>
      </w:r>
      <w:r>
        <w:rPr>
          <w:spacing w:val="-21"/>
          <w:w w:val="90"/>
        </w:rPr>
        <w:t xml:space="preserve"> </w:t>
      </w:r>
      <w:r>
        <w:rPr>
          <w:w w:val="90"/>
        </w:rPr>
        <w:t>be</w:t>
      </w:r>
      <w:r>
        <w:rPr>
          <w:spacing w:val="-22"/>
          <w:w w:val="90"/>
        </w:rPr>
        <w:t xml:space="preserve"> </w:t>
      </w:r>
      <w:r>
        <w:rPr>
          <w:w w:val="90"/>
        </w:rPr>
        <w:t>resubmitted</w:t>
      </w:r>
      <w:r>
        <w:rPr>
          <w:spacing w:val="-22"/>
          <w:w w:val="90"/>
        </w:rPr>
        <w:t xml:space="preserve"> </w:t>
      </w:r>
      <w:r>
        <w:rPr>
          <w:w w:val="90"/>
        </w:rPr>
        <w:t>by</w:t>
      </w:r>
      <w:r>
        <w:rPr>
          <w:spacing w:val="-22"/>
          <w:w w:val="90"/>
        </w:rPr>
        <w:t xml:space="preserve"> </w:t>
      </w:r>
      <w:r>
        <w:rPr>
          <w:w w:val="90"/>
        </w:rPr>
        <w:t>the</w:t>
      </w:r>
      <w:r>
        <w:rPr>
          <w:spacing w:val="-22"/>
          <w:w w:val="90"/>
        </w:rPr>
        <w:t xml:space="preserve"> </w:t>
      </w:r>
      <w:r>
        <w:rPr>
          <w:w w:val="90"/>
        </w:rPr>
        <w:t>Applicant,</w:t>
      </w:r>
      <w:r>
        <w:rPr>
          <w:spacing w:val="-22"/>
          <w:w w:val="90"/>
        </w:rPr>
        <w:t xml:space="preserve"> </w:t>
      </w:r>
      <w:r>
        <w:rPr>
          <w:w w:val="90"/>
        </w:rPr>
        <w:t>if</w:t>
      </w:r>
      <w:r>
        <w:rPr>
          <w:spacing w:val="-22"/>
          <w:w w:val="90"/>
        </w:rPr>
        <w:t xml:space="preserve"> </w:t>
      </w:r>
      <w:r>
        <w:rPr>
          <w:w w:val="90"/>
        </w:rPr>
        <w:t xml:space="preserve">their </w:t>
      </w:r>
      <w:r>
        <w:rPr>
          <w:w w:val="85"/>
        </w:rPr>
        <w:t>provisions</w:t>
      </w:r>
      <w:r>
        <w:rPr>
          <w:spacing w:val="-19"/>
          <w:w w:val="85"/>
        </w:rPr>
        <w:t xml:space="preserve"> </w:t>
      </w:r>
      <w:r>
        <w:rPr>
          <w:w w:val="85"/>
        </w:rPr>
        <w:t>are</w:t>
      </w:r>
      <w:r>
        <w:rPr>
          <w:spacing w:val="-22"/>
          <w:w w:val="85"/>
        </w:rPr>
        <w:t xml:space="preserve"> </w:t>
      </w:r>
      <w:r>
        <w:rPr>
          <w:w w:val="85"/>
        </w:rPr>
        <w:t>not</w:t>
      </w:r>
      <w:r>
        <w:rPr>
          <w:spacing w:val="-22"/>
          <w:w w:val="85"/>
        </w:rPr>
        <w:t xml:space="preserve"> </w:t>
      </w:r>
      <w:r>
        <w:rPr>
          <w:w w:val="85"/>
        </w:rPr>
        <w:t>compliant</w:t>
      </w:r>
      <w:r>
        <w:rPr>
          <w:spacing w:val="-19"/>
          <w:w w:val="85"/>
        </w:rPr>
        <w:t xml:space="preserve"> </w:t>
      </w:r>
      <w:r>
        <w:rPr>
          <w:w w:val="85"/>
        </w:rPr>
        <w:t>with</w:t>
      </w:r>
      <w:r>
        <w:rPr>
          <w:spacing w:val="-21"/>
          <w:w w:val="85"/>
        </w:rPr>
        <w:t xml:space="preserve"> </w:t>
      </w:r>
      <w:r>
        <w:rPr>
          <w:w w:val="85"/>
        </w:rPr>
        <w:t>amendments</w:t>
      </w:r>
      <w:r>
        <w:rPr>
          <w:spacing w:val="-18"/>
          <w:w w:val="85"/>
        </w:rPr>
        <w:t xml:space="preserve"> </w:t>
      </w:r>
      <w:r>
        <w:rPr>
          <w:w w:val="85"/>
        </w:rPr>
        <w:t>introduced.</w:t>
      </w:r>
      <w:r>
        <w:rPr>
          <w:spacing w:val="-23"/>
          <w:w w:val="85"/>
        </w:rPr>
        <w:t xml:space="preserve"> </w:t>
      </w:r>
      <w:r>
        <w:rPr>
          <w:w w:val="85"/>
        </w:rPr>
        <w:t>NAWA</w:t>
      </w:r>
      <w:r>
        <w:rPr>
          <w:spacing w:val="-23"/>
          <w:w w:val="85"/>
        </w:rPr>
        <w:t xml:space="preserve"> </w:t>
      </w:r>
      <w:r>
        <w:rPr>
          <w:w w:val="85"/>
        </w:rPr>
        <w:t>shall</w:t>
      </w:r>
      <w:r>
        <w:rPr>
          <w:spacing w:val="-18"/>
          <w:w w:val="85"/>
        </w:rPr>
        <w:t xml:space="preserve"> </w:t>
      </w:r>
      <w:r>
        <w:rPr>
          <w:w w:val="85"/>
        </w:rPr>
        <w:t>inform</w:t>
      </w:r>
      <w:r>
        <w:rPr>
          <w:spacing w:val="-17"/>
          <w:w w:val="85"/>
        </w:rPr>
        <w:t xml:space="preserve"> </w:t>
      </w:r>
      <w:r>
        <w:rPr>
          <w:w w:val="85"/>
        </w:rPr>
        <w:t>about</w:t>
      </w:r>
      <w:r>
        <w:rPr>
          <w:spacing w:val="-18"/>
          <w:w w:val="85"/>
        </w:rPr>
        <w:t xml:space="preserve"> </w:t>
      </w:r>
      <w:r>
        <w:rPr>
          <w:w w:val="85"/>
        </w:rPr>
        <w:t>amendments made</w:t>
      </w:r>
      <w:r>
        <w:rPr>
          <w:spacing w:val="-16"/>
          <w:w w:val="85"/>
        </w:rPr>
        <w:t xml:space="preserve"> </w:t>
      </w:r>
      <w:r>
        <w:rPr>
          <w:w w:val="85"/>
        </w:rPr>
        <w:t>all</w:t>
      </w:r>
      <w:r>
        <w:rPr>
          <w:spacing w:val="-15"/>
          <w:w w:val="85"/>
        </w:rPr>
        <w:t xml:space="preserve"> </w:t>
      </w:r>
      <w:r>
        <w:rPr>
          <w:w w:val="85"/>
        </w:rPr>
        <w:t>Applicants</w:t>
      </w:r>
      <w:r>
        <w:rPr>
          <w:spacing w:val="-14"/>
          <w:w w:val="85"/>
        </w:rPr>
        <w:t xml:space="preserve"> </w:t>
      </w:r>
      <w:r>
        <w:rPr>
          <w:w w:val="85"/>
        </w:rPr>
        <w:t>who</w:t>
      </w:r>
      <w:r>
        <w:rPr>
          <w:spacing w:val="-14"/>
          <w:w w:val="85"/>
        </w:rPr>
        <w:t xml:space="preserve"> </w:t>
      </w:r>
      <w:r>
        <w:rPr>
          <w:w w:val="85"/>
        </w:rPr>
        <w:t>submitted</w:t>
      </w:r>
      <w:r>
        <w:rPr>
          <w:spacing w:val="-19"/>
          <w:w w:val="85"/>
        </w:rPr>
        <w:t xml:space="preserve"> </w:t>
      </w:r>
      <w:r>
        <w:rPr>
          <w:w w:val="85"/>
        </w:rPr>
        <w:t>their</w:t>
      </w:r>
      <w:r>
        <w:rPr>
          <w:spacing w:val="-13"/>
          <w:w w:val="85"/>
        </w:rPr>
        <w:t xml:space="preserve"> </w:t>
      </w:r>
      <w:r>
        <w:rPr>
          <w:w w:val="85"/>
        </w:rPr>
        <w:t>applications</w:t>
      </w:r>
      <w:r>
        <w:rPr>
          <w:spacing w:val="-14"/>
          <w:w w:val="85"/>
        </w:rPr>
        <w:t xml:space="preserve"> </w:t>
      </w:r>
      <w:r>
        <w:rPr>
          <w:w w:val="85"/>
        </w:rPr>
        <w:t>before</w:t>
      </w:r>
      <w:r>
        <w:rPr>
          <w:spacing w:val="-18"/>
          <w:w w:val="85"/>
        </w:rPr>
        <w:t xml:space="preserve"> </w:t>
      </w:r>
      <w:r>
        <w:rPr>
          <w:w w:val="85"/>
        </w:rPr>
        <w:t>amendments</w:t>
      </w:r>
      <w:r>
        <w:rPr>
          <w:spacing w:val="-14"/>
          <w:w w:val="85"/>
        </w:rPr>
        <w:t xml:space="preserve"> </w:t>
      </w:r>
      <w:r>
        <w:rPr>
          <w:w w:val="85"/>
        </w:rPr>
        <w:t>to</w:t>
      </w:r>
      <w:r>
        <w:rPr>
          <w:spacing w:val="-17"/>
          <w:w w:val="85"/>
        </w:rPr>
        <w:t xml:space="preserve"> </w:t>
      </w:r>
      <w:r>
        <w:rPr>
          <w:w w:val="85"/>
        </w:rPr>
        <w:t>the</w:t>
      </w:r>
      <w:r>
        <w:rPr>
          <w:spacing w:val="-14"/>
          <w:w w:val="85"/>
        </w:rPr>
        <w:t xml:space="preserve"> </w:t>
      </w:r>
      <w:r>
        <w:rPr>
          <w:w w:val="85"/>
        </w:rPr>
        <w:t>Regulations</w:t>
      </w:r>
      <w:r>
        <w:rPr>
          <w:spacing w:val="-9"/>
          <w:w w:val="85"/>
        </w:rPr>
        <w:t xml:space="preserve"> </w:t>
      </w:r>
      <w:r>
        <w:rPr>
          <w:w w:val="85"/>
        </w:rPr>
        <w:t xml:space="preserve">have </w:t>
      </w:r>
      <w:r>
        <w:rPr>
          <w:w w:val="90"/>
        </w:rPr>
        <w:t>been</w:t>
      </w:r>
      <w:r>
        <w:rPr>
          <w:spacing w:val="-41"/>
          <w:w w:val="90"/>
        </w:rPr>
        <w:t xml:space="preserve"> </w:t>
      </w:r>
      <w:r>
        <w:rPr>
          <w:w w:val="90"/>
        </w:rPr>
        <w:t>published,</w:t>
      </w:r>
      <w:r>
        <w:rPr>
          <w:spacing w:val="-41"/>
          <w:w w:val="90"/>
        </w:rPr>
        <w:t xml:space="preserve"> </w:t>
      </w:r>
      <w:r>
        <w:rPr>
          <w:w w:val="90"/>
        </w:rPr>
        <w:t>by</w:t>
      </w:r>
      <w:r>
        <w:rPr>
          <w:spacing w:val="-41"/>
          <w:w w:val="90"/>
        </w:rPr>
        <w:t xml:space="preserve"> </w:t>
      </w:r>
      <w:r>
        <w:rPr>
          <w:w w:val="90"/>
        </w:rPr>
        <w:t>sending</w:t>
      </w:r>
      <w:r>
        <w:rPr>
          <w:spacing w:val="-41"/>
          <w:w w:val="90"/>
        </w:rPr>
        <w:t xml:space="preserve"> </w:t>
      </w:r>
      <w:r>
        <w:rPr>
          <w:w w:val="90"/>
        </w:rPr>
        <w:t>them</w:t>
      </w:r>
      <w:r>
        <w:rPr>
          <w:spacing w:val="-43"/>
          <w:w w:val="90"/>
        </w:rPr>
        <w:t xml:space="preserve"> </w:t>
      </w:r>
      <w:r>
        <w:rPr>
          <w:w w:val="90"/>
        </w:rPr>
        <w:t>appropriate</w:t>
      </w:r>
      <w:r>
        <w:rPr>
          <w:spacing w:val="-42"/>
          <w:w w:val="90"/>
        </w:rPr>
        <w:t xml:space="preserve"> </w:t>
      </w:r>
      <w:r>
        <w:rPr>
          <w:w w:val="90"/>
        </w:rPr>
        <w:t>information.</w:t>
      </w:r>
      <w:r>
        <w:rPr>
          <w:spacing w:val="-40"/>
          <w:w w:val="90"/>
        </w:rPr>
        <w:t xml:space="preserve"> </w:t>
      </w:r>
      <w:r>
        <w:rPr>
          <w:w w:val="90"/>
        </w:rPr>
        <w:t>At</w:t>
      </w:r>
      <w:r>
        <w:rPr>
          <w:spacing w:val="-41"/>
          <w:w w:val="90"/>
        </w:rPr>
        <w:t xml:space="preserve"> </w:t>
      </w:r>
      <w:r>
        <w:rPr>
          <w:w w:val="90"/>
        </w:rPr>
        <w:t>the</w:t>
      </w:r>
      <w:r>
        <w:rPr>
          <w:spacing w:val="-42"/>
          <w:w w:val="90"/>
        </w:rPr>
        <w:t xml:space="preserve"> </w:t>
      </w:r>
      <w:r>
        <w:rPr>
          <w:w w:val="90"/>
        </w:rPr>
        <w:t>same</w:t>
      </w:r>
      <w:r>
        <w:rPr>
          <w:spacing w:val="-40"/>
          <w:w w:val="90"/>
        </w:rPr>
        <w:t xml:space="preserve"> </w:t>
      </w:r>
      <w:r>
        <w:rPr>
          <w:w w:val="90"/>
        </w:rPr>
        <w:t>time</w:t>
      </w:r>
      <w:r>
        <w:rPr>
          <w:spacing w:val="-42"/>
          <w:w w:val="90"/>
        </w:rPr>
        <w:t xml:space="preserve"> </w:t>
      </w:r>
      <w:r>
        <w:rPr>
          <w:w w:val="90"/>
        </w:rPr>
        <w:t>NAWA</w:t>
      </w:r>
      <w:r>
        <w:rPr>
          <w:spacing w:val="-42"/>
          <w:w w:val="90"/>
        </w:rPr>
        <w:t xml:space="preserve"> </w:t>
      </w:r>
      <w:r>
        <w:rPr>
          <w:w w:val="90"/>
        </w:rPr>
        <w:t>reserves</w:t>
      </w:r>
      <w:r>
        <w:rPr>
          <w:spacing w:val="-41"/>
          <w:w w:val="90"/>
        </w:rPr>
        <w:t xml:space="preserve"> </w:t>
      </w:r>
      <w:r>
        <w:rPr>
          <w:w w:val="90"/>
        </w:rPr>
        <w:t xml:space="preserve">the </w:t>
      </w:r>
      <w:r>
        <w:rPr>
          <w:w w:val="85"/>
        </w:rPr>
        <w:t>right</w:t>
      </w:r>
      <w:r>
        <w:rPr>
          <w:spacing w:val="-23"/>
          <w:w w:val="85"/>
        </w:rPr>
        <w:t xml:space="preserve"> </w:t>
      </w:r>
      <w:r>
        <w:rPr>
          <w:w w:val="85"/>
        </w:rPr>
        <w:t>to</w:t>
      </w:r>
      <w:r>
        <w:rPr>
          <w:spacing w:val="-23"/>
          <w:w w:val="85"/>
        </w:rPr>
        <w:t xml:space="preserve"> </w:t>
      </w:r>
      <w:r>
        <w:rPr>
          <w:w w:val="85"/>
        </w:rPr>
        <w:t>introduce</w:t>
      </w:r>
      <w:r>
        <w:rPr>
          <w:spacing w:val="-23"/>
          <w:w w:val="85"/>
        </w:rPr>
        <w:t xml:space="preserve"> </w:t>
      </w:r>
      <w:r>
        <w:rPr>
          <w:w w:val="85"/>
        </w:rPr>
        <w:t>changes</w:t>
      </w:r>
      <w:r>
        <w:rPr>
          <w:spacing w:val="-23"/>
          <w:w w:val="85"/>
        </w:rPr>
        <w:t xml:space="preserve"> </w:t>
      </w:r>
      <w:r>
        <w:rPr>
          <w:w w:val="85"/>
        </w:rPr>
        <w:t>to</w:t>
      </w:r>
      <w:r>
        <w:rPr>
          <w:spacing w:val="-24"/>
          <w:w w:val="85"/>
        </w:rPr>
        <w:t xml:space="preserve"> </w:t>
      </w:r>
      <w:r>
        <w:rPr>
          <w:w w:val="85"/>
        </w:rPr>
        <w:t>the</w:t>
      </w:r>
      <w:r>
        <w:rPr>
          <w:spacing w:val="-24"/>
          <w:w w:val="85"/>
        </w:rPr>
        <w:t xml:space="preserve"> </w:t>
      </w:r>
      <w:r>
        <w:rPr>
          <w:w w:val="85"/>
        </w:rPr>
        <w:t>Regulations,</w:t>
      </w:r>
      <w:r>
        <w:rPr>
          <w:spacing w:val="-24"/>
          <w:w w:val="85"/>
        </w:rPr>
        <w:t xml:space="preserve"> </w:t>
      </w:r>
      <w:r>
        <w:rPr>
          <w:w w:val="85"/>
        </w:rPr>
        <w:t>which</w:t>
      </w:r>
      <w:r>
        <w:rPr>
          <w:spacing w:val="-23"/>
          <w:w w:val="85"/>
        </w:rPr>
        <w:t xml:space="preserve"> </w:t>
      </w:r>
      <w:r>
        <w:rPr>
          <w:w w:val="85"/>
        </w:rPr>
        <w:t>are</w:t>
      </w:r>
      <w:r>
        <w:rPr>
          <w:spacing w:val="-24"/>
          <w:w w:val="85"/>
        </w:rPr>
        <w:t xml:space="preserve"> </w:t>
      </w:r>
      <w:r>
        <w:rPr>
          <w:w w:val="85"/>
        </w:rPr>
        <w:t>of</w:t>
      </w:r>
      <w:r>
        <w:rPr>
          <w:spacing w:val="-22"/>
          <w:w w:val="85"/>
        </w:rPr>
        <w:t xml:space="preserve"> </w:t>
      </w:r>
      <w:r>
        <w:rPr>
          <w:w w:val="85"/>
        </w:rPr>
        <w:t>organising</w:t>
      </w:r>
      <w:r>
        <w:rPr>
          <w:spacing w:val="-21"/>
          <w:w w:val="85"/>
        </w:rPr>
        <w:t xml:space="preserve"> </w:t>
      </w:r>
      <w:r>
        <w:rPr>
          <w:w w:val="85"/>
        </w:rPr>
        <w:t>and</w:t>
      </w:r>
      <w:r>
        <w:rPr>
          <w:spacing w:val="-23"/>
          <w:w w:val="85"/>
        </w:rPr>
        <w:t xml:space="preserve"> </w:t>
      </w:r>
      <w:r>
        <w:rPr>
          <w:w w:val="85"/>
        </w:rPr>
        <w:t>clarifying</w:t>
      </w:r>
      <w:r>
        <w:rPr>
          <w:spacing w:val="-24"/>
          <w:w w:val="85"/>
        </w:rPr>
        <w:t xml:space="preserve"> </w:t>
      </w:r>
      <w:r>
        <w:rPr>
          <w:w w:val="85"/>
        </w:rPr>
        <w:t>nature,</w:t>
      </w:r>
      <w:r>
        <w:rPr>
          <w:spacing w:val="-24"/>
          <w:w w:val="85"/>
        </w:rPr>
        <w:t xml:space="preserve"> </w:t>
      </w:r>
      <w:r>
        <w:rPr>
          <w:w w:val="85"/>
        </w:rPr>
        <w:t>as</w:t>
      </w:r>
      <w:r>
        <w:rPr>
          <w:spacing w:val="-23"/>
          <w:w w:val="85"/>
        </w:rPr>
        <w:t xml:space="preserve"> </w:t>
      </w:r>
      <w:r>
        <w:rPr>
          <w:w w:val="85"/>
        </w:rPr>
        <w:t xml:space="preserve">well </w:t>
      </w:r>
      <w:r>
        <w:rPr>
          <w:w w:val="90"/>
        </w:rPr>
        <w:t>as</w:t>
      </w:r>
      <w:r>
        <w:rPr>
          <w:spacing w:val="-21"/>
          <w:w w:val="90"/>
        </w:rPr>
        <w:t xml:space="preserve"> </w:t>
      </w:r>
      <w:r>
        <w:rPr>
          <w:w w:val="90"/>
        </w:rPr>
        <w:t>in</w:t>
      </w:r>
      <w:r>
        <w:rPr>
          <w:spacing w:val="-21"/>
          <w:w w:val="90"/>
        </w:rPr>
        <w:t xml:space="preserve"> </w:t>
      </w:r>
      <w:r>
        <w:rPr>
          <w:w w:val="90"/>
        </w:rPr>
        <w:t>order</w:t>
      </w:r>
      <w:r>
        <w:rPr>
          <w:spacing w:val="-22"/>
          <w:w w:val="90"/>
        </w:rPr>
        <w:t xml:space="preserve"> </w:t>
      </w:r>
      <w:r>
        <w:rPr>
          <w:w w:val="90"/>
        </w:rPr>
        <w:t>to</w:t>
      </w:r>
      <w:r>
        <w:rPr>
          <w:spacing w:val="-21"/>
          <w:w w:val="90"/>
        </w:rPr>
        <w:t xml:space="preserve"> </w:t>
      </w:r>
      <w:r>
        <w:rPr>
          <w:w w:val="90"/>
        </w:rPr>
        <w:t>rectify</w:t>
      </w:r>
      <w:r>
        <w:rPr>
          <w:spacing w:val="-23"/>
          <w:w w:val="90"/>
        </w:rPr>
        <w:t xml:space="preserve"> </w:t>
      </w:r>
      <w:r>
        <w:rPr>
          <w:w w:val="90"/>
        </w:rPr>
        <w:t>obvious</w:t>
      </w:r>
      <w:r>
        <w:rPr>
          <w:spacing w:val="-21"/>
          <w:w w:val="90"/>
        </w:rPr>
        <w:t xml:space="preserve"> </w:t>
      </w:r>
      <w:r>
        <w:rPr>
          <w:w w:val="90"/>
        </w:rPr>
        <w:t>mistakes</w:t>
      </w:r>
      <w:r>
        <w:rPr>
          <w:spacing w:val="-21"/>
          <w:w w:val="90"/>
        </w:rPr>
        <w:t xml:space="preserve"> </w:t>
      </w:r>
      <w:r>
        <w:rPr>
          <w:w w:val="90"/>
        </w:rPr>
        <w:t>in</w:t>
      </w:r>
      <w:r>
        <w:rPr>
          <w:spacing w:val="-22"/>
          <w:w w:val="90"/>
        </w:rPr>
        <w:t xml:space="preserve"> </w:t>
      </w:r>
      <w:r>
        <w:rPr>
          <w:w w:val="90"/>
        </w:rPr>
        <w:t>the</w:t>
      </w:r>
      <w:r>
        <w:rPr>
          <w:spacing w:val="-21"/>
          <w:w w:val="90"/>
        </w:rPr>
        <w:t xml:space="preserve"> </w:t>
      </w:r>
      <w:r>
        <w:rPr>
          <w:w w:val="90"/>
        </w:rPr>
        <w:t>Regulations,</w:t>
      </w:r>
      <w:r>
        <w:rPr>
          <w:spacing w:val="-22"/>
          <w:w w:val="90"/>
        </w:rPr>
        <w:t xml:space="preserve"> </w:t>
      </w:r>
      <w:r>
        <w:rPr>
          <w:w w:val="90"/>
        </w:rPr>
        <w:t>without</w:t>
      </w:r>
      <w:r>
        <w:rPr>
          <w:spacing w:val="-21"/>
          <w:w w:val="90"/>
        </w:rPr>
        <w:t xml:space="preserve"> </w:t>
      </w:r>
      <w:r>
        <w:rPr>
          <w:w w:val="90"/>
        </w:rPr>
        <w:t>separately</w:t>
      </w:r>
      <w:r>
        <w:rPr>
          <w:spacing w:val="-21"/>
          <w:w w:val="90"/>
        </w:rPr>
        <w:t xml:space="preserve"> </w:t>
      </w:r>
      <w:r>
        <w:rPr>
          <w:w w:val="90"/>
        </w:rPr>
        <w:t>informing</w:t>
      </w:r>
      <w:r>
        <w:rPr>
          <w:spacing w:val="-22"/>
          <w:w w:val="90"/>
        </w:rPr>
        <w:t xml:space="preserve"> </w:t>
      </w:r>
      <w:r>
        <w:rPr>
          <w:w w:val="90"/>
        </w:rPr>
        <w:t>about modifications introduced, subject to publication of the content of the Regulations including modifications</w:t>
      </w:r>
      <w:r>
        <w:rPr>
          <w:spacing w:val="-43"/>
          <w:w w:val="90"/>
        </w:rPr>
        <w:t xml:space="preserve"> </w:t>
      </w:r>
      <w:r>
        <w:rPr>
          <w:w w:val="90"/>
        </w:rPr>
        <w:t>made,</w:t>
      </w:r>
      <w:r>
        <w:rPr>
          <w:spacing w:val="-45"/>
          <w:w w:val="90"/>
        </w:rPr>
        <w:t xml:space="preserve"> </w:t>
      </w:r>
      <w:r>
        <w:rPr>
          <w:w w:val="90"/>
        </w:rPr>
        <w:t>which</w:t>
      </w:r>
      <w:r>
        <w:rPr>
          <w:spacing w:val="-44"/>
          <w:w w:val="90"/>
        </w:rPr>
        <w:t xml:space="preserve"> </w:t>
      </w:r>
      <w:r>
        <w:rPr>
          <w:w w:val="90"/>
        </w:rPr>
        <w:t>at</w:t>
      </w:r>
      <w:r>
        <w:rPr>
          <w:spacing w:val="-45"/>
          <w:w w:val="90"/>
        </w:rPr>
        <w:t xml:space="preserve"> </w:t>
      </w:r>
      <w:r>
        <w:rPr>
          <w:w w:val="90"/>
        </w:rPr>
        <w:t>the</w:t>
      </w:r>
      <w:r>
        <w:rPr>
          <w:spacing w:val="-45"/>
          <w:w w:val="90"/>
        </w:rPr>
        <w:t xml:space="preserve"> </w:t>
      </w:r>
      <w:r>
        <w:rPr>
          <w:w w:val="90"/>
        </w:rPr>
        <w:t>same</w:t>
      </w:r>
      <w:r>
        <w:rPr>
          <w:spacing w:val="-44"/>
          <w:w w:val="90"/>
        </w:rPr>
        <w:t xml:space="preserve"> </w:t>
      </w:r>
      <w:r>
        <w:rPr>
          <w:w w:val="90"/>
        </w:rPr>
        <w:t>time</w:t>
      </w:r>
      <w:r>
        <w:rPr>
          <w:spacing w:val="-43"/>
          <w:w w:val="90"/>
        </w:rPr>
        <w:t xml:space="preserve"> </w:t>
      </w:r>
      <w:r>
        <w:rPr>
          <w:w w:val="90"/>
        </w:rPr>
        <w:t>is</w:t>
      </w:r>
      <w:r>
        <w:rPr>
          <w:spacing w:val="-44"/>
          <w:w w:val="90"/>
        </w:rPr>
        <w:t xml:space="preserve"> </w:t>
      </w:r>
      <w:r>
        <w:rPr>
          <w:w w:val="90"/>
        </w:rPr>
        <w:t>the</w:t>
      </w:r>
      <w:r>
        <w:rPr>
          <w:spacing w:val="-44"/>
          <w:w w:val="90"/>
        </w:rPr>
        <w:t xml:space="preserve"> </w:t>
      </w:r>
      <w:r>
        <w:rPr>
          <w:w w:val="90"/>
        </w:rPr>
        <w:t>moment,</w:t>
      </w:r>
      <w:r>
        <w:rPr>
          <w:spacing w:val="-45"/>
          <w:w w:val="90"/>
        </w:rPr>
        <w:t xml:space="preserve"> </w:t>
      </w:r>
      <w:r>
        <w:rPr>
          <w:w w:val="90"/>
        </w:rPr>
        <w:t>from</w:t>
      </w:r>
      <w:r>
        <w:rPr>
          <w:spacing w:val="-43"/>
          <w:w w:val="90"/>
        </w:rPr>
        <w:t xml:space="preserve"> </w:t>
      </w:r>
      <w:r>
        <w:rPr>
          <w:w w:val="90"/>
        </w:rPr>
        <w:t>which</w:t>
      </w:r>
      <w:r>
        <w:rPr>
          <w:spacing w:val="-43"/>
          <w:w w:val="90"/>
        </w:rPr>
        <w:t xml:space="preserve"> </w:t>
      </w:r>
      <w:r>
        <w:rPr>
          <w:w w:val="90"/>
        </w:rPr>
        <w:t>they</w:t>
      </w:r>
      <w:r>
        <w:rPr>
          <w:spacing w:val="-45"/>
          <w:w w:val="90"/>
        </w:rPr>
        <w:t xml:space="preserve"> </w:t>
      </w:r>
      <w:r>
        <w:rPr>
          <w:w w:val="90"/>
        </w:rPr>
        <w:t>shall</w:t>
      </w:r>
      <w:r>
        <w:rPr>
          <w:spacing w:val="-42"/>
          <w:w w:val="90"/>
        </w:rPr>
        <w:t xml:space="preserve"> </w:t>
      </w:r>
      <w:r>
        <w:rPr>
          <w:w w:val="90"/>
        </w:rPr>
        <w:t>be</w:t>
      </w:r>
      <w:r>
        <w:rPr>
          <w:spacing w:val="-44"/>
          <w:w w:val="90"/>
        </w:rPr>
        <w:t xml:space="preserve"> </w:t>
      </w:r>
      <w:r>
        <w:rPr>
          <w:w w:val="90"/>
        </w:rPr>
        <w:t>in</w:t>
      </w:r>
      <w:r>
        <w:rPr>
          <w:spacing w:val="-44"/>
          <w:w w:val="90"/>
        </w:rPr>
        <w:t xml:space="preserve"> </w:t>
      </w:r>
      <w:r>
        <w:rPr>
          <w:w w:val="90"/>
        </w:rPr>
        <w:t>force.</w:t>
      </w:r>
    </w:p>
    <w:p>
      <w:pPr>
        <w:pStyle w:val="2"/>
        <w:spacing w:before="10"/>
        <w:rPr>
          <w:sz w:val="32"/>
        </w:rPr>
      </w:pPr>
    </w:p>
    <w:p>
      <w:pPr>
        <w:pStyle w:val="2"/>
        <w:spacing w:line="355" w:lineRule="auto"/>
        <w:ind w:left="116" w:right="111"/>
        <w:jc w:val="both"/>
      </w:pPr>
      <w:r>
        <w:rPr>
          <w:w w:val="90"/>
        </w:rPr>
        <w:t>NAWA</w:t>
      </w:r>
      <w:r>
        <w:rPr>
          <w:spacing w:val="-27"/>
          <w:w w:val="90"/>
        </w:rPr>
        <w:t xml:space="preserve"> </w:t>
      </w:r>
      <w:r>
        <w:rPr>
          <w:w w:val="90"/>
        </w:rPr>
        <w:t>reserves</w:t>
      </w:r>
      <w:r>
        <w:rPr>
          <w:spacing w:val="-27"/>
          <w:w w:val="90"/>
        </w:rPr>
        <w:t xml:space="preserve"> </w:t>
      </w:r>
      <w:r>
        <w:rPr>
          <w:w w:val="90"/>
        </w:rPr>
        <w:t>the</w:t>
      </w:r>
      <w:r>
        <w:rPr>
          <w:spacing w:val="-26"/>
          <w:w w:val="90"/>
        </w:rPr>
        <w:t xml:space="preserve"> </w:t>
      </w:r>
      <w:r>
        <w:rPr>
          <w:w w:val="90"/>
        </w:rPr>
        <w:t>right</w:t>
      </w:r>
      <w:r>
        <w:rPr>
          <w:spacing w:val="-28"/>
          <w:w w:val="90"/>
        </w:rPr>
        <w:t xml:space="preserve"> </w:t>
      </w:r>
      <w:r>
        <w:rPr>
          <w:w w:val="90"/>
        </w:rPr>
        <w:t>to</w:t>
      </w:r>
      <w:r>
        <w:rPr>
          <w:spacing w:val="-26"/>
          <w:w w:val="90"/>
        </w:rPr>
        <w:t xml:space="preserve"> </w:t>
      </w:r>
      <w:r>
        <w:rPr>
          <w:w w:val="90"/>
        </w:rPr>
        <w:t>cancel</w:t>
      </w:r>
      <w:r>
        <w:rPr>
          <w:spacing w:val="-26"/>
          <w:w w:val="90"/>
        </w:rPr>
        <w:t xml:space="preserve"> </w:t>
      </w:r>
      <w:r>
        <w:rPr>
          <w:w w:val="90"/>
        </w:rPr>
        <w:t>the</w:t>
      </w:r>
      <w:r>
        <w:rPr>
          <w:spacing w:val="-27"/>
          <w:w w:val="90"/>
        </w:rPr>
        <w:t xml:space="preserve"> </w:t>
      </w:r>
      <w:r>
        <w:rPr>
          <w:w w:val="90"/>
        </w:rPr>
        <w:t>call</w:t>
      </w:r>
      <w:r>
        <w:rPr>
          <w:spacing w:val="-26"/>
          <w:w w:val="90"/>
        </w:rPr>
        <w:t xml:space="preserve"> </w:t>
      </w:r>
      <w:r>
        <w:rPr>
          <w:w w:val="90"/>
        </w:rPr>
        <w:t>for</w:t>
      </w:r>
      <w:r>
        <w:rPr>
          <w:spacing w:val="-26"/>
          <w:w w:val="90"/>
        </w:rPr>
        <w:t xml:space="preserve"> </w:t>
      </w:r>
      <w:r>
        <w:rPr>
          <w:w w:val="90"/>
        </w:rPr>
        <w:t>proposals,</w:t>
      </w:r>
      <w:r>
        <w:rPr>
          <w:spacing w:val="-27"/>
          <w:w w:val="90"/>
        </w:rPr>
        <w:t xml:space="preserve"> </w:t>
      </w:r>
      <w:r>
        <w:rPr>
          <w:w w:val="90"/>
        </w:rPr>
        <w:t>in</w:t>
      </w:r>
      <w:r>
        <w:rPr>
          <w:spacing w:val="-27"/>
          <w:w w:val="90"/>
        </w:rPr>
        <w:t xml:space="preserve"> </w:t>
      </w:r>
      <w:r>
        <w:rPr>
          <w:w w:val="90"/>
        </w:rPr>
        <w:t>particular</w:t>
      </w:r>
      <w:r>
        <w:rPr>
          <w:spacing w:val="-26"/>
          <w:w w:val="90"/>
        </w:rPr>
        <w:t xml:space="preserve"> </w:t>
      </w:r>
      <w:r>
        <w:rPr>
          <w:w w:val="90"/>
        </w:rPr>
        <w:t>in</w:t>
      </w:r>
      <w:r>
        <w:rPr>
          <w:spacing w:val="-26"/>
          <w:w w:val="90"/>
        </w:rPr>
        <w:t xml:space="preserve"> </w:t>
      </w:r>
      <w:r>
        <w:rPr>
          <w:w w:val="90"/>
        </w:rPr>
        <w:t>the</w:t>
      </w:r>
      <w:r>
        <w:rPr>
          <w:spacing w:val="-29"/>
          <w:w w:val="90"/>
        </w:rPr>
        <w:t xml:space="preserve"> </w:t>
      </w:r>
      <w:r>
        <w:rPr>
          <w:w w:val="90"/>
        </w:rPr>
        <w:t>case</w:t>
      </w:r>
      <w:r>
        <w:rPr>
          <w:spacing w:val="-27"/>
          <w:w w:val="90"/>
        </w:rPr>
        <w:t xml:space="preserve"> </w:t>
      </w:r>
      <w:r>
        <w:rPr>
          <w:w w:val="90"/>
        </w:rPr>
        <w:t>of</w:t>
      </w:r>
      <w:r>
        <w:rPr>
          <w:spacing w:val="-23"/>
          <w:w w:val="90"/>
        </w:rPr>
        <w:t xml:space="preserve"> </w:t>
      </w:r>
      <w:r>
        <w:rPr>
          <w:w w:val="90"/>
        </w:rPr>
        <w:t>substantial change</w:t>
      </w:r>
      <w:r>
        <w:rPr>
          <w:spacing w:val="-11"/>
          <w:w w:val="90"/>
        </w:rPr>
        <w:t xml:space="preserve"> </w:t>
      </w:r>
      <w:r>
        <w:rPr>
          <w:w w:val="90"/>
        </w:rPr>
        <w:t>in</w:t>
      </w:r>
      <w:r>
        <w:rPr>
          <w:spacing w:val="-10"/>
          <w:w w:val="90"/>
        </w:rPr>
        <w:t xml:space="preserve"> </w:t>
      </w:r>
      <w:r>
        <w:rPr>
          <w:w w:val="90"/>
        </w:rPr>
        <w:t>legislation</w:t>
      </w:r>
      <w:r>
        <w:rPr>
          <w:spacing w:val="-9"/>
          <w:w w:val="90"/>
        </w:rPr>
        <w:t xml:space="preserve"> </w:t>
      </w:r>
      <w:r>
        <w:rPr>
          <w:w w:val="90"/>
        </w:rPr>
        <w:t>affecting</w:t>
      </w:r>
      <w:r>
        <w:rPr>
          <w:spacing w:val="-12"/>
          <w:w w:val="90"/>
        </w:rPr>
        <w:t xml:space="preserve"> </w:t>
      </w:r>
      <w:r>
        <w:rPr>
          <w:w w:val="90"/>
        </w:rPr>
        <w:t>the</w:t>
      </w:r>
      <w:r>
        <w:rPr>
          <w:spacing w:val="-11"/>
          <w:w w:val="90"/>
        </w:rPr>
        <w:t xml:space="preserve"> </w:t>
      </w:r>
      <w:r>
        <w:rPr>
          <w:w w:val="90"/>
        </w:rPr>
        <w:t>conditions</w:t>
      </w:r>
      <w:r>
        <w:rPr>
          <w:spacing w:val="-10"/>
          <w:w w:val="90"/>
        </w:rPr>
        <w:t xml:space="preserve"> </w:t>
      </w:r>
      <w:r>
        <w:rPr>
          <w:w w:val="90"/>
        </w:rPr>
        <w:t>of</w:t>
      </w:r>
      <w:r>
        <w:rPr>
          <w:spacing w:val="-11"/>
          <w:w w:val="90"/>
        </w:rPr>
        <w:t xml:space="preserve"> </w:t>
      </w:r>
      <w:r>
        <w:rPr>
          <w:w w:val="90"/>
        </w:rPr>
        <w:t>the</w:t>
      </w:r>
      <w:r>
        <w:rPr>
          <w:spacing w:val="-9"/>
          <w:w w:val="90"/>
        </w:rPr>
        <w:t xml:space="preserve"> </w:t>
      </w:r>
      <w:r>
        <w:rPr>
          <w:w w:val="90"/>
        </w:rPr>
        <w:t>call</w:t>
      </w:r>
      <w:r>
        <w:rPr>
          <w:spacing w:val="-11"/>
          <w:w w:val="90"/>
        </w:rPr>
        <w:t xml:space="preserve"> </w:t>
      </w:r>
      <w:r>
        <w:rPr>
          <w:w w:val="90"/>
        </w:rPr>
        <w:t>for</w:t>
      </w:r>
      <w:r>
        <w:rPr>
          <w:spacing w:val="-9"/>
          <w:w w:val="90"/>
        </w:rPr>
        <w:t xml:space="preserve"> </w:t>
      </w:r>
      <w:r>
        <w:rPr>
          <w:w w:val="90"/>
        </w:rPr>
        <w:t>proposals,</w:t>
      </w:r>
      <w:r>
        <w:rPr>
          <w:spacing w:val="-12"/>
          <w:w w:val="90"/>
        </w:rPr>
        <w:t xml:space="preserve"> </w:t>
      </w:r>
      <w:r>
        <w:rPr>
          <w:w w:val="90"/>
        </w:rPr>
        <w:t>force</w:t>
      </w:r>
      <w:r>
        <w:rPr>
          <w:spacing w:val="-9"/>
          <w:w w:val="90"/>
        </w:rPr>
        <w:t xml:space="preserve"> </w:t>
      </w:r>
      <w:r>
        <w:rPr>
          <w:w w:val="90"/>
        </w:rPr>
        <w:t>majeure</w:t>
      </w:r>
      <w:r>
        <w:rPr>
          <w:spacing w:val="-9"/>
          <w:w w:val="90"/>
        </w:rPr>
        <w:t xml:space="preserve"> </w:t>
      </w:r>
      <w:r>
        <w:rPr>
          <w:w w:val="90"/>
        </w:rPr>
        <w:t>events, termination</w:t>
      </w:r>
      <w:r>
        <w:rPr>
          <w:spacing w:val="-10"/>
          <w:w w:val="90"/>
        </w:rPr>
        <w:t xml:space="preserve"> </w:t>
      </w:r>
      <w:r>
        <w:rPr>
          <w:w w:val="90"/>
        </w:rPr>
        <w:t>of</w:t>
      </w:r>
      <w:r>
        <w:rPr>
          <w:spacing w:val="-11"/>
          <w:w w:val="90"/>
        </w:rPr>
        <w:t xml:space="preserve"> </w:t>
      </w:r>
      <w:r>
        <w:rPr>
          <w:w w:val="90"/>
        </w:rPr>
        <w:t>the</w:t>
      </w:r>
      <w:r>
        <w:rPr>
          <w:spacing w:val="-10"/>
          <w:w w:val="90"/>
        </w:rPr>
        <w:t xml:space="preserve"> </w:t>
      </w:r>
      <w:r>
        <w:rPr>
          <w:w w:val="90"/>
        </w:rPr>
        <w:t>international</w:t>
      </w:r>
      <w:r>
        <w:rPr>
          <w:spacing w:val="-11"/>
          <w:w w:val="90"/>
        </w:rPr>
        <w:t xml:space="preserve"> </w:t>
      </w:r>
      <w:r>
        <w:rPr>
          <w:w w:val="90"/>
        </w:rPr>
        <w:t>agreement</w:t>
      </w:r>
      <w:r>
        <w:rPr>
          <w:spacing w:val="-10"/>
          <w:w w:val="90"/>
        </w:rPr>
        <w:t xml:space="preserve"> </w:t>
      </w:r>
      <w:r>
        <w:rPr>
          <w:w w:val="90"/>
        </w:rPr>
        <w:t>by</w:t>
      </w:r>
      <w:r>
        <w:rPr>
          <w:spacing w:val="-10"/>
          <w:w w:val="90"/>
        </w:rPr>
        <w:t xml:space="preserve"> </w:t>
      </w:r>
      <w:r>
        <w:rPr>
          <w:w w:val="90"/>
        </w:rPr>
        <w:t>the</w:t>
      </w:r>
      <w:r>
        <w:rPr>
          <w:spacing w:val="-12"/>
          <w:w w:val="90"/>
        </w:rPr>
        <w:t xml:space="preserve"> </w:t>
      </w:r>
      <w:r>
        <w:rPr>
          <w:w w:val="90"/>
        </w:rPr>
        <w:t>foreign</w:t>
      </w:r>
      <w:r>
        <w:rPr>
          <w:spacing w:val="-10"/>
          <w:w w:val="90"/>
        </w:rPr>
        <w:t xml:space="preserve"> </w:t>
      </w:r>
      <w:r>
        <w:rPr>
          <w:w w:val="90"/>
        </w:rPr>
        <w:t>partner,</w:t>
      </w:r>
      <w:r>
        <w:rPr>
          <w:spacing w:val="-12"/>
          <w:w w:val="90"/>
        </w:rPr>
        <w:t xml:space="preserve"> </w:t>
      </w:r>
      <w:r>
        <w:rPr>
          <w:w w:val="90"/>
        </w:rPr>
        <w:t>withdrawal</w:t>
      </w:r>
      <w:r>
        <w:rPr>
          <w:spacing w:val="-9"/>
          <w:w w:val="90"/>
        </w:rPr>
        <w:t xml:space="preserve"> </w:t>
      </w:r>
      <w:r>
        <w:rPr>
          <w:w w:val="90"/>
        </w:rPr>
        <w:t>of</w:t>
      </w:r>
      <w:r>
        <w:rPr>
          <w:spacing w:val="-10"/>
          <w:w w:val="90"/>
        </w:rPr>
        <w:t xml:space="preserve"> </w:t>
      </w:r>
      <w:r>
        <w:rPr>
          <w:w w:val="90"/>
        </w:rPr>
        <w:t>the</w:t>
      </w:r>
      <w:r>
        <w:rPr>
          <w:spacing w:val="-10"/>
          <w:w w:val="90"/>
        </w:rPr>
        <w:t xml:space="preserve"> </w:t>
      </w:r>
      <w:r>
        <w:rPr>
          <w:w w:val="90"/>
        </w:rPr>
        <w:t xml:space="preserve">foreign </w:t>
      </w:r>
      <w:r>
        <w:rPr>
          <w:w w:val="95"/>
        </w:rPr>
        <w:t>partner</w:t>
      </w:r>
      <w:r>
        <w:rPr>
          <w:spacing w:val="-40"/>
          <w:w w:val="95"/>
        </w:rPr>
        <w:t xml:space="preserve"> </w:t>
      </w:r>
      <w:r>
        <w:rPr>
          <w:w w:val="95"/>
        </w:rPr>
        <w:t>from</w:t>
      </w:r>
      <w:r>
        <w:rPr>
          <w:spacing w:val="-41"/>
          <w:w w:val="95"/>
        </w:rPr>
        <w:t xml:space="preserve"> </w:t>
      </w:r>
      <w:r>
        <w:rPr>
          <w:w w:val="95"/>
        </w:rPr>
        <w:t>bilateral</w:t>
      </w:r>
      <w:r>
        <w:rPr>
          <w:spacing w:val="-39"/>
          <w:w w:val="95"/>
        </w:rPr>
        <w:t xml:space="preserve"> </w:t>
      </w:r>
      <w:r>
        <w:rPr>
          <w:w w:val="95"/>
        </w:rPr>
        <w:t>cooperation</w:t>
      </w:r>
      <w:r>
        <w:rPr>
          <w:spacing w:val="-40"/>
          <w:w w:val="95"/>
        </w:rPr>
        <w:t xml:space="preserve"> </w:t>
      </w:r>
      <w:r>
        <w:rPr>
          <w:w w:val="95"/>
        </w:rPr>
        <w:t>or</w:t>
      </w:r>
      <w:r>
        <w:rPr>
          <w:spacing w:val="-37"/>
          <w:w w:val="95"/>
        </w:rPr>
        <w:t xml:space="preserve"> </w:t>
      </w:r>
      <w:r>
        <w:rPr>
          <w:w w:val="95"/>
        </w:rPr>
        <w:t>in</w:t>
      </w:r>
      <w:r>
        <w:rPr>
          <w:spacing w:val="-38"/>
          <w:w w:val="95"/>
        </w:rPr>
        <w:t xml:space="preserve"> </w:t>
      </w:r>
      <w:r>
        <w:rPr>
          <w:w w:val="95"/>
        </w:rPr>
        <w:t>any</w:t>
      </w:r>
      <w:r>
        <w:rPr>
          <w:spacing w:val="-40"/>
          <w:w w:val="95"/>
        </w:rPr>
        <w:t xml:space="preserve"> </w:t>
      </w:r>
      <w:r>
        <w:rPr>
          <w:w w:val="95"/>
        </w:rPr>
        <w:t>other</w:t>
      </w:r>
      <w:r>
        <w:rPr>
          <w:spacing w:val="-39"/>
          <w:w w:val="95"/>
        </w:rPr>
        <w:t xml:space="preserve"> </w:t>
      </w:r>
      <w:r>
        <w:rPr>
          <w:w w:val="95"/>
        </w:rPr>
        <w:t>justified</w:t>
      </w:r>
      <w:r>
        <w:rPr>
          <w:spacing w:val="-40"/>
          <w:w w:val="95"/>
        </w:rPr>
        <w:t xml:space="preserve"> </w:t>
      </w:r>
      <w:r>
        <w:rPr>
          <w:w w:val="95"/>
        </w:rPr>
        <w:t>cases.</w:t>
      </w:r>
    </w:p>
    <w:p>
      <w:pPr>
        <w:pStyle w:val="2"/>
        <w:spacing w:before="8"/>
        <w:rPr>
          <w:sz w:val="32"/>
        </w:rPr>
      </w:pPr>
    </w:p>
    <w:p>
      <w:pPr>
        <w:pStyle w:val="2"/>
        <w:spacing w:before="1" w:line="355" w:lineRule="auto"/>
        <w:ind w:left="116" w:right="114"/>
        <w:jc w:val="both"/>
      </w:pPr>
      <w:r>
        <w:rPr>
          <w:w w:val="90"/>
        </w:rPr>
        <w:t>All</w:t>
      </w:r>
      <w:r>
        <w:rPr>
          <w:spacing w:val="-43"/>
          <w:w w:val="90"/>
        </w:rPr>
        <w:t xml:space="preserve"> </w:t>
      </w:r>
      <w:r>
        <w:rPr>
          <w:w w:val="90"/>
        </w:rPr>
        <w:t>information</w:t>
      </w:r>
      <w:r>
        <w:rPr>
          <w:spacing w:val="-45"/>
          <w:w w:val="90"/>
        </w:rPr>
        <w:t xml:space="preserve"> </w:t>
      </w:r>
      <w:r>
        <w:rPr>
          <w:w w:val="90"/>
        </w:rPr>
        <w:t>necessary</w:t>
      </w:r>
      <w:r>
        <w:rPr>
          <w:spacing w:val="-45"/>
          <w:w w:val="90"/>
        </w:rPr>
        <w:t xml:space="preserve"> </w:t>
      </w:r>
      <w:r>
        <w:rPr>
          <w:w w:val="90"/>
        </w:rPr>
        <w:t>for</w:t>
      </w:r>
      <w:r>
        <w:rPr>
          <w:spacing w:val="-45"/>
          <w:w w:val="90"/>
        </w:rPr>
        <w:t xml:space="preserve"> </w:t>
      </w:r>
      <w:r>
        <w:rPr>
          <w:w w:val="90"/>
        </w:rPr>
        <w:t>the</w:t>
      </w:r>
      <w:r>
        <w:rPr>
          <w:spacing w:val="-43"/>
          <w:w w:val="90"/>
        </w:rPr>
        <w:t xml:space="preserve"> </w:t>
      </w:r>
      <w:r>
        <w:rPr>
          <w:w w:val="90"/>
        </w:rPr>
        <w:t>proper</w:t>
      </w:r>
      <w:r>
        <w:rPr>
          <w:spacing w:val="-43"/>
          <w:w w:val="90"/>
        </w:rPr>
        <w:t xml:space="preserve"> </w:t>
      </w:r>
      <w:r>
        <w:rPr>
          <w:w w:val="90"/>
        </w:rPr>
        <w:t>conduct</w:t>
      </w:r>
      <w:r>
        <w:rPr>
          <w:spacing w:val="-45"/>
          <w:w w:val="90"/>
        </w:rPr>
        <w:t xml:space="preserve"> </w:t>
      </w:r>
      <w:r>
        <w:rPr>
          <w:w w:val="90"/>
        </w:rPr>
        <w:t>of</w:t>
      </w:r>
      <w:r>
        <w:rPr>
          <w:spacing w:val="-44"/>
          <w:w w:val="90"/>
        </w:rPr>
        <w:t xml:space="preserve"> </w:t>
      </w:r>
      <w:r>
        <w:rPr>
          <w:w w:val="90"/>
        </w:rPr>
        <w:t>the</w:t>
      </w:r>
      <w:r>
        <w:rPr>
          <w:spacing w:val="-44"/>
          <w:w w:val="90"/>
        </w:rPr>
        <w:t xml:space="preserve"> </w:t>
      </w:r>
      <w:r>
        <w:rPr>
          <w:w w:val="90"/>
        </w:rPr>
        <w:t>call</w:t>
      </w:r>
      <w:r>
        <w:rPr>
          <w:spacing w:val="-44"/>
          <w:w w:val="90"/>
        </w:rPr>
        <w:t xml:space="preserve"> </w:t>
      </w:r>
      <w:r>
        <w:rPr>
          <w:w w:val="90"/>
        </w:rPr>
        <w:t>of</w:t>
      </w:r>
      <w:r>
        <w:rPr>
          <w:spacing w:val="-43"/>
          <w:w w:val="90"/>
        </w:rPr>
        <w:t xml:space="preserve"> </w:t>
      </w:r>
      <w:r>
        <w:rPr>
          <w:w w:val="90"/>
        </w:rPr>
        <w:t>proposals</w:t>
      </w:r>
      <w:r>
        <w:rPr>
          <w:spacing w:val="-43"/>
          <w:w w:val="90"/>
        </w:rPr>
        <w:t xml:space="preserve"> </w:t>
      </w:r>
      <w:r>
        <w:rPr>
          <w:w w:val="90"/>
        </w:rPr>
        <w:t>is</w:t>
      </w:r>
      <w:r>
        <w:rPr>
          <w:spacing w:val="-42"/>
          <w:w w:val="90"/>
        </w:rPr>
        <w:t xml:space="preserve"> </w:t>
      </w:r>
      <w:r>
        <w:rPr>
          <w:w w:val="90"/>
        </w:rPr>
        <w:t>placed</w:t>
      </w:r>
      <w:r>
        <w:rPr>
          <w:spacing w:val="-45"/>
          <w:w w:val="90"/>
        </w:rPr>
        <w:t xml:space="preserve"> </w:t>
      </w:r>
      <w:r>
        <w:rPr>
          <w:w w:val="90"/>
        </w:rPr>
        <w:t>by</w:t>
      </w:r>
      <w:r>
        <w:rPr>
          <w:spacing w:val="-43"/>
          <w:w w:val="90"/>
        </w:rPr>
        <w:t xml:space="preserve"> </w:t>
      </w:r>
      <w:r>
        <w:rPr>
          <w:w w:val="90"/>
        </w:rPr>
        <w:t>NAWA</w:t>
      </w:r>
      <w:r>
        <w:rPr>
          <w:spacing w:val="-44"/>
          <w:w w:val="90"/>
        </w:rPr>
        <w:t xml:space="preserve"> </w:t>
      </w:r>
      <w:r>
        <w:rPr>
          <w:w w:val="90"/>
        </w:rPr>
        <w:t>on</w:t>
      </w:r>
      <w:r>
        <w:rPr>
          <w:spacing w:val="-45"/>
          <w:w w:val="90"/>
        </w:rPr>
        <w:t xml:space="preserve"> </w:t>
      </w:r>
      <w:r>
        <w:rPr>
          <w:w w:val="90"/>
        </w:rPr>
        <w:t xml:space="preserve">the </w:t>
      </w:r>
      <w:r>
        <w:rPr>
          <w:w w:val="85"/>
        </w:rPr>
        <w:t>website</w:t>
      </w:r>
      <w:r>
        <w:rPr>
          <w:spacing w:val="-16"/>
          <w:w w:val="85"/>
        </w:rPr>
        <w:t xml:space="preserve"> </w:t>
      </w:r>
      <w:r>
        <w:fldChar w:fldCharType="begin"/>
      </w:r>
      <w:r>
        <w:instrText xml:space="preserve"> HYPERLINK "http://www.nawa.gov.pl/" \h </w:instrText>
      </w:r>
      <w:r>
        <w:fldChar w:fldCharType="separate"/>
      </w:r>
      <w:r>
        <w:rPr>
          <w:w w:val="85"/>
        </w:rPr>
        <w:t>www.nawa.gov.pl.</w:t>
      </w:r>
      <w:r>
        <w:rPr>
          <w:spacing w:val="-17"/>
          <w:w w:val="85"/>
        </w:rPr>
        <w:t xml:space="preserve"> </w:t>
      </w:r>
      <w:r>
        <w:rPr>
          <w:spacing w:val="-17"/>
          <w:w w:val="85"/>
        </w:rPr>
        <w:fldChar w:fldCharType="end"/>
      </w:r>
      <w:r>
        <w:rPr>
          <w:w w:val="85"/>
        </w:rPr>
        <w:t>It</w:t>
      </w:r>
      <w:r>
        <w:rPr>
          <w:spacing w:val="-15"/>
          <w:w w:val="85"/>
        </w:rPr>
        <w:t xml:space="preserve"> </w:t>
      </w:r>
      <w:r>
        <w:rPr>
          <w:w w:val="85"/>
        </w:rPr>
        <w:t>is</w:t>
      </w:r>
      <w:r>
        <w:rPr>
          <w:spacing w:val="-16"/>
          <w:w w:val="85"/>
        </w:rPr>
        <w:t xml:space="preserve"> </w:t>
      </w:r>
      <w:r>
        <w:rPr>
          <w:w w:val="85"/>
        </w:rPr>
        <w:t>recommended</w:t>
      </w:r>
      <w:r>
        <w:rPr>
          <w:spacing w:val="-15"/>
          <w:w w:val="85"/>
        </w:rPr>
        <w:t xml:space="preserve"> </w:t>
      </w:r>
      <w:r>
        <w:rPr>
          <w:w w:val="85"/>
        </w:rPr>
        <w:t>that</w:t>
      </w:r>
      <w:r>
        <w:rPr>
          <w:spacing w:val="-13"/>
          <w:w w:val="85"/>
        </w:rPr>
        <w:t xml:space="preserve"> </w:t>
      </w:r>
      <w:r>
        <w:rPr>
          <w:w w:val="85"/>
        </w:rPr>
        <w:t>persons</w:t>
      </w:r>
      <w:r>
        <w:rPr>
          <w:spacing w:val="-16"/>
          <w:w w:val="85"/>
        </w:rPr>
        <w:t xml:space="preserve"> </w:t>
      </w:r>
      <w:r>
        <w:rPr>
          <w:w w:val="85"/>
        </w:rPr>
        <w:t>interested</w:t>
      </w:r>
      <w:r>
        <w:rPr>
          <w:spacing w:val="-17"/>
          <w:w w:val="85"/>
        </w:rPr>
        <w:t xml:space="preserve"> </w:t>
      </w:r>
      <w:r>
        <w:rPr>
          <w:w w:val="85"/>
        </w:rPr>
        <w:t>in</w:t>
      </w:r>
      <w:r>
        <w:rPr>
          <w:spacing w:val="-15"/>
          <w:w w:val="85"/>
        </w:rPr>
        <w:t xml:space="preserve"> </w:t>
      </w:r>
      <w:r>
        <w:rPr>
          <w:w w:val="85"/>
        </w:rPr>
        <w:t>applying</w:t>
      </w:r>
      <w:r>
        <w:rPr>
          <w:spacing w:val="-15"/>
          <w:w w:val="85"/>
        </w:rPr>
        <w:t xml:space="preserve"> </w:t>
      </w:r>
      <w:r>
        <w:rPr>
          <w:w w:val="85"/>
        </w:rPr>
        <w:t>for</w:t>
      </w:r>
      <w:r>
        <w:rPr>
          <w:spacing w:val="-15"/>
          <w:w w:val="85"/>
        </w:rPr>
        <w:t xml:space="preserve"> </w:t>
      </w:r>
      <w:r>
        <w:rPr>
          <w:w w:val="85"/>
        </w:rPr>
        <w:t>funds</w:t>
      </w:r>
      <w:r>
        <w:rPr>
          <w:spacing w:val="-15"/>
          <w:w w:val="85"/>
        </w:rPr>
        <w:t xml:space="preserve"> </w:t>
      </w:r>
      <w:r>
        <w:rPr>
          <w:w w:val="85"/>
        </w:rPr>
        <w:t xml:space="preserve">under </w:t>
      </w:r>
      <w:r>
        <w:rPr>
          <w:w w:val="95"/>
        </w:rPr>
        <w:t>the</w:t>
      </w:r>
      <w:r>
        <w:rPr>
          <w:spacing w:val="-56"/>
          <w:w w:val="95"/>
        </w:rPr>
        <w:t xml:space="preserve"> </w:t>
      </w:r>
      <w:r>
        <w:rPr>
          <w:w w:val="95"/>
        </w:rPr>
        <w:t>current</w:t>
      </w:r>
      <w:r>
        <w:rPr>
          <w:spacing w:val="-55"/>
          <w:w w:val="95"/>
        </w:rPr>
        <w:t xml:space="preserve"> </w:t>
      </w:r>
      <w:r>
        <w:rPr>
          <w:w w:val="95"/>
        </w:rPr>
        <w:t>call</w:t>
      </w:r>
      <w:r>
        <w:rPr>
          <w:spacing w:val="-56"/>
          <w:w w:val="95"/>
        </w:rPr>
        <w:t xml:space="preserve"> </w:t>
      </w:r>
      <w:r>
        <w:rPr>
          <w:w w:val="95"/>
        </w:rPr>
        <w:t>for</w:t>
      </w:r>
      <w:r>
        <w:rPr>
          <w:spacing w:val="-56"/>
          <w:w w:val="95"/>
        </w:rPr>
        <w:t xml:space="preserve"> </w:t>
      </w:r>
      <w:r>
        <w:rPr>
          <w:w w:val="95"/>
        </w:rPr>
        <w:t>proposals</w:t>
      </w:r>
      <w:r>
        <w:rPr>
          <w:spacing w:val="-55"/>
          <w:w w:val="95"/>
        </w:rPr>
        <w:t xml:space="preserve"> </w:t>
      </w:r>
      <w:r>
        <w:rPr>
          <w:w w:val="95"/>
        </w:rPr>
        <w:t>read</w:t>
      </w:r>
      <w:r>
        <w:rPr>
          <w:spacing w:val="-56"/>
          <w:w w:val="95"/>
        </w:rPr>
        <w:t xml:space="preserve"> </w:t>
      </w:r>
      <w:r>
        <w:rPr>
          <w:w w:val="95"/>
        </w:rPr>
        <w:t>regularly</w:t>
      </w:r>
      <w:r>
        <w:rPr>
          <w:spacing w:val="-55"/>
          <w:w w:val="95"/>
        </w:rPr>
        <w:t xml:space="preserve"> </w:t>
      </w:r>
      <w:r>
        <w:rPr>
          <w:w w:val="95"/>
        </w:rPr>
        <w:t>the</w:t>
      </w:r>
      <w:r>
        <w:rPr>
          <w:spacing w:val="-54"/>
          <w:w w:val="95"/>
        </w:rPr>
        <w:t xml:space="preserve"> </w:t>
      </w:r>
      <w:r>
        <w:rPr>
          <w:w w:val="95"/>
        </w:rPr>
        <w:t>information</w:t>
      </w:r>
      <w:r>
        <w:rPr>
          <w:spacing w:val="-55"/>
          <w:w w:val="95"/>
        </w:rPr>
        <w:t xml:space="preserve"> </w:t>
      </w:r>
      <w:r>
        <w:rPr>
          <w:w w:val="95"/>
        </w:rPr>
        <w:t>placed</w:t>
      </w:r>
      <w:r>
        <w:rPr>
          <w:spacing w:val="-57"/>
          <w:w w:val="95"/>
        </w:rPr>
        <w:t xml:space="preserve"> </w:t>
      </w:r>
      <w:r>
        <w:rPr>
          <w:w w:val="95"/>
        </w:rPr>
        <w:t>on</w:t>
      </w:r>
      <w:r>
        <w:rPr>
          <w:spacing w:val="-56"/>
          <w:w w:val="95"/>
        </w:rPr>
        <w:t xml:space="preserve"> </w:t>
      </w:r>
      <w:r>
        <w:rPr>
          <w:w w:val="95"/>
        </w:rPr>
        <w:t>the</w:t>
      </w:r>
      <w:r>
        <w:rPr>
          <w:spacing w:val="-56"/>
          <w:w w:val="95"/>
        </w:rPr>
        <w:t xml:space="preserve"> </w:t>
      </w:r>
      <w:r>
        <w:rPr>
          <w:w w:val="95"/>
        </w:rPr>
        <w:t>above</w:t>
      </w:r>
      <w:r>
        <w:rPr>
          <w:spacing w:val="-55"/>
          <w:w w:val="95"/>
        </w:rPr>
        <w:t xml:space="preserve"> </w:t>
      </w:r>
      <w:r>
        <w:rPr>
          <w:w w:val="95"/>
        </w:rPr>
        <w:t>website.</w:t>
      </w:r>
    </w:p>
    <w:p>
      <w:pPr>
        <w:pStyle w:val="2"/>
        <w:spacing w:before="8"/>
        <w:rPr>
          <w:sz w:val="32"/>
        </w:rPr>
      </w:pPr>
    </w:p>
    <w:p>
      <w:pPr>
        <w:pStyle w:val="6"/>
        <w:numPr>
          <w:ilvl w:val="0"/>
          <w:numId w:val="3"/>
        </w:numPr>
        <w:tabs>
          <w:tab w:val="left" w:pos="682"/>
          <w:tab w:val="left" w:pos="683"/>
        </w:tabs>
        <w:spacing w:before="0" w:after="0" w:line="240" w:lineRule="auto"/>
        <w:ind w:left="682" w:right="0" w:hanging="566"/>
        <w:jc w:val="left"/>
        <w:rPr>
          <w:sz w:val="22"/>
        </w:rPr>
      </w:pPr>
      <w:bookmarkStart w:id="51" w:name="_bookmark26"/>
      <w:bookmarkEnd w:id="51"/>
      <w:bookmarkStart w:id="52" w:name="_bookmark26"/>
      <w:bookmarkEnd w:id="52"/>
      <w:r>
        <w:rPr>
          <w:sz w:val="22"/>
        </w:rPr>
        <w:t>PERSONAL</w:t>
      </w:r>
      <w:r>
        <w:rPr>
          <w:spacing w:val="-37"/>
          <w:sz w:val="22"/>
        </w:rPr>
        <w:t xml:space="preserve"> </w:t>
      </w:r>
      <w:r>
        <w:rPr>
          <w:sz w:val="22"/>
        </w:rPr>
        <w:t>DATA</w:t>
      </w:r>
      <w:r>
        <w:rPr>
          <w:spacing w:val="-36"/>
          <w:sz w:val="22"/>
        </w:rPr>
        <w:t xml:space="preserve"> </w:t>
      </w:r>
      <w:r>
        <w:rPr>
          <w:sz w:val="22"/>
        </w:rPr>
        <w:t>PROTECTION</w:t>
      </w:r>
    </w:p>
    <w:p>
      <w:pPr>
        <w:pStyle w:val="2"/>
        <w:rPr>
          <w:sz w:val="26"/>
        </w:rPr>
      </w:pPr>
    </w:p>
    <w:p>
      <w:pPr>
        <w:pStyle w:val="2"/>
        <w:spacing w:before="209" w:line="355" w:lineRule="auto"/>
        <w:ind w:left="116" w:right="111"/>
        <w:jc w:val="both"/>
      </w:pPr>
      <w:r>
        <w:rPr>
          <w:w w:val="90"/>
        </w:rPr>
        <w:t>The</w:t>
      </w:r>
      <w:r>
        <w:rPr>
          <w:spacing w:val="-55"/>
          <w:w w:val="90"/>
        </w:rPr>
        <w:t xml:space="preserve"> </w:t>
      </w:r>
      <w:r>
        <w:rPr>
          <w:w w:val="90"/>
        </w:rPr>
        <w:t>controller</w:t>
      </w:r>
      <w:r>
        <w:rPr>
          <w:spacing w:val="-54"/>
          <w:w w:val="90"/>
        </w:rPr>
        <w:t xml:space="preserve"> </w:t>
      </w:r>
      <w:r>
        <w:rPr>
          <w:w w:val="90"/>
        </w:rPr>
        <w:t>of</w:t>
      </w:r>
      <w:r>
        <w:rPr>
          <w:spacing w:val="-55"/>
          <w:w w:val="90"/>
        </w:rPr>
        <w:t xml:space="preserve"> </w:t>
      </w:r>
      <w:r>
        <w:rPr>
          <w:w w:val="90"/>
        </w:rPr>
        <w:t>personal</w:t>
      </w:r>
      <w:r>
        <w:rPr>
          <w:spacing w:val="-56"/>
          <w:w w:val="90"/>
        </w:rPr>
        <w:t xml:space="preserve"> </w:t>
      </w:r>
      <w:r>
        <w:rPr>
          <w:w w:val="90"/>
        </w:rPr>
        <w:t>data</w:t>
      </w:r>
      <w:r>
        <w:rPr>
          <w:spacing w:val="-55"/>
          <w:w w:val="90"/>
        </w:rPr>
        <w:t xml:space="preserve"> </w:t>
      </w:r>
      <w:r>
        <w:rPr>
          <w:w w:val="90"/>
        </w:rPr>
        <w:t>of</w:t>
      </w:r>
      <w:r>
        <w:rPr>
          <w:spacing w:val="-55"/>
          <w:w w:val="90"/>
        </w:rPr>
        <w:t xml:space="preserve"> </w:t>
      </w:r>
      <w:r>
        <w:rPr>
          <w:w w:val="90"/>
        </w:rPr>
        <w:t>Applicants,</w:t>
      </w:r>
      <w:r>
        <w:rPr>
          <w:spacing w:val="-55"/>
          <w:w w:val="90"/>
        </w:rPr>
        <w:t xml:space="preserve"> </w:t>
      </w:r>
      <w:r>
        <w:rPr>
          <w:w w:val="90"/>
        </w:rPr>
        <w:t>Beneficiaries,</w:t>
      </w:r>
      <w:r>
        <w:rPr>
          <w:spacing w:val="-55"/>
          <w:w w:val="90"/>
        </w:rPr>
        <w:t xml:space="preserve"> </w:t>
      </w:r>
      <w:r>
        <w:rPr>
          <w:w w:val="90"/>
        </w:rPr>
        <w:t>representatives</w:t>
      </w:r>
      <w:r>
        <w:rPr>
          <w:spacing w:val="-54"/>
          <w:w w:val="90"/>
        </w:rPr>
        <w:t xml:space="preserve"> </w:t>
      </w:r>
      <w:r>
        <w:rPr>
          <w:w w:val="90"/>
        </w:rPr>
        <w:t>of</w:t>
      </w:r>
      <w:r>
        <w:rPr>
          <w:spacing w:val="-55"/>
          <w:w w:val="90"/>
        </w:rPr>
        <w:t xml:space="preserve"> </w:t>
      </w:r>
      <w:r>
        <w:rPr>
          <w:w w:val="90"/>
        </w:rPr>
        <w:t>the</w:t>
      </w:r>
      <w:r>
        <w:rPr>
          <w:spacing w:val="-55"/>
          <w:w w:val="90"/>
        </w:rPr>
        <w:t xml:space="preserve"> </w:t>
      </w:r>
      <w:r>
        <w:rPr>
          <w:w w:val="90"/>
        </w:rPr>
        <w:t>host</w:t>
      </w:r>
      <w:r>
        <w:rPr>
          <w:spacing w:val="-54"/>
          <w:w w:val="90"/>
        </w:rPr>
        <w:t xml:space="preserve"> </w:t>
      </w:r>
      <w:r>
        <w:rPr>
          <w:w w:val="90"/>
        </w:rPr>
        <w:t>centre</w:t>
      </w:r>
      <w:r>
        <w:rPr>
          <w:spacing w:val="-55"/>
          <w:w w:val="90"/>
        </w:rPr>
        <w:t xml:space="preserve"> </w:t>
      </w:r>
      <w:r>
        <w:rPr>
          <w:w w:val="90"/>
        </w:rPr>
        <w:t xml:space="preserve">and </w:t>
      </w:r>
      <w:r>
        <w:rPr>
          <w:w w:val="95"/>
        </w:rPr>
        <w:t>contact persons is the Agency.</w:t>
      </w:r>
    </w:p>
    <w:p>
      <w:pPr>
        <w:pStyle w:val="2"/>
        <w:spacing w:before="7"/>
        <w:rPr>
          <w:sz w:val="32"/>
        </w:rPr>
      </w:pPr>
    </w:p>
    <w:p>
      <w:pPr>
        <w:pStyle w:val="2"/>
        <w:ind w:left="116"/>
      </w:pPr>
      <w:r>
        <w:rPr>
          <w:w w:val="95"/>
        </w:rPr>
        <w:t>The data will be used for:</w:t>
      </w:r>
    </w:p>
    <w:p>
      <w:pPr>
        <w:pStyle w:val="6"/>
        <w:numPr>
          <w:ilvl w:val="0"/>
          <w:numId w:val="17"/>
        </w:numPr>
        <w:tabs>
          <w:tab w:val="left" w:pos="1249"/>
          <w:tab w:val="left" w:pos="1250"/>
        </w:tabs>
        <w:spacing w:before="129" w:after="0" w:line="355" w:lineRule="auto"/>
        <w:ind w:left="1249" w:right="116" w:hanging="567"/>
        <w:jc w:val="left"/>
        <w:rPr>
          <w:sz w:val="22"/>
        </w:rPr>
      </w:pPr>
      <w:r>
        <w:rPr>
          <w:w w:val="95"/>
          <w:sz w:val="22"/>
        </w:rPr>
        <w:t>conducting</w:t>
      </w:r>
      <w:r>
        <w:rPr>
          <w:spacing w:val="-16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16"/>
          <w:w w:val="95"/>
          <w:sz w:val="22"/>
        </w:rPr>
        <w:t xml:space="preserve"> </w:t>
      </w:r>
      <w:r>
        <w:rPr>
          <w:w w:val="95"/>
          <w:sz w:val="22"/>
        </w:rPr>
        <w:t>call</w:t>
      </w:r>
      <w:r>
        <w:rPr>
          <w:spacing w:val="-15"/>
          <w:w w:val="95"/>
          <w:sz w:val="22"/>
        </w:rPr>
        <w:t xml:space="preserve"> </w:t>
      </w:r>
      <w:r>
        <w:rPr>
          <w:w w:val="95"/>
          <w:sz w:val="22"/>
        </w:rPr>
        <w:t>for</w:t>
      </w:r>
      <w:r>
        <w:rPr>
          <w:spacing w:val="-15"/>
          <w:w w:val="95"/>
          <w:sz w:val="22"/>
        </w:rPr>
        <w:t xml:space="preserve"> </w:t>
      </w:r>
      <w:r>
        <w:rPr>
          <w:w w:val="95"/>
          <w:sz w:val="22"/>
        </w:rPr>
        <w:t>proposals</w:t>
      </w:r>
      <w:r>
        <w:rPr>
          <w:spacing w:val="-16"/>
          <w:w w:val="95"/>
          <w:sz w:val="22"/>
        </w:rPr>
        <w:t xml:space="preserve"> </w:t>
      </w:r>
      <w:r>
        <w:rPr>
          <w:w w:val="95"/>
          <w:sz w:val="22"/>
        </w:rPr>
        <w:t>procedures</w:t>
      </w:r>
      <w:r>
        <w:rPr>
          <w:spacing w:val="-15"/>
          <w:w w:val="95"/>
          <w:sz w:val="22"/>
        </w:rPr>
        <w:t xml:space="preserve"> </w:t>
      </w:r>
      <w:r>
        <w:rPr>
          <w:w w:val="95"/>
          <w:sz w:val="22"/>
        </w:rPr>
        <w:t>and</w:t>
      </w:r>
      <w:r>
        <w:rPr>
          <w:spacing w:val="-15"/>
          <w:w w:val="95"/>
          <w:sz w:val="22"/>
        </w:rPr>
        <w:t xml:space="preserve"> </w:t>
      </w:r>
      <w:r>
        <w:rPr>
          <w:w w:val="95"/>
          <w:sz w:val="22"/>
        </w:rPr>
        <w:t>evaluate</w:t>
      </w:r>
      <w:r>
        <w:rPr>
          <w:spacing w:val="-16"/>
          <w:w w:val="95"/>
          <w:sz w:val="22"/>
        </w:rPr>
        <w:t xml:space="preserve"> </w:t>
      </w:r>
      <w:r>
        <w:rPr>
          <w:w w:val="95"/>
          <w:sz w:val="22"/>
        </w:rPr>
        <w:t>applications</w:t>
      </w:r>
      <w:r>
        <w:rPr>
          <w:spacing w:val="-16"/>
          <w:w w:val="95"/>
          <w:sz w:val="22"/>
        </w:rPr>
        <w:t xml:space="preserve"> </w:t>
      </w:r>
      <w:r>
        <w:rPr>
          <w:w w:val="95"/>
          <w:sz w:val="22"/>
        </w:rPr>
        <w:t>in</w:t>
      </w:r>
      <w:r>
        <w:rPr>
          <w:spacing w:val="-15"/>
          <w:w w:val="95"/>
          <w:sz w:val="22"/>
        </w:rPr>
        <w:t xml:space="preserve"> </w:t>
      </w:r>
      <w:r>
        <w:rPr>
          <w:w w:val="95"/>
          <w:sz w:val="22"/>
        </w:rPr>
        <w:t>the Programme;</w:t>
      </w:r>
    </w:p>
    <w:p>
      <w:pPr>
        <w:pStyle w:val="6"/>
        <w:numPr>
          <w:ilvl w:val="0"/>
          <w:numId w:val="17"/>
        </w:numPr>
        <w:tabs>
          <w:tab w:val="left" w:pos="1249"/>
          <w:tab w:val="left" w:pos="1250"/>
        </w:tabs>
        <w:spacing w:before="1" w:after="0" w:line="240" w:lineRule="auto"/>
        <w:ind w:left="1249" w:right="0" w:hanging="567"/>
        <w:jc w:val="left"/>
        <w:rPr>
          <w:sz w:val="22"/>
        </w:rPr>
      </w:pPr>
      <w:r>
        <w:rPr>
          <w:w w:val="90"/>
          <w:sz w:val="22"/>
        </w:rPr>
        <w:t>selection</w:t>
      </w:r>
      <w:r>
        <w:rPr>
          <w:spacing w:val="-44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45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45"/>
          <w:w w:val="90"/>
          <w:sz w:val="22"/>
        </w:rPr>
        <w:t xml:space="preserve"> </w:t>
      </w:r>
      <w:r>
        <w:rPr>
          <w:w w:val="90"/>
          <w:sz w:val="22"/>
        </w:rPr>
        <w:t>Beneficiaries</w:t>
      </w:r>
      <w:r>
        <w:rPr>
          <w:spacing w:val="-45"/>
          <w:w w:val="90"/>
          <w:sz w:val="22"/>
        </w:rPr>
        <w:t xml:space="preserve"> </w:t>
      </w:r>
      <w:r>
        <w:rPr>
          <w:w w:val="90"/>
          <w:sz w:val="22"/>
        </w:rPr>
        <w:t>and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conclusion</w:t>
      </w:r>
      <w:r>
        <w:rPr>
          <w:spacing w:val="-45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45"/>
          <w:w w:val="90"/>
          <w:sz w:val="22"/>
        </w:rPr>
        <w:t xml:space="preserve"> </w:t>
      </w:r>
      <w:r>
        <w:rPr>
          <w:w w:val="90"/>
          <w:sz w:val="22"/>
        </w:rPr>
        <w:t>scholarship</w:t>
      </w:r>
      <w:r>
        <w:rPr>
          <w:spacing w:val="-46"/>
          <w:w w:val="90"/>
          <w:sz w:val="22"/>
        </w:rPr>
        <w:t xml:space="preserve"> </w:t>
      </w:r>
      <w:r>
        <w:rPr>
          <w:w w:val="90"/>
          <w:sz w:val="22"/>
        </w:rPr>
        <w:t>agreements</w:t>
      </w:r>
      <w:r>
        <w:rPr>
          <w:spacing w:val="-45"/>
          <w:w w:val="90"/>
          <w:sz w:val="22"/>
        </w:rPr>
        <w:t xml:space="preserve"> </w:t>
      </w:r>
      <w:r>
        <w:rPr>
          <w:w w:val="90"/>
          <w:sz w:val="22"/>
        </w:rPr>
        <w:t>with</w:t>
      </w:r>
      <w:r>
        <w:rPr>
          <w:spacing w:val="-43"/>
          <w:w w:val="90"/>
          <w:sz w:val="22"/>
        </w:rPr>
        <w:t xml:space="preserve"> </w:t>
      </w:r>
      <w:r>
        <w:rPr>
          <w:w w:val="90"/>
          <w:sz w:val="22"/>
        </w:rPr>
        <w:t>them,</w:t>
      </w:r>
    </w:p>
    <w:p>
      <w:pPr>
        <w:pStyle w:val="6"/>
        <w:numPr>
          <w:ilvl w:val="0"/>
          <w:numId w:val="17"/>
        </w:numPr>
        <w:tabs>
          <w:tab w:val="left" w:pos="1249"/>
          <w:tab w:val="left" w:pos="1250"/>
        </w:tabs>
        <w:spacing w:before="129" w:after="0" w:line="240" w:lineRule="auto"/>
        <w:ind w:left="1249" w:right="0" w:hanging="567"/>
        <w:jc w:val="left"/>
        <w:rPr>
          <w:sz w:val="22"/>
        </w:rPr>
      </w:pPr>
      <w:r>
        <w:rPr>
          <w:w w:val="95"/>
          <w:sz w:val="22"/>
        </w:rPr>
        <w:t>execution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of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concluded</w:t>
      </w:r>
      <w:r>
        <w:rPr>
          <w:spacing w:val="-40"/>
          <w:w w:val="95"/>
          <w:sz w:val="22"/>
        </w:rPr>
        <w:t xml:space="preserve"> </w:t>
      </w:r>
      <w:r>
        <w:rPr>
          <w:w w:val="95"/>
          <w:sz w:val="22"/>
        </w:rPr>
        <w:t>scholarship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agreements,</w:t>
      </w:r>
    </w:p>
    <w:p>
      <w:pPr>
        <w:pStyle w:val="6"/>
        <w:numPr>
          <w:ilvl w:val="0"/>
          <w:numId w:val="17"/>
        </w:numPr>
        <w:tabs>
          <w:tab w:val="left" w:pos="1249"/>
          <w:tab w:val="left" w:pos="1250"/>
        </w:tabs>
        <w:spacing w:before="128" w:after="0" w:line="355" w:lineRule="auto"/>
        <w:ind w:left="1249" w:right="118" w:hanging="567"/>
        <w:jc w:val="left"/>
        <w:rPr>
          <w:sz w:val="22"/>
        </w:rPr>
      </w:pPr>
      <w:r>
        <w:rPr>
          <w:w w:val="90"/>
          <w:sz w:val="22"/>
        </w:rPr>
        <w:t>cooperation</w:t>
      </w:r>
      <w:r>
        <w:rPr>
          <w:spacing w:val="-25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25"/>
          <w:w w:val="90"/>
          <w:sz w:val="22"/>
        </w:rPr>
        <w:t xml:space="preserve"> </w:t>
      </w:r>
      <w:r>
        <w:rPr>
          <w:w w:val="90"/>
          <w:sz w:val="22"/>
        </w:rPr>
        <w:t>NAWA</w:t>
      </w:r>
      <w:r>
        <w:rPr>
          <w:spacing w:val="-26"/>
          <w:w w:val="90"/>
          <w:sz w:val="22"/>
        </w:rPr>
        <w:t xml:space="preserve"> </w:t>
      </w:r>
      <w:r>
        <w:rPr>
          <w:w w:val="90"/>
          <w:sz w:val="22"/>
        </w:rPr>
        <w:t>with</w:t>
      </w:r>
      <w:r>
        <w:rPr>
          <w:spacing w:val="-24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27"/>
          <w:w w:val="90"/>
          <w:sz w:val="22"/>
        </w:rPr>
        <w:t xml:space="preserve"> </w:t>
      </w:r>
      <w:r>
        <w:rPr>
          <w:w w:val="90"/>
          <w:sz w:val="22"/>
        </w:rPr>
        <w:t>Programme</w:t>
      </w:r>
      <w:r>
        <w:rPr>
          <w:spacing w:val="-23"/>
          <w:w w:val="90"/>
          <w:sz w:val="22"/>
        </w:rPr>
        <w:t xml:space="preserve"> </w:t>
      </w:r>
      <w:r>
        <w:rPr>
          <w:w w:val="90"/>
          <w:sz w:val="22"/>
        </w:rPr>
        <w:t>participants</w:t>
      </w:r>
      <w:r>
        <w:rPr>
          <w:spacing w:val="-25"/>
          <w:w w:val="90"/>
          <w:sz w:val="22"/>
        </w:rPr>
        <w:t xml:space="preserve"> </w:t>
      </w:r>
      <w:r>
        <w:rPr>
          <w:w w:val="90"/>
          <w:sz w:val="22"/>
        </w:rPr>
        <w:t>after</w:t>
      </w:r>
      <w:r>
        <w:rPr>
          <w:spacing w:val="-24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25"/>
          <w:w w:val="90"/>
          <w:sz w:val="22"/>
        </w:rPr>
        <w:t xml:space="preserve"> </w:t>
      </w:r>
      <w:r>
        <w:rPr>
          <w:w w:val="90"/>
          <w:sz w:val="22"/>
        </w:rPr>
        <w:t>completion</w:t>
      </w:r>
      <w:r>
        <w:rPr>
          <w:spacing w:val="-23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25"/>
          <w:w w:val="90"/>
          <w:sz w:val="22"/>
        </w:rPr>
        <w:t xml:space="preserve"> </w:t>
      </w:r>
      <w:r>
        <w:rPr>
          <w:w w:val="90"/>
          <w:sz w:val="22"/>
        </w:rPr>
        <w:t xml:space="preserve">the </w:t>
      </w:r>
      <w:r>
        <w:rPr>
          <w:sz w:val="22"/>
        </w:rPr>
        <w:t>Programme,</w:t>
      </w:r>
      <w:r>
        <w:rPr>
          <w:spacing w:val="-63"/>
          <w:sz w:val="22"/>
        </w:rPr>
        <w:t xml:space="preserve"> </w:t>
      </w:r>
      <w:r>
        <w:rPr>
          <w:sz w:val="22"/>
        </w:rPr>
        <w:t>including</w:t>
      </w:r>
      <w:r>
        <w:rPr>
          <w:spacing w:val="-63"/>
          <w:sz w:val="22"/>
        </w:rPr>
        <w:t xml:space="preserve"> </w:t>
      </w:r>
      <w:r>
        <w:rPr>
          <w:sz w:val="22"/>
        </w:rPr>
        <w:t>cooperation</w:t>
      </w:r>
      <w:r>
        <w:rPr>
          <w:spacing w:val="-63"/>
          <w:sz w:val="22"/>
        </w:rPr>
        <w:t xml:space="preserve"> </w:t>
      </w:r>
      <w:r>
        <w:rPr>
          <w:sz w:val="22"/>
        </w:rPr>
        <w:t>for</w:t>
      </w:r>
      <w:r>
        <w:rPr>
          <w:spacing w:val="-63"/>
          <w:sz w:val="22"/>
        </w:rPr>
        <w:t xml:space="preserve"> </w:t>
      </w:r>
      <w:r>
        <w:rPr>
          <w:sz w:val="22"/>
        </w:rPr>
        <w:t>the</w:t>
      </w:r>
      <w:r>
        <w:rPr>
          <w:spacing w:val="-63"/>
          <w:sz w:val="22"/>
        </w:rPr>
        <w:t xml:space="preserve"> </w:t>
      </w:r>
      <w:r>
        <w:rPr>
          <w:sz w:val="22"/>
        </w:rPr>
        <w:t>promotion</w:t>
      </w:r>
      <w:r>
        <w:rPr>
          <w:spacing w:val="-62"/>
          <w:sz w:val="22"/>
        </w:rPr>
        <w:t xml:space="preserve"> </w:t>
      </w:r>
      <w:r>
        <w:rPr>
          <w:sz w:val="22"/>
        </w:rPr>
        <w:t>of</w:t>
      </w:r>
      <w:r>
        <w:rPr>
          <w:spacing w:val="-62"/>
          <w:sz w:val="22"/>
        </w:rPr>
        <w:t xml:space="preserve"> </w:t>
      </w:r>
      <w:r>
        <w:rPr>
          <w:sz w:val="22"/>
        </w:rPr>
        <w:t>the</w:t>
      </w:r>
      <w:r>
        <w:rPr>
          <w:spacing w:val="-63"/>
          <w:sz w:val="22"/>
        </w:rPr>
        <w:t xml:space="preserve"> </w:t>
      </w:r>
      <w:r>
        <w:rPr>
          <w:sz w:val="22"/>
        </w:rPr>
        <w:t>Programme.</w:t>
      </w:r>
    </w:p>
    <w:p>
      <w:pPr>
        <w:spacing w:after="0" w:line="355" w:lineRule="auto"/>
        <w:jc w:val="left"/>
        <w:rPr>
          <w:sz w:val="22"/>
        </w:rPr>
        <w:sectPr>
          <w:pgSz w:w="11900" w:h="16850"/>
          <w:pgMar w:top="1820" w:right="1300" w:bottom="940" w:left="1300" w:header="887" w:footer="750" w:gutter="0"/>
        </w:sectPr>
      </w:pPr>
    </w:p>
    <w:p>
      <w:pPr>
        <w:pStyle w:val="2"/>
        <w:spacing w:before="159" w:line="355" w:lineRule="auto"/>
        <w:ind w:left="116" w:right="114"/>
        <w:jc w:val="both"/>
      </w:pPr>
      <w:r>
        <w:rPr>
          <w:w w:val="85"/>
        </w:rPr>
        <w:t>Personal</w:t>
      </w:r>
      <w:r>
        <w:rPr>
          <w:spacing w:val="-16"/>
          <w:w w:val="85"/>
        </w:rPr>
        <w:t xml:space="preserve"> </w:t>
      </w:r>
      <w:r>
        <w:rPr>
          <w:w w:val="85"/>
        </w:rPr>
        <w:t>data</w:t>
      </w:r>
      <w:r>
        <w:rPr>
          <w:spacing w:val="-15"/>
          <w:w w:val="85"/>
        </w:rPr>
        <w:t xml:space="preserve"> </w:t>
      </w:r>
      <w:r>
        <w:rPr>
          <w:w w:val="85"/>
        </w:rPr>
        <w:t>may</w:t>
      </w:r>
      <w:r>
        <w:rPr>
          <w:spacing w:val="-14"/>
          <w:w w:val="85"/>
        </w:rPr>
        <w:t xml:space="preserve"> </w:t>
      </w:r>
      <w:r>
        <w:rPr>
          <w:w w:val="85"/>
        </w:rPr>
        <w:t>be</w:t>
      </w:r>
      <w:r>
        <w:rPr>
          <w:spacing w:val="-17"/>
          <w:w w:val="85"/>
        </w:rPr>
        <w:t xml:space="preserve"> </w:t>
      </w:r>
      <w:r>
        <w:rPr>
          <w:w w:val="85"/>
        </w:rPr>
        <w:t>provided</w:t>
      </w:r>
      <w:r>
        <w:rPr>
          <w:spacing w:val="-14"/>
          <w:w w:val="85"/>
        </w:rPr>
        <w:t xml:space="preserve"> </w:t>
      </w:r>
      <w:r>
        <w:rPr>
          <w:w w:val="85"/>
        </w:rPr>
        <w:t>to</w:t>
      </w:r>
      <w:r>
        <w:rPr>
          <w:spacing w:val="-15"/>
          <w:w w:val="85"/>
        </w:rPr>
        <w:t xml:space="preserve"> </w:t>
      </w:r>
      <w:r>
        <w:rPr>
          <w:w w:val="85"/>
        </w:rPr>
        <w:t>NAWA</w:t>
      </w:r>
      <w:r>
        <w:rPr>
          <w:spacing w:val="-15"/>
          <w:w w:val="85"/>
        </w:rPr>
        <w:t xml:space="preserve"> </w:t>
      </w:r>
      <w:r>
        <w:rPr>
          <w:w w:val="85"/>
        </w:rPr>
        <w:t>employees,</w:t>
      </w:r>
      <w:r>
        <w:rPr>
          <w:spacing w:val="-16"/>
          <w:w w:val="85"/>
        </w:rPr>
        <w:t xml:space="preserve"> </w:t>
      </w:r>
      <w:r>
        <w:rPr>
          <w:w w:val="85"/>
        </w:rPr>
        <w:t>diplomatic</w:t>
      </w:r>
      <w:r>
        <w:rPr>
          <w:spacing w:val="-13"/>
          <w:w w:val="85"/>
        </w:rPr>
        <w:t xml:space="preserve"> </w:t>
      </w:r>
      <w:r>
        <w:rPr>
          <w:w w:val="85"/>
        </w:rPr>
        <w:t>posts,</w:t>
      </w:r>
      <w:r>
        <w:rPr>
          <w:spacing w:val="-17"/>
          <w:w w:val="85"/>
        </w:rPr>
        <w:t xml:space="preserve"> </w:t>
      </w:r>
      <w:r>
        <w:rPr>
          <w:w w:val="85"/>
        </w:rPr>
        <w:t>foreign</w:t>
      </w:r>
      <w:r>
        <w:rPr>
          <w:spacing w:val="-15"/>
          <w:w w:val="85"/>
        </w:rPr>
        <w:t xml:space="preserve"> </w:t>
      </w:r>
      <w:r>
        <w:rPr>
          <w:w w:val="85"/>
        </w:rPr>
        <w:t>partner</w:t>
      </w:r>
      <w:r>
        <w:rPr>
          <w:spacing w:val="-14"/>
          <w:w w:val="85"/>
        </w:rPr>
        <w:t xml:space="preserve"> </w:t>
      </w:r>
      <w:r>
        <w:rPr>
          <w:w w:val="85"/>
        </w:rPr>
        <w:t xml:space="preserve">institutions </w:t>
      </w:r>
      <w:r>
        <w:rPr>
          <w:w w:val="90"/>
        </w:rPr>
        <w:t>or</w:t>
      </w:r>
      <w:r>
        <w:rPr>
          <w:spacing w:val="-54"/>
          <w:w w:val="90"/>
        </w:rPr>
        <w:t xml:space="preserve"> </w:t>
      </w:r>
      <w:r>
        <w:rPr>
          <w:w w:val="90"/>
        </w:rPr>
        <w:t>representatives</w:t>
      </w:r>
      <w:r>
        <w:rPr>
          <w:spacing w:val="-54"/>
          <w:w w:val="90"/>
        </w:rPr>
        <w:t xml:space="preserve"> </w:t>
      </w:r>
      <w:r>
        <w:rPr>
          <w:w w:val="90"/>
        </w:rPr>
        <w:t>of</w:t>
      </w:r>
      <w:r>
        <w:rPr>
          <w:spacing w:val="-54"/>
          <w:w w:val="90"/>
        </w:rPr>
        <w:t xml:space="preserve"> </w:t>
      </w:r>
      <w:r>
        <w:rPr>
          <w:w w:val="90"/>
        </w:rPr>
        <w:t>host</w:t>
      </w:r>
      <w:r>
        <w:rPr>
          <w:spacing w:val="-54"/>
          <w:w w:val="90"/>
        </w:rPr>
        <w:t xml:space="preserve"> </w:t>
      </w:r>
      <w:r>
        <w:rPr>
          <w:w w:val="90"/>
        </w:rPr>
        <w:t>centres</w:t>
      </w:r>
      <w:r>
        <w:rPr>
          <w:spacing w:val="-53"/>
          <w:w w:val="90"/>
        </w:rPr>
        <w:t xml:space="preserve"> </w:t>
      </w:r>
      <w:r>
        <w:rPr>
          <w:w w:val="90"/>
        </w:rPr>
        <w:t>in</w:t>
      </w:r>
      <w:r>
        <w:rPr>
          <w:spacing w:val="-54"/>
          <w:w w:val="90"/>
        </w:rPr>
        <w:t xml:space="preserve"> </w:t>
      </w:r>
      <w:r>
        <w:rPr>
          <w:w w:val="90"/>
        </w:rPr>
        <w:t>connection</w:t>
      </w:r>
      <w:r>
        <w:rPr>
          <w:spacing w:val="-54"/>
          <w:w w:val="90"/>
        </w:rPr>
        <w:t xml:space="preserve"> </w:t>
      </w:r>
      <w:r>
        <w:rPr>
          <w:w w:val="90"/>
        </w:rPr>
        <w:t>with</w:t>
      </w:r>
      <w:r>
        <w:rPr>
          <w:spacing w:val="-54"/>
          <w:w w:val="90"/>
        </w:rPr>
        <w:t xml:space="preserve"> </w:t>
      </w:r>
      <w:r>
        <w:rPr>
          <w:w w:val="90"/>
        </w:rPr>
        <w:t>the</w:t>
      </w:r>
      <w:r>
        <w:rPr>
          <w:spacing w:val="-54"/>
          <w:w w:val="90"/>
        </w:rPr>
        <w:t xml:space="preserve"> </w:t>
      </w:r>
      <w:r>
        <w:rPr>
          <w:w w:val="90"/>
        </w:rPr>
        <w:t>implementation</w:t>
      </w:r>
      <w:r>
        <w:rPr>
          <w:spacing w:val="-54"/>
          <w:w w:val="90"/>
        </w:rPr>
        <w:t xml:space="preserve"> </w:t>
      </w:r>
      <w:r>
        <w:rPr>
          <w:w w:val="90"/>
        </w:rPr>
        <w:t>of</w:t>
      </w:r>
      <w:r>
        <w:rPr>
          <w:spacing w:val="-54"/>
          <w:w w:val="90"/>
        </w:rPr>
        <w:t xml:space="preserve"> </w:t>
      </w:r>
      <w:r>
        <w:rPr>
          <w:w w:val="90"/>
        </w:rPr>
        <w:t>the</w:t>
      </w:r>
      <w:r>
        <w:rPr>
          <w:spacing w:val="-54"/>
          <w:w w:val="90"/>
        </w:rPr>
        <w:t xml:space="preserve"> </w:t>
      </w:r>
      <w:r>
        <w:rPr>
          <w:w w:val="90"/>
        </w:rPr>
        <w:t>above</w:t>
      </w:r>
      <w:r>
        <w:rPr>
          <w:spacing w:val="-53"/>
          <w:w w:val="90"/>
        </w:rPr>
        <w:t xml:space="preserve"> </w:t>
      </w:r>
      <w:r>
        <w:rPr>
          <w:w w:val="90"/>
        </w:rPr>
        <w:t>objectives.</w:t>
      </w:r>
    </w:p>
    <w:p>
      <w:pPr>
        <w:pStyle w:val="2"/>
        <w:spacing w:before="8"/>
        <w:rPr>
          <w:sz w:val="32"/>
        </w:rPr>
      </w:pPr>
    </w:p>
    <w:p>
      <w:pPr>
        <w:pStyle w:val="2"/>
        <w:spacing w:line="355" w:lineRule="auto"/>
        <w:ind w:left="116" w:right="114"/>
        <w:jc w:val="both"/>
      </w:pPr>
      <w:r>
        <w:rPr>
          <w:w w:val="90"/>
        </w:rPr>
        <w:t>Transmission</w:t>
      </w:r>
      <w:r>
        <w:rPr>
          <w:spacing w:val="-15"/>
          <w:w w:val="90"/>
        </w:rPr>
        <w:t xml:space="preserve"> </w:t>
      </w:r>
      <w:r>
        <w:rPr>
          <w:w w:val="90"/>
        </w:rPr>
        <w:t>of</w:t>
      </w:r>
      <w:r>
        <w:rPr>
          <w:spacing w:val="-12"/>
          <w:w w:val="90"/>
        </w:rPr>
        <w:t xml:space="preserve"> </w:t>
      </w:r>
      <w:r>
        <w:rPr>
          <w:w w:val="90"/>
        </w:rPr>
        <w:t>personal</w:t>
      </w:r>
      <w:r>
        <w:rPr>
          <w:spacing w:val="-15"/>
          <w:w w:val="90"/>
        </w:rPr>
        <w:t xml:space="preserve"> </w:t>
      </w:r>
      <w:r>
        <w:rPr>
          <w:w w:val="90"/>
        </w:rPr>
        <w:t>data</w:t>
      </w:r>
      <w:r>
        <w:rPr>
          <w:spacing w:val="-15"/>
          <w:w w:val="90"/>
        </w:rPr>
        <w:t xml:space="preserve"> </w:t>
      </w:r>
      <w:r>
        <w:rPr>
          <w:w w:val="90"/>
        </w:rPr>
        <w:t>to</w:t>
      </w:r>
      <w:r>
        <w:rPr>
          <w:spacing w:val="-16"/>
          <w:w w:val="90"/>
        </w:rPr>
        <w:t xml:space="preserve"> </w:t>
      </w:r>
      <w:r>
        <w:rPr>
          <w:w w:val="90"/>
        </w:rPr>
        <w:t>foreign</w:t>
      </w:r>
      <w:r>
        <w:rPr>
          <w:spacing w:val="-15"/>
          <w:w w:val="90"/>
        </w:rPr>
        <w:t xml:space="preserve"> </w:t>
      </w:r>
      <w:r>
        <w:rPr>
          <w:w w:val="90"/>
        </w:rPr>
        <w:t>academic</w:t>
      </w:r>
      <w:r>
        <w:rPr>
          <w:spacing w:val="-12"/>
          <w:w w:val="90"/>
        </w:rPr>
        <w:t xml:space="preserve"> </w:t>
      </w:r>
      <w:r>
        <w:rPr>
          <w:w w:val="90"/>
        </w:rPr>
        <w:t>centres</w:t>
      </w:r>
      <w:r>
        <w:rPr>
          <w:spacing w:val="-14"/>
          <w:w w:val="90"/>
        </w:rPr>
        <w:t xml:space="preserve"> </w:t>
      </w:r>
      <w:r>
        <w:rPr>
          <w:w w:val="90"/>
        </w:rPr>
        <w:t>established</w:t>
      </w:r>
      <w:r>
        <w:rPr>
          <w:spacing w:val="-15"/>
          <w:w w:val="90"/>
        </w:rPr>
        <w:t xml:space="preserve"> </w:t>
      </w:r>
      <w:r>
        <w:rPr>
          <w:w w:val="90"/>
        </w:rPr>
        <w:t>outside</w:t>
      </w:r>
      <w:r>
        <w:rPr>
          <w:spacing w:val="-15"/>
          <w:w w:val="90"/>
        </w:rPr>
        <w:t xml:space="preserve"> </w:t>
      </w:r>
      <w:r>
        <w:rPr>
          <w:w w:val="90"/>
        </w:rPr>
        <w:t>the</w:t>
      </w:r>
      <w:r>
        <w:rPr>
          <w:spacing w:val="-13"/>
          <w:w w:val="90"/>
        </w:rPr>
        <w:t xml:space="preserve"> </w:t>
      </w:r>
      <w:r>
        <w:rPr>
          <w:w w:val="90"/>
        </w:rPr>
        <w:t>European Economic</w:t>
      </w:r>
      <w:r>
        <w:rPr>
          <w:spacing w:val="-27"/>
          <w:w w:val="90"/>
        </w:rPr>
        <w:t xml:space="preserve"> </w:t>
      </w:r>
      <w:r>
        <w:rPr>
          <w:w w:val="90"/>
        </w:rPr>
        <w:t>Area</w:t>
      </w:r>
      <w:r>
        <w:rPr>
          <w:spacing w:val="-26"/>
          <w:w w:val="90"/>
        </w:rPr>
        <w:t xml:space="preserve"> </w:t>
      </w:r>
      <w:r>
        <w:rPr>
          <w:w w:val="90"/>
        </w:rPr>
        <w:t>(European</w:t>
      </w:r>
      <w:r>
        <w:rPr>
          <w:spacing w:val="-27"/>
          <w:w w:val="90"/>
        </w:rPr>
        <w:t xml:space="preserve"> </w:t>
      </w:r>
      <w:r>
        <w:rPr>
          <w:w w:val="90"/>
        </w:rPr>
        <w:t>Union</w:t>
      </w:r>
      <w:r>
        <w:rPr>
          <w:spacing w:val="-28"/>
          <w:w w:val="90"/>
        </w:rPr>
        <w:t xml:space="preserve"> </w:t>
      </w:r>
      <w:r>
        <w:rPr>
          <w:w w:val="90"/>
        </w:rPr>
        <w:t>Member</w:t>
      </w:r>
      <w:r>
        <w:rPr>
          <w:spacing w:val="-26"/>
          <w:w w:val="90"/>
        </w:rPr>
        <w:t xml:space="preserve"> </w:t>
      </w:r>
      <w:r>
        <w:rPr>
          <w:w w:val="90"/>
        </w:rPr>
        <w:t>States,</w:t>
      </w:r>
      <w:r>
        <w:rPr>
          <w:spacing w:val="-27"/>
          <w:w w:val="90"/>
        </w:rPr>
        <w:t xml:space="preserve"> </w:t>
      </w:r>
      <w:r>
        <w:rPr>
          <w:w w:val="90"/>
        </w:rPr>
        <w:t>Iceland,</w:t>
      </w:r>
      <w:r>
        <w:rPr>
          <w:spacing w:val="-27"/>
          <w:w w:val="90"/>
        </w:rPr>
        <w:t xml:space="preserve"> </w:t>
      </w:r>
      <w:r>
        <w:rPr>
          <w:w w:val="90"/>
        </w:rPr>
        <w:t>Norway</w:t>
      </w:r>
      <w:r>
        <w:rPr>
          <w:spacing w:val="-27"/>
          <w:w w:val="90"/>
        </w:rPr>
        <w:t xml:space="preserve"> </w:t>
      </w:r>
      <w:r>
        <w:rPr>
          <w:w w:val="90"/>
        </w:rPr>
        <w:t>and</w:t>
      </w:r>
      <w:r>
        <w:rPr>
          <w:spacing w:val="-27"/>
          <w:w w:val="90"/>
        </w:rPr>
        <w:t xml:space="preserve"> </w:t>
      </w:r>
      <w:r>
        <w:rPr>
          <w:w w:val="90"/>
        </w:rPr>
        <w:t>Liechtenstein)</w:t>
      </w:r>
      <w:r>
        <w:rPr>
          <w:spacing w:val="-28"/>
          <w:w w:val="90"/>
        </w:rPr>
        <w:t xml:space="preserve"> </w:t>
      </w:r>
      <w:r>
        <w:rPr>
          <w:w w:val="90"/>
        </w:rPr>
        <w:t>will</w:t>
      </w:r>
      <w:r>
        <w:rPr>
          <w:spacing w:val="-28"/>
          <w:w w:val="90"/>
        </w:rPr>
        <w:t xml:space="preserve"> </w:t>
      </w:r>
      <w:r>
        <w:rPr>
          <w:w w:val="90"/>
        </w:rPr>
        <w:t xml:space="preserve">take </w:t>
      </w:r>
      <w:r>
        <w:rPr>
          <w:w w:val="95"/>
        </w:rPr>
        <w:t>place</w:t>
      </w:r>
      <w:r>
        <w:rPr>
          <w:spacing w:val="-40"/>
          <w:w w:val="95"/>
        </w:rPr>
        <w:t xml:space="preserve"> </w:t>
      </w:r>
      <w:r>
        <w:rPr>
          <w:w w:val="95"/>
        </w:rPr>
        <w:t>on</w:t>
      </w:r>
      <w:r>
        <w:rPr>
          <w:spacing w:val="-40"/>
          <w:w w:val="95"/>
        </w:rPr>
        <w:t xml:space="preserve"> </w:t>
      </w:r>
      <w:r>
        <w:rPr>
          <w:w w:val="95"/>
        </w:rPr>
        <w:t>a</w:t>
      </w:r>
      <w:r>
        <w:rPr>
          <w:spacing w:val="-40"/>
          <w:w w:val="95"/>
        </w:rPr>
        <w:t xml:space="preserve"> </w:t>
      </w:r>
      <w:r>
        <w:rPr>
          <w:w w:val="95"/>
        </w:rPr>
        <w:t>basis</w:t>
      </w:r>
      <w:r>
        <w:rPr>
          <w:spacing w:val="-39"/>
          <w:w w:val="95"/>
        </w:rPr>
        <w:t xml:space="preserve"> </w:t>
      </w:r>
      <w:r>
        <w:rPr>
          <w:w w:val="95"/>
        </w:rPr>
        <w:t>of</w:t>
      </w:r>
      <w:r>
        <w:rPr>
          <w:spacing w:val="-40"/>
          <w:w w:val="95"/>
        </w:rPr>
        <w:t xml:space="preserve"> </w:t>
      </w:r>
      <w:r>
        <w:rPr>
          <w:w w:val="95"/>
        </w:rPr>
        <w:t>standard</w:t>
      </w:r>
      <w:r>
        <w:rPr>
          <w:spacing w:val="-39"/>
          <w:w w:val="95"/>
        </w:rPr>
        <w:t xml:space="preserve"> </w:t>
      </w:r>
      <w:r>
        <w:rPr>
          <w:w w:val="95"/>
        </w:rPr>
        <w:t>data</w:t>
      </w:r>
      <w:r>
        <w:rPr>
          <w:spacing w:val="-40"/>
          <w:w w:val="95"/>
        </w:rPr>
        <w:t xml:space="preserve"> </w:t>
      </w:r>
      <w:r>
        <w:rPr>
          <w:w w:val="95"/>
        </w:rPr>
        <w:t>protection</w:t>
      </w:r>
      <w:r>
        <w:rPr>
          <w:spacing w:val="-39"/>
          <w:w w:val="95"/>
        </w:rPr>
        <w:t xml:space="preserve"> </w:t>
      </w:r>
      <w:r>
        <w:rPr>
          <w:w w:val="95"/>
        </w:rPr>
        <w:t>clauses,</w:t>
      </w:r>
      <w:r>
        <w:rPr>
          <w:spacing w:val="-40"/>
          <w:w w:val="95"/>
        </w:rPr>
        <w:t xml:space="preserve"> </w:t>
      </w:r>
      <w:r>
        <w:rPr>
          <w:w w:val="95"/>
        </w:rPr>
        <w:t>adopted</w:t>
      </w:r>
      <w:r>
        <w:rPr>
          <w:spacing w:val="-40"/>
          <w:w w:val="95"/>
        </w:rPr>
        <w:t xml:space="preserve"> </w:t>
      </w:r>
      <w:r>
        <w:rPr>
          <w:w w:val="95"/>
        </w:rPr>
        <w:t>or</w:t>
      </w:r>
      <w:r>
        <w:rPr>
          <w:spacing w:val="-40"/>
          <w:w w:val="95"/>
        </w:rPr>
        <w:t xml:space="preserve"> </w:t>
      </w:r>
      <w:r>
        <w:rPr>
          <w:w w:val="95"/>
        </w:rPr>
        <w:t>approved</w:t>
      </w:r>
      <w:r>
        <w:rPr>
          <w:spacing w:val="-39"/>
          <w:w w:val="95"/>
        </w:rPr>
        <w:t xml:space="preserve"> </w:t>
      </w:r>
      <w:r>
        <w:rPr>
          <w:w w:val="95"/>
        </w:rPr>
        <w:t>by</w:t>
      </w:r>
      <w:r>
        <w:rPr>
          <w:spacing w:val="-39"/>
          <w:w w:val="95"/>
        </w:rPr>
        <w:t xml:space="preserve"> </w:t>
      </w:r>
      <w:r>
        <w:rPr>
          <w:w w:val="95"/>
        </w:rPr>
        <w:t>the</w:t>
      </w:r>
      <w:r>
        <w:rPr>
          <w:spacing w:val="-40"/>
          <w:w w:val="95"/>
        </w:rPr>
        <w:t xml:space="preserve"> </w:t>
      </w:r>
      <w:r>
        <w:rPr>
          <w:w w:val="95"/>
        </w:rPr>
        <w:t xml:space="preserve">European </w:t>
      </w:r>
      <w:r>
        <w:rPr>
          <w:w w:val="90"/>
        </w:rPr>
        <w:t>Commission.</w:t>
      </w:r>
      <w:r>
        <w:rPr>
          <w:spacing w:val="-28"/>
          <w:w w:val="90"/>
        </w:rPr>
        <w:t xml:space="preserve"> </w:t>
      </w:r>
      <w:r>
        <w:rPr>
          <w:w w:val="90"/>
        </w:rPr>
        <w:t>The</w:t>
      </w:r>
      <w:r>
        <w:rPr>
          <w:spacing w:val="-26"/>
          <w:w w:val="90"/>
        </w:rPr>
        <w:t xml:space="preserve"> </w:t>
      </w:r>
      <w:r>
        <w:rPr>
          <w:w w:val="90"/>
        </w:rPr>
        <w:t>data</w:t>
      </w:r>
      <w:r>
        <w:rPr>
          <w:spacing w:val="-28"/>
          <w:w w:val="90"/>
        </w:rPr>
        <w:t xml:space="preserve"> </w:t>
      </w:r>
      <w:r>
        <w:rPr>
          <w:w w:val="90"/>
        </w:rPr>
        <w:t>subject</w:t>
      </w:r>
      <w:r>
        <w:rPr>
          <w:spacing w:val="-27"/>
          <w:w w:val="90"/>
        </w:rPr>
        <w:t xml:space="preserve"> </w:t>
      </w:r>
      <w:r>
        <w:rPr>
          <w:w w:val="90"/>
        </w:rPr>
        <w:t>shall</w:t>
      </w:r>
      <w:r>
        <w:rPr>
          <w:spacing w:val="-27"/>
          <w:w w:val="90"/>
        </w:rPr>
        <w:t xml:space="preserve"> </w:t>
      </w:r>
      <w:r>
        <w:rPr>
          <w:w w:val="90"/>
        </w:rPr>
        <w:t>be</w:t>
      </w:r>
      <w:r>
        <w:rPr>
          <w:spacing w:val="-28"/>
          <w:w w:val="90"/>
        </w:rPr>
        <w:t xml:space="preserve"> </w:t>
      </w:r>
      <w:r>
        <w:rPr>
          <w:w w:val="90"/>
        </w:rPr>
        <w:t>entitled</w:t>
      </w:r>
      <w:r>
        <w:rPr>
          <w:spacing w:val="-28"/>
          <w:w w:val="90"/>
        </w:rPr>
        <w:t xml:space="preserve"> </w:t>
      </w:r>
      <w:r>
        <w:rPr>
          <w:w w:val="90"/>
        </w:rPr>
        <w:t>to</w:t>
      </w:r>
      <w:r>
        <w:rPr>
          <w:spacing w:val="-29"/>
          <w:w w:val="90"/>
        </w:rPr>
        <w:t xml:space="preserve"> </w:t>
      </w:r>
      <w:r>
        <w:rPr>
          <w:w w:val="90"/>
        </w:rPr>
        <w:t>receive</w:t>
      </w:r>
      <w:r>
        <w:rPr>
          <w:spacing w:val="-27"/>
          <w:w w:val="90"/>
        </w:rPr>
        <w:t xml:space="preserve"> </w:t>
      </w:r>
      <w:r>
        <w:rPr>
          <w:w w:val="90"/>
        </w:rPr>
        <w:t>a</w:t>
      </w:r>
      <w:r>
        <w:rPr>
          <w:spacing w:val="-27"/>
          <w:w w:val="90"/>
        </w:rPr>
        <w:t xml:space="preserve"> </w:t>
      </w:r>
      <w:r>
        <w:rPr>
          <w:w w:val="90"/>
        </w:rPr>
        <w:t>copy</w:t>
      </w:r>
      <w:r>
        <w:rPr>
          <w:spacing w:val="-28"/>
          <w:w w:val="90"/>
        </w:rPr>
        <w:t xml:space="preserve"> </w:t>
      </w:r>
      <w:r>
        <w:rPr>
          <w:w w:val="90"/>
        </w:rPr>
        <w:t>of</w:t>
      </w:r>
      <w:r>
        <w:rPr>
          <w:spacing w:val="-26"/>
          <w:w w:val="90"/>
        </w:rPr>
        <w:t xml:space="preserve"> </w:t>
      </w:r>
      <w:r>
        <w:rPr>
          <w:w w:val="90"/>
        </w:rPr>
        <w:t>data</w:t>
      </w:r>
      <w:r>
        <w:rPr>
          <w:spacing w:val="-28"/>
          <w:w w:val="90"/>
        </w:rPr>
        <w:t xml:space="preserve"> </w:t>
      </w:r>
      <w:r>
        <w:rPr>
          <w:w w:val="90"/>
        </w:rPr>
        <w:t>transmitted</w:t>
      </w:r>
      <w:r>
        <w:rPr>
          <w:spacing w:val="-23"/>
          <w:w w:val="90"/>
        </w:rPr>
        <w:t xml:space="preserve"> </w:t>
      </w:r>
      <w:r>
        <w:rPr>
          <w:w w:val="90"/>
        </w:rPr>
        <w:t>to</w:t>
      </w:r>
      <w:r>
        <w:rPr>
          <w:spacing w:val="-27"/>
          <w:w w:val="90"/>
        </w:rPr>
        <w:t xml:space="preserve"> </w:t>
      </w:r>
      <w:r>
        <w:rPr>
          <w:w w:val="90"/>
        </w:rPr>
        <w:t xml:space="preserve">foreign </w:t>
      </w:r>
      <w:r>
        <w:rPr>
          <w:w w:val="95"/>
        </w:rPr>
        <w:t>academic</w:t>
      </w:r>
      <w:r>
        <w:rPr>
          <w:spacing w:val="-33"/>
          <w:w w:val="95"/>
        </w:rPr>
        <w:t xml:space="preserve"> </w:t>
      </w:r>
      <w:r>
        <w:rPr>
          <w:w w:val="95"/>
        </w:rPr>
        <w:t>centres.</w:t>
      </w:r>
    </w:p>
    <w:p>
      <w:pPr>
        <w:pStyle w:val="2"/>
        <w:spacing w:before="9"/>
        <w:rPr>
          <w:sz w:val="32"/>
        </w:rPr>
      </w:pPr>
    </w:p>
    <w:p>
      <w:pPr>
        <w:pStyle w:val="2"/>
        <w:spacing w:line="355" w:lineRule="auto"/>
        <w:ind w:left="116" w:right="112"/>
        <w:jc w:val="both"/>
      </w:pPr>
      <w:r>
        <w:rPr>
          <w:w w:val="85"/>
        </w:rPr>
        <w:t>The</w:t>
      </w:r>
      <w:r>
        <w:rPr>
          <w:spacing w:val="-27"/>
          <w:w w:val="85"/>
        </w:rPr>
        <w:t xml:space="preserve"> </w:t>
      </w:r>
      <w:r>
        <w:rPr>
          <w:w w:val="85"/>
        </w:rPr>
        <w:t>legal</w:t>
      </w:r>
      <w:r>
        <w:rPr>
          <w:spacing w:val="-25"/>
          <w:w w:val="85"/>
        </w:rPr>
        <w:t xml:space="preserve"> </w:t>
      </w:r>
      <w:r>
        <w:rPr>
          <w:w w:val="85"/>
        </w:rPr>
        <w:t>basis</w:t>
      </w:r>
      <w:r>
        <w:rPr>
          <w:spacing w:val="-26"/>
          <w:w w:val="85"/>
        </w:rPr>
        <w:t xml:space="preserve"> </w:t>
      </w:r>
      <w:r>
        <w:rPr>
          <w:w w:val="85"/>
        </w:rPr>
        <w:t>for</w:t>
      </w:r>
      <w:r>
        <w:rPr>
          <w:spacing w:val="-24"/>
          <w:w w:val="85"/>
        </w:rPr>
        <w:t xml:space="preserve"> </w:t>
      </w:r>
      <w:r>
        <w:rPr>
          <w:w w:val="85"/>
        </w:rPr>
        <w:t>processing</w:t>
      </w:r>
      <w:r>
        <w:rPr>
          <w:spacing w:val="-27"/>
          <w:w w:val="85"/>
        </w:rPr>
        <w:t xml:space="preserve"> </w:t>
      </w:r>
      <w:r>
        <w:rPr>
          <w:w w:val="85"/>
        </w:rPr>
        <w:t>personal</w:t>
      </w:r>
      <w:r>
        <w:rPr>
          <w:spacing w:val="-26"/>
          <w:w w:val="85"/>
        </w:rPr>
        <w:t xml:space="preserve"> </w:t>
      </w:r>
      <w:r>
        <w:rPr>
          <w:w w:val="85"/>
        </w:rPr>
        <w:t>data</w:t>
      </w:r>
      <w:r>
        <w:rPr>
          <w:spacing w:val="-25"/>
          <w:w w:val="85"/>
        </w:rPr>
        <w:t xml:space="preserve"> </w:t>
      </w:r>
      <w:r>
        <w:rPr>
          <w:w w:val="85"/>
        </w:rPr>
        <w:t>is</w:t>
      </w:r>
      <w:r>
        <w:rPr>
          <w:spacing w:val="-25"/>
          <w:w w:val="85"/>
        </w:rPr>
        <w:t xml:space="preserve"> </w:t>
      </w:r>
      <w:r>
        <w:rPr>
          <w:w w:val="85"/>
        </w:rPr>
        <w:t>Article</w:t>
      </w:r>
      <w:r>
        <w:rPr>
          <w:spacing w:val="-29"/>
          <w:w w:val="85"/>
        </w:rPr>
        <w:t xml:space="preserve"> </w:t>
      </w:r>
      <w:r>
        <w:rPr>
          <w:w w:val="85"/>
        </w:rPr>
        <w:t>6(1)(b)</w:t>
      </w:r>
      <w:r>
        <w:rPr>
          <w:spacing w:val="-29"/>
          <w:w w:val="85"/>
        </w:rPr>
        <w:t xml:space="preserve"> </w:t>
      </w:r>
      <w:r>
        <w:rPr>
          <w:w w:val="85"/>
        </w:rPr>
        <w:t>and</w:t>
      </w:r>
      <w:r>
        <w:rPr>
          <w:spacing w:val="-26"/>
          <w:w w:val="85"/>
        </w:rPr>
        <w:t xml:space="preserve"> </w:t>
      </w:r>
      <w:r>
        <w:rPr>
          <w:w w:val="85"/>
        </w:rPr>
        <w:t>(e)</w:t>
      </w:r>
      <w:r>
        <w:rPr>
          <w:spacing w:val="-26"/>
          <w:w w:val="85"/>
        </w:rPr>
        <w:t xml:space="preserve"> </w:t>
      </w:r>
      <w:r>
        <w:rPr>
          <w:w w:val="85"/>
        </w:rPr>
        <w:t>of</w:t>
      </w:r>
      <w:r>
        <w:rPr>
          <w:spacing w:val="-25"/>
          <w:w w:val="85"/>
        </w:rPr>
        <w:t xml:space="preserve"> </w:t>
      </w:r>
      <w:r>
        <w:rPr>
          <w:w w:val="85"/>
        </w:rPr>
        <w:t>the</w:t>
      </w:r>
      <w:r>
        <w:rPr>
          <w:spacing w:val="-29"/>
          <w:w w:val="85"/>
        </w:rPr>
        <w:t xml:space="preserve"> </w:t>
      </w:r>
      <w:r>
        <w:rPr>
          <w:w w:val="85"/>
        </w:rPr>
        <w:t>General</w:t>
      </w:r>
      <w:r>
        <w:rPr>
          <w:spacing w:val="-28"/>
          <w:w w:val="85"/>
        </w:rPr>
        <w:t xml:space="preserve"> </w:t>
      </w:r>
      <w:r>
        <w:rPr>
          <w:w w:val="85"/>
        </w:rPr>
        <w:t>Data</w:t>
      </w:r>
      <w:r>
        <w:rPr>
          <w:spacing w:val="-26"/>
          <w:w w:val="85"/>
        </w:rPr>
        <w:t xml:space="preserve"> </w:t>
      </w:r>
      <w:r>
        <w:rPr>
          <w:w w:val="85"/>
        </w:rPr>
        <w:t xml:space="preserve">Protection </w:t>
      </w:r>
      <w:r>
        <w:rPr>
          <w:w w:val="95"/>
        </w:rPr>
        <w:t xml:space="preserve">Regulation (GDPR). Provision of data is voluntary but necessary to participate in the </w:t>
      </w:r>
      <w:r>
        <w:rPr>
          <w:w w:val="90"/>
        </w:rPr>
        <w:t>implementation</w:t>
      </w:r>
      <w:r>
        <w:rPr>
          <w:spacing w:val="-15"/>
          <w:w w:val="90"/>
        </w:rPr>
        <w:t xml:space="preserve"> </w:t>
      </w:r>
      <w:r>
        <w:rPr>
          <w:w w:val="90"/>
        </w:rPr>
        <w:t>of</w:t>
      </w:r>
      <w:r>
        <w:rPr>
          <w:spacing w:val="-12"/>
          <w:w w:val="90"/>
        </w:rPr>
        <w:t xml:space="preserve"> </w:t>
      </w:r>
      <w:r>
        <w:rPr>
          <w:w w:val="90"/>
        </w:rPr>
        <w:t>the</w:t>
      </w:r>
      <w:r>
        <w:rPr>
          <w:spacing w:val="-14"/>
          <w:w w:val="90"/>
        </w:rPr>
        <w:t xml:space="preserve"> </w:t>
      </w:r>
      <w:r>
        <w:rPr>
          <w:w w:val="90"/>
        </w:rPr>
        <w:t>Programme</w:t>
      </w:r>
      <w:r>
        <w:rPr>
          <w:spacing w:val="-15"/>
          <w:w w:val="90"/>
        </w:rPr>
        <w:t xml:space="preserve"> </w:t>
      </w:r>
      <w:r>
        <w:rPr>
          <w:w w:val="90"/>
        </w:rPr>
        <w:t>or</w:t>
      </w:r>
      <w:r>
        <w:rPr>
          <w:spacing w:val="-14"/>
          <w:w w:val="90"/>
        </w:rPr>
        <w:t xml:space="preserve"> </w:t>
      </w:r>
      <w:r>
        <w:rPr>
          <w:w w:val="90"/>
        </w:rPr>
        <w:t>Application.</w:t>
      </w:r>
      <w:r>
        <w:rPr>
          <w:spacing w:val="-13"/>
          <w:w w:val="90"/>
        </w:rPr>
        <w:t xml:space="preserve"> </w:t>
      </w:r>
      <w:r>
        <w:rPr>
          <w:w w:val="90"/>
        </w:rPr>
        <w:t>Refusal</w:t>
      </w:r>
      <w:r>
        <w:rPr>
          <w:spacing w:val="-12"/>
          <w:w w:val="90"/>
        </w:rPr>
        <w:t xml:space="preserve"> </w:t>
      </w:r>
      <w:r>
        <w:rPr>
          <w:w w:val="90"/>
        </w:rPr>
        <w:t>to</w:t>
      </w:r>
      <w:r>
        <w:rPr>
          <w:spacing w:val="-12"/>
          <w:w w:val="90"/>
        </w:rPr>
        <w:t xml:space="preserve"> </w:t>
      </w:r>
      <w:r>
        <w:rPr>
          <w:w w:val="90"/>
        </w:rPr>
        <w:t>provide</w:t>
      </w:r>
      <w:r>
        <w:rPr>
          <w:spacing w:val="-13"/>
          <w:w w:val="90"/>
        </w:rPr>
        <w:t xml:space="preserve"> </w:t>
      </w:r>
      <w:r>
        <w:rPr>
          <w:w w:val="90"/>
        </w:rPr>
        <w:t>data</w:t>
      </w:r>
      <w:r>
        <w:rPr>
          <w:spacing w:val="-14"/>
          <w:w w:val="90"/>
        </w:rPr>
        <w:t xml:space="preserve"> </w:t>
      </w:r>
      <w:r>
        <w:rPr>
          <w:w w:val="90"/>
        </w:rPr>
        <w:t>means</w:t>
      </w:r>
      <w:r>
        <w:rPr>
          <w:spacing w:val="-14"/>
          <w:w w:val="90"/>
        </w:rPr>
        <w:t xml:space="preserve"> </w:t>
      </w:r>
      <w:r>
        <w:rPr>
          <w:w w:val="90"/>
        </w:rPr>
        <w:t>leaving</w:t>
      </w:r>
      <w:r>
        <w:rPr>
          <w:spacing w:val="-14"/>
          <w:w w:val="90"/>
        </w:rPr>
        <w:t xml:space="preserve"> </w:t>
      </w:r>
      <w:r>
        <w:rPr>
          <w:w w:val="90"/>
        </w:rPr>
        <w:t>the application</w:t>
      </w:r>
      <w:r>
        <w:rPr>
          <w:spacing w:val="-19"/>
          <w:w w:val="90"/>
        </w:rPr>
        <w:t xml:space="preserve"> </w:t>
      </w:r>
      <w:r>
        <w:rPr>
          <w:w w:val="90"/>
        </w:rPr>
        <w:t>without</w:t>
      </w:r>
      <w:r>
        <w:rPr>
          <w:spacing w:val="-18"/>
          <w:w w:val="90"/>
        </w:rPr>
        <w:t xml:space="preserve"> </w:t>
      </w:r>
      <w:r>
        <w:rPr>
          <w:w w:val="90"/>
        </w:rPr>
        <w:t>consideration</w:t>
      </w:r>
      <w:r>
        <w:rPr>
          <w:spacing w:val="-19"/>
          <w:w w:val="90"/>
        </w:rPr>
        <w:t xml:space="preserve"> </w:t>
      </w:r>
      <w:r>
        <w:rPr>
          <w:w w:val="90"/>
        </w:rPr>
        <w:t>or</w:t>
      </w:r>
      <w:r>
        <w:rPr>
          <w:spacing w:val="-18"/>
          <w:w w:val="90"/>
        </w:rPr>
        <w:t xml:space="preserve"> </w:t>
      </w:r>
      <w:r>
        <w:rPr>
          <w:w w:val="90"/>
        </w:rPr>
        <w:t>an</w:t>
      </w:r>
      <w:r>
        <w:rPr>
          <w:spacing w:val="-16"/>
          <w:w w:val="90"/>
        </w:rPr>
        <w:t xml:space="preserve"> </w:t>
      </w:r>
      <w:r>
        <w:rPr>
          <w:w w:val="90"/>
        </w:rPr>
        <w:t>impossibility</w:t>
      </w:r>
      <w:r>
        <w:rPr>
          <w:spacing w:val="-18"/>
          <w:w w:val="90"/>
        </w:rPr>
        <w:t xml:space="preserve"> </w:t>
      </w:r>
      <w:r>
        <w:rPr>
          <w:w w:val="90"/>
        </w:rPr>
        <w:t>for</w:t>
      </w:r>
      <w:r>
        <w:rPr>
          <w:spacing w:val="-18"/>
          <w:w w:val="90"/>
        </w:rPr>
        <w:t xml:space="preserve"> </w:t>
      </w:r>
      <w:r>
        <w:rPr>
          <w:w w:val="90"/>
        </w:rPr>
        <w:t>a</w:t>
      </w:r>
      <w:r>
        <w:rPr>
          <w:spacing w:val="-19"/>
          <w:w w:val="90"/>
        </w:rPr>
        <w:t xml:space="preserve"> </w:t>
      </w:r>
      <w:r>
        <w:rPr>
          <w:w w:val="90"/>
        </w:rPr>
        <w:t>specific</w:t>
      </w:r>
      <w:r>
        <w:rPr>
          <w:spacing w:val="-17"/>
          <w:w w:val="90"/>
        </w:rPr>
        <w:t xml:space="preserve"> </w:t>
      </w:r>
      <w:r>
        <w:rPr>
          <w:w w:val="90"/>
        </w:rPr>
        <w:t>person</w:t>
      </w:r>
      <w:r>
        <w:rPr>
          <w:spacing w:val="-18"/>
          <w:w w:val="90"/>
        </w:rPr>
        <w:t xml:space="preserve"> </w:t>
      </w:r>
      <w:r>
        <w:rPr>
          <w:w w:val="90"/>
        </w:rPr>
        <w:t>to</w:t>
      </w:r>
      <w:r>
        <w:rPr>
          <w:spacing w:val="-17"/>
          <w:w w:val="90"/>
        </w:rPr>
        <w:t xml:space="preserve"> </w:t>
      </w:r>
      <w:r>
        <w:rPr>
          <w:w w:val="90"/>
        </w:rPr>
        <w:t>participate</w:t>
      </w:r>
      <w:r>
        <w:rPr>
          <w:spacing w:val="-18"/>
          <w:w w:val="90"/>
        </w:rPr>
        <w:t xml:space="preserve"> </w:t>
      </w:r>
      <w:r>
        <w:rPr>
          <w:w w:val="90"/>
        </w:rPr>
        <w:t>in</w:t>
      </w:r>
      <w:r>
        <w:rPr>
          <w:spacing w:val="-18"/>
          <w:w w:val="90"/>
        </w:rPr>
        <w:t xml:space="preserve"> </w:t>
      </w:r>
      <w:r>
        <w:rPr>
          <w:w w:val="90"/>
        </w:rPr>
        <w:t xml:space="preserve">the </w:t>
      </w:r>
      <w:r>
        <w:rPr>
          <w:w w:val="95"/>
        </w:rPr>
        <w:t>implementation</w:t>
      </w:r>
      <w:r>
        <w:rPr>
          <w:spacing w:val="-38"/>
          <w:w w:val="95"/>
        </w:rPr>
        <w:t xml:space="preserve"> </w:t>
      </w:r>
      <w:r>
        <w:rPr>
          <w:w w:val="95"/>
        </w:rPr>
        <w:t>of</w:t>
      </w:r>
      <w:r>
        <w:rPr>
          <w:spacing w:val="-35"/>
          <w:w w:val="95"/>
        </w:rPr>
        <w:t xml:space="preserve"> </w:t>
      </w:r>
      <w:r>
        <w:rPr>
          <w:w w:val="95"/>
        </w:rPr>
        <w:t>the</w:t>
      </w:r>
      <w:r>
        <w:rPr>
          <w:spacing w:val="-37"/>
          <w:w w:val="95"/>
        </w:rPr>
        <w:t xml:space="preserve"> </w:t>
      </w:r>
      <w:r>
        <w:rPr>
          <w:w w:val="95"/>
        </w:rPr>
        <w:t>Programme</w:t>
      </w:r>
      <w:r>
        <w:rPr>
          <w:spacing w:val="-38"/>
          <w:w w:val="95"/>
        </w:rPr>
        <w:t xml:space="preserve"> </w:t>
      </w:r>
      <w:r>
        <w:rPr>
          <w:w w:val="95"/>
        </w:rPr>
        <w:t>or</w:t>
      </w:r>
      <w:r>
        <w:rPr>
          <w:spacing w:val="-36"/>
          <w:w w:val="95"/>
        </w:rPr>
        <w:t xml:space="preserve"> </w:t>
      </w:r>
      <w:r>
        <w:rPr>
          <w:w w:val="95"/>
        </w:rPr>
        <w:t>Application.</w:t>
      </w:r>
    </w:p>
    <w:p>
      <w:pPr>
        <w:pStyle w:val="2"/>
        <w:spacing w:before="9"/>
        <w:rPr>
          <w:sz w:val="32"/>
        </w:rPr>
      </w:pPr>
    </w:p>
    <w:p>
      <w:pPr>
        <w:pStyle w:val="2"/>
        <w:spacing w:line="355" w:lineRule="auto"/>
        <w:ind w:left="116" w:right="111"/>
        <w:jc w:val="both"/>
      </w:pPr>
      <w:r>
        <w:rPr>
          <w:w w:val="90"/>
        </w:rPr>
        <w:t>Personal</w:t>
      </w:r>
      <w:r>
        <w:rPr>
          <w:spacing w:val="-51"/>
          <w:w w:val="90"/>
        </w:rPr>
        <w:t xml:space="preserve"> </w:t>
      </w:r>
      <w:r>
        <w:rPr>
          <w:w w:val="90"/>
        </w:rPr>
        <w:t>data</w:t>
      </w:r>
      <w:r>
        <w:rPr>
          <w:spacing w:val="-49"/>
          <w:w w:val="90"/>
        </w:rPr>
        <w:t xml:space="preserve"> </w:t>
      </w:r>
      <w:r>
        <w:rPr>
          <w:w w:val="90"/>
        </w:rPr>
        <w:t>of</w:t>
      </w:r>
      <w:r>
        <w:rPr>
          <w:spacing w:val="-49"/>
          <w:w w:val="90"/>
        </w:rPr>
        <w:t xml:space="preserve"> </w:t>
      </w:r>
      <w:r>
        <w:rPr>
          <w:w w:val="90"/>
        </w:rPr>
        <w:t>Applicants</w:t>
      </w:r>
      <w:r>
        <w:rPr>
          <w:spacing w:val="-50"/>
          <w:w w:val="90"/>
        </w:rPr>
        <w:t xml:space="preserve"> </w:t>
      </w:r>
      <w:r>
        <w:rPr>
          <w:w w:val="90"/>
        </w:rPr>
        <w:t>will</w:t>
      </w:r>
      <w:r>
        <w:rPr>
          <w:spacing w:val="-51"/>
          <w:w w:val="90"/>
        </w:rPr>
        <w:t xml:space="preserve"> </w:t>
      </w:r>
      <w:r>
        <w:rPr>
          <w:w w:val="90"/>
        </w:rPr>
        <w:t>be</w:t>
      </w:r>
      <w:r>
        <w:rPr>
          <w:spacing w:val="-50"/>
          <w:w w:val="90"/>
        </w:rPr>
        <w:t xml:space="preserve"> </w:t>
      </w:r>
      <w:r>
        <w:rPr>
          <w:w w:val="90"/>
        </w:rPr>
        <w:t>used</w:t>
      </w:r>
      <w:r>
        <w:rPr>
          <w:spacing w:val="-51"/>
          <w:w w:val="90"/>
        </w:rPr>
        <w:t xml:space="preserve"> </w:t>
      </w:r>
      <w:r>
        <w:rPr>
          <w:w w:val="90"/>
        </w:rPr>
        <w:t>for</w:t>
      </w:r>
      <w:r>
        <w:rPr>
          <w:spacing w:val="-50"/>
          <w:w w:val="90"/>
        </w:rPr>
        <w:t xml:space="preserve"> </w:t>
      </w:r>
      <w:r>
        <w:rPr>
          <w:w w:val="90"/>
        </w:rPr>
        <w:t>two</w:t>
      </w:r>
      <w:r>
        <w:rPr>
          <w:spacing w:val="-49"/>
          <w:w w:val="90"/>
        </w:rPr>
        <w:t xml:space="preserve"> </w:t>
      </w:r>
      <w:r>
        <w:rPr>
          <w:w w:val="90"/>
        </w:rPr>
        <w:t>years</w:t>
      </w:r>
      <w:r>
        <w:rPr>
          <w:spacing w:val="-49"/>
          <w:w w:val="90"/>
        </w:rPr>
        <w:t xml:space="preserve"> </w:t>
      </w:r>
      <w:r>
        <w:rPr>
          <w:w w:val="90"/>
        </w:rPr>
        <w:t>after</w:t>
      </w:r>
      <w:r>
        <w:rPr>
          <w:spacing w:val="-50"/>
          <w:w w:val="90"/>
        </w:rPr>
        <w:t xml:space="preserve"> </w:t>
      </w:r>
      <w:r>
        <w:rPr>
          <w:w w:val="90"/>
        </w:rPr>
        <w:t>the</w:t>
      </w:r>
      <w:r>
        <w:rPr>
          <w:spacing w:val="-50"/>
          <w:w w:val="90"/>
        </w:rPr>
        <w:t xml:space="preserve"> </w:t>
      </w:r>
      <w:r>
        <w:rPr>
          <w:w w:val="90"/>
        </w:rPr>
        <w:t>completion</w:t>
      </w:r>
      <w:r>
        <w:rPr>
          <w:spacing w:val="-50"/>
          <w:w w:val="90"/>
        </w:rPr>
        <w:t xml:space="preserve"> </w:t>
      </w:r>
      <w:r>
        <w:rPr>
          <w:w w:val="90"/>
        </w:rPr>
        <w:t>of</w:t>
      </w:r>
      <w:r>
        <w:rPr>
          <w:spacing w:val="-50"/>
          <w:w w:val="90"/>
        </w:rPr>
        <w:t xml:space="preserve"> </w:t>
      </w:r>
      <w:r>
        <w:rPr>
          <w:w w:val="90"/>
        </w:rPr>
        <w:t>the</w:t>
      </w:r>
      <w:r>
        <w:rPr>
          <w:spacing w:val="-50"/>
          <w:w w:val="90"/>
        </w:rPr>
        <w:t xml:space="preserve"> </w:t>
      </w:r>
      <w:r>
        <w:rPr>
          <w:w w:val="90"/>
        </w:rPr>
        <w:t>call</w:t>
      </w:r>
      <w:r>
        <w:rPr>
          <w:spacing w:val="-51"/>
          <w:w w:val="90"/>
        </w:rPr>
        <w:t xml:space="preserve"> </w:t>
      </w:r>
      <w:r>
        <w:rPr>
          <w:w w:val="90"/>
        </w:rPr>
        <w:t>for</w:t>
      </w:r>
      <w:r>
        <w:rPr>
          <w:spacing w:val="-49"/>
          <w:w w:val="90"/>
        </w:rPr>
        <w:t xml:space="preserve"> </w:t>
      </w:r>
      <w:r>
        <w:rPr>
          <w:w w:val="90"/>
        </w:rPr>
        <w:t xml:space="preserve">proposals. </w:t>
      </w:r>
      <w:r>
        <w:rPr>
          <w:w w:val="95"/>
        </w:rPr>
        <w:t>Personal</w:t>
      </w:r>
      <w:r>
        <w:rPr>
          <w:spacing w:val="-33"/>
          <w:w w:val="95"/>
        </w:rPr>
        <w:t xml:space="preserve"> </w:t>
      </w:r>
      <w:r>
        <w:rPr>
          <w:w w:val="95"/>
        </w:rPr>
        <w:t>data</w:t>
      </w:r>
      <w:r>
        <w:rPr>
          <w:spacing w:val="-34"/>
          <w:w w:val="95"/>
        </w:rPr>
        <w:t xml:space="preserve"> </w:t>
      </w:r>
      <w:r>
        <w:rPr>
          <w:w w:val="95"/>
        </w:rPr>
        <w:t>of</w:t>
      </w:r>
      <w:r>
        <w:rPr>
          <w:spacing w:val="-32"/>
          <w:w w:val="95"/>
        </w:rPr>
        <w:t xml:space="preserve"> </w:t>
      </w:r>
      <w:r>
        <w:rPr>
          <w:w w:val="95"/>
        </w:rPr>
        <w:t>Beneficiaries</w:t>
      </w:r>
      <w:r>
        <w:rPr>
          <w:spacing w:val="-33"/>
          <w:w w:val="95"/>
        </w:rPr>
        <w:t xml:space="preserve"> </w:t>
      </w:r>
      <w:r>
        <w:rPr>
          <w:w w:val="95"/>
        </w:rPr>
        <w:t>will</w:t>
      </w:r>
      <w:r>
        <w:rPr>
          <w:spacing w:val="-32"/>
          <w:w w:val="95"/>
        </w:rPr>
        <w:t xml:space="preserve"> </w:t>
      </w:r>
      <w:r>
        <w:rPr>
          <w:w w:val="95"/>
        </w:rPr>
        <w:t>be</w:t>
      </w:r>
      <w:r>
        <w:rPr>
          <w:spacing w:val="-35"/>
          <w:w w:val="95"/>
        </w:rPr>
        <w:t xml:space="preserve"> </w:t>
      </w:r>
      <w:r>
        <w:rPr>
          <w:w w:val="95"/>
        </w:rPr>
        <w:t>used</w:t>
      </w:r>
      <w:r>
        <w:rPr>
          <w:spacing w:val="-34"/>
          <w:w w:val="95"/>
        </w:rPr>
        <w:t xml:space="preserve"> </w:t>
      </w:r>
      <w:r>
        <w:rPr>
          <w:w w:val="95"/>
        </w:rPr>
        <w:t>for</w:t>
      </w:r>
      <w:r>
        <w:rPr>
          <w:spacing w:val="-32"/>
          <w:w w:val="95"/>
        </w:rPr>
        <w:t xml:space="preserve"> </w:t>
      </w:r>
      <w:r>
        <w:rPr>
          <w:w w:val="95"/>
        </w:rPr>
        <w:t>twenty</w:t>
      </w:r>
      <w:r>
        <w:rPr>
          <w:spacing w:val="-34"/>
          <w:w w:val="95"/>
        </w:rPr>
        <w:t xml:space="preserve"> </w:t>
      </w:r>
      <w:r>
        <w:rPr>
          <w:w w:val="95"/>
        </w:rPr>
        <w:t>five</w:t>
      </w:r>
      <w:r>
        <w:rPr>
          <w:spacing w:val="-34"/>
          <w:w w:val="95"/>
        </w:rPr>
        <w:t xml:space="preserve"> </w:t>
      </w:r>
      <w:r>
        <w:rPr>
          <w:w w:val="95"/>
        </w:rPr>
        <w:t>years</w:t>
      </w:r>
      <w:r>
        <w:rPr>
          <w:spacing w:val="-34"/>
          <w:w w:val="95"/>
        </w:rPr>
        <w:t xml:space="preserve"> </w:t>
      </w:r>
      <w:r>
        <w:rPr>
          <w:w w:val="95"/>
        </w:rPr>
        <w:t>after</w:t>
      </w:r>
      <w:r>
        <w:rPr>
          <w:spacing w:val="-33"/>
          <w:w w:val="95"/>
        </w:rPr>
        <w:t xml:space="preserve"> </w:t>
      </w:r>
      <w:r>
        <w:rPr>
          <w:w w:val="95"/>
        </w:rPr>
        <w:t>the</w:t>
      </w:r>
      <w:r>
        <w:rPr>
          <w:spacing w:val="-34"/>
          <w:w w:val="95"/>
        </w:rPr>
        <w:t xml:space="preserve"> </w:t>
      </w:r>
      <w:r>
        <w:rPr>
          <w:w w:val="95"/>
        </w:rPr>
        <w:t>completion</w:t>
      </w:r>
      <w:r>
        <w:rPr>
          <w:spacing w:val="-34"/>
          <w:w w:val="95"/>
        </w:rPr>
        <w:t xml:space="preserve"> </w:t>
      </w:r>
      <w:r>
        <w:rPr>
          <w:w w:val="95"/>
        </w:rPr>
        <w:t>of</w:t>
      </w:r>
      <w:r>
        <w:rPr>
          <w:spacing w:val="-33"/>
          <w:w w:val="95"/>
        </w:rPr>
        <w:t xml:space="preserve"> </w:t>
      </w:r>
      <w:r>
        <w:rPr>
          <w:w w:val="95"/>
        </w:rPr>
        <w:t>the Programme.</w:t>
      </w:r>
    </w:p>
    <w:p>
      <w:pPr>
        <w:pStyle w:val="2"/>
        <w:spacing w:before="8"/>
        <w:rPr>
          <w:sz w:val="32"/>
        </w:rPr>
      </w:pPr>
    </w:p>
    <w:p>
      <w:pPr>
        <w:pStyle w:val="2"/>
        <w:ind w:left="116"/>
        <w:jc w:val="both"/>
      </w:pPr>
      <w:r>
        <w:rPr>
          <w:w w:val="95"/>
        </w:rPr>
        <w:t>The data subject shall be entitled to:</w:t>
      </w:r>
    </w:p>
    <w:p>
      <w:pPr>
        <w:pStyle w:val="6"/>
        <w:numPr>
          <w:ilvl w:val="0"/>
          <w:numId w:val="18"/>
        </w:numPr>
        <w:tabs>
          <w:tab w:val="left" w:pos="1249"/>
          <w:tab w:val="left" w:pos="1250"/>
        </w:tabs>
        <w:spacing w:before="129" w:after="0" w:line="240" w:lineRule="auto"/>
        <w:ind w:left="1249" w:right="0" w:hanging="567"/>
        <w:jc w:val="left"/>
        <w:rPr>
          <w:sz w:val="22"/>
        </w:rPr>
      </w:pPr>
      <w:r>
        <w:rPr>
          <w:w w:val="95"/>
          <w:sz w:val="22"/>
        </w:rPr>
        <w:t>request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from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Agency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access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to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personal</w:t>
      </w:r>
      <w:r>
        <w:rPr>
          <w:spacing w:val="-36"/>
          <w:w w:val="95"/>
          <w:sz w:val="22"/>
        </w:rPr>
        <w:t xml:space="preserve"> </w:t>
      </w:r>
      <w:r>
        <w:rPr>
          <w:w w:val="95"/>
          <w:sz w:val="22"/>
        </w:rPr>
        <w:t>data,</w:t>
      </w:r>
    </w:p>
    <w:p>
      <w:pPr>
        <w:pStyle w:val="6"/>
        <w:numPr>
          <w:ilvl w:val="0"/>
          <w:numId w:val="18"/>
        </w:numPr>
        <w:tabs>
          <w:tab w:val="left" w:pos="1249"/>
          <w:tab w:val="left" w:pos="1250"/>
        </w:tabs>
        <w:spacing w:before="128" w:after="0" w:line="240" w:lineRule="auto"/>
        <w:ind w:left="1249" w:right="0" w:hanging="567"/>
        <w:jc w:val="left"/>
        <w:rPr>
          <w:sz w:val="22"/>
        </w:rPr>
      </w:pPr>
      <w:r>
        <w:rPr>
          <w:w w:val="95"/>
          <w:sz w:val="22"/>
        </w:rPr>
        <w:t>correct,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remove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or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limit</w:t>
      </w:r>
      <w:r>
        <w:rPr>
          <w:spacing w:val="-39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use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of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their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personal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data,</w:t>
      </w:r>
    </w:p>
    <w:p>
      <w:pPr>
        <w:pStyle w:val="6"/>
        <w:numPr>
          <w:ilvl w:val="0"/>
          <w:numId w:val="18"/>
        </w:numPr>
        <w:tabs>
          <w:tab w:val="left" w:pos="1249"/>
          <w:tab w:val="left" w:pos="1250"/>
        </w:tabs>
        <w:spacing w:before="129" w:after="0" w:line="240" w:lineRule="auto"/>
        <w:ind w:left="1249" w:right="0" w:hanging="567"/>
        <w:jc w:val="left"/>
        <w:rPr>
          <w:sz w:val="22"/>
        </w:rPr>
      </w:pPr>
      <w:r>
        <w:rPr>
          <w:w w:val="95"/>
          <w:sz w:val="22"/>
        </w:rPr>
        <w:t>protest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against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the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use</w:t>
      </w:r>
      <w:r>
        <w:rPr>
          <w:spacing w:val="-38"/>
          <w:w w:val="95"/>
          <w:sz w:val="22"/>
        </w:rPr>
        <w:t xml:space="preserve"> </w:t>
      </w:r>
      <w:r>
        <w:rPr>
          <w:w w:val="95"/>
          <w:sz w:val="22"/>
        </w:rPr>
        <w:t>of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their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personal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data,</w:t>
      </w:r>
    </w:p>
    <w:p>
      <w:pPr>
        <w:pStyle w:val="6"/>
        <w:numPr>
          <w:ilvl w:val="0"/>
          <w:numId w:val="18"/>
        </w:numPr>
        <w:tabs>
          <w:tab w:val="left" w:pos="1249"/>
          <w:tab w:val="left" w:pos="1250"/>
        </w:tabs>
        <w:spacing w:before="129" w:after="0" w:line="240" w:lineRule="auto"/>
        <w:ind w:left="1249" w:right="0" w:hanging="567"/>
        <w:jc w:val="left"/>
        <w:rPr>
          <w:sz w:val="22"/>
        </w:rPr>
      </w:pPr>
      <w:r>
        <w:rPr>
          <w:w w:val="95"/>
          <w:sz w:val="22"/>
        </w:rPr>
        <w:t>transfer</w:t>
      </w:r>
      <w:r>
        <w:rPr>
          <w:spacing w:val="-33"/>
          <w:w w:val="95"/>
          <w:sz w:val="22"/>
        </w:rPr>
        <w:t xml:space="preserve"> </w:t>
      </w:r>
      <w:r>
        <w:rPr>
          <w:w w:val="95"/>
          <w:sz w:val="22"/>
        </w:rPr>
        <w:t>their</w:t>
      </w:r>
      <w:r>
        <w:rPr>
          <w:spacing w:val="-32"/>
          <w:w w:val="95"/>
          <w:sz w:val="22"/>
        </w:rPr>
        <w:t xml:space="preserve"> </w:t>
      </w:r>
      <w:r>
        <w:rPr>
          <w:w w:val="95"/>
          <w:sz w:val="22"/>
        </w:rPr>
        <w:t>personal</w:t>
      </w:r>
      <w:r>
        <w:rPr>
          <w:spacing w:val="-33"/>
          <w:w w:val="95"/>
          <w:sz w:val="22"/>
        </w:rPr>
        <w:t xml:space="preserve"> </w:t>
      </w:r>
      <w:r>
        <w:rPr>
          <w:w w:val="95"/>
          <w:sz w:val="22"/>
        </w:rPr>
        <w:t>data,</w:t>
      </w:r>
    </w:p>
    <w:p>
      <w:pPr>
        <w:pStyle w:val="6"/>
        <w:numPr>
          <w:ilvl w:val="0"/>
          <w:numId w:val="18"/>
        </w:numPr>
        <w:tabs>
          <w:tab w:val="left" w:pos="1249"/>
          <w:tab w:val="left" w:pos="1250"/>
        </w:tabs>
        <w:spacing w:before="128" w:after="0" w:line="355" w:lineRule="auto"/>
        <w:ind w:left="1249" w:right="115" w:hanging="567"/>
        <w:jc w:val="left"/>
        <w:rPr>
          <w:sz w:val="22"/>
        </w:rPr>
      </w:pPr>
      <w:r>
        <w:rPr>
          <w:w w:val="90"/>
          <w:sz w:val="22"/>
        </w:rPr>
        <w:t>submit</w:t>
      </w:r>
      <w:r>
        <w:rPr>
          <w:spacing w:val="-56"/>
          <w:w w:val="90"/>
          <w:sz w:val="22"/>
        </w:rPr>
        <w:t xml:space="preserve"> </w:t>
      </w:r>
      <w:r>
        <w:rPr>
          <w:w w:val="90"/>
          <w:sz w:val="22"/>
        </w:rPr>
        <w:t>a</w:t>
      </w:r>
      <w:r>
        <w:rPr>
          <w:spacing w:val="-56"/>
          <w:w w:val="90"/>
          <w:sz w:val="22"/>
        </w:rPr>
        <w:t xml:space="preserve"> </w:t>
      </w:r>
      <w:r>
        <w:rPr>
          <w:w w:val="90"/>
          <w:sz w:val="22"/>
        </w:rPr>
        <w:t>complaint</w:t>
      </w:r>
      <w:r>
        <w:rPr>
          <w:spacing w:val="-55"/>
          <w:w w:val="90"/>
          <w:sz w:val="22"/>
        </w:rPr>
        <w:t xml:space="preserve"> </w:t>
      </w:r>
      <w:r>
        <w:rPr>
          <w:w w:val="90"/>
          <w:sz w:val="22"/>
        </w:rPr>
        <w:t>to</w:t>
      </w:r>
      <w:r>
        <w:rPr>
          <w:spacing w:val="-56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56"/>
          <w:w w:val="90"/>
          <w:sz w:val="22"/>
        </w:rPr>
        <w:t xml:space="preserve"> </w:t>
      </w:r>
      <w:r>
        <w:rPr>
          <w:w w:val="90"/>
          <w:sz w:val="22"/>
        </w:rPr>
        <w:t>supervisory</w:t>
      </w:r>
      <w:r>
        <w:rPr>
          <w:spacing w:val="-55"/>
          <w:w w:val="90"/>
          <w:sz w:val="22"/>
        </w:rPr>
        <w:t xml:space="preserve"> </w:t>
      </w:r>
      <w:r>
        <w:rPr>
          <w:w w:val="90"/>
          <w:sz w:val="22"/>
        </w:rPr>
        <w:t>body</w:t>
      </w:r>
      <w:r>
        <w:rPr>
          <w:spacing w:val="-56"/>
          <w:w w:val="90"/>
          <w:sz w:val="22"/>
        </w:rPr>
        <w:t xml:space="preserve"> </w:t>
      </w:r>
      <w:r>
        <w:rPr>
          <w:w w:val="90"/>
          <w:sz w:val="22"/>
        </w:rPr>
        <w:t>(President</w:t>
      </w:r>
      <w:r>
        <w:rPr>
          <w:spacing w:val="-55"/>
          <w:w w:val="90"/>
          <w:sz w:val="22"/>
        </w:rPr>
        <w:t xml:space="preserve"> </w:t>
      </w:r>
      <w:r>
        <w:rPr>
          <w:w w:val="90"/>
          <w:sz w:val="22"/>
        </w:rPr>
        <w:t>of</w:t>
      </w:r>
      <w:r>
        <w:rPr>
          <w:spacing w:val="-55"/>
          <w:w w:val="90"/>
          <w:sz w:val="22"/>
        </w:rPr>
        <w:t xml:space="preserve"> </w:t>
      </w:r>
      <w:r>
        <w:rPr>
          <w:w w:val="90"/>
          <w:sz w:val="22"/>
        </w:rPr>
        <w:t>the</w:t>
      </w:r>
      <w:r>
        <w:rPr>
          <w:spacing w:val="-57"/>
          <w:w w:val="90"/>
          <w:sz w:val="22"/>
        </w:rPr>
        <w:t xml:space="preserve"> </w:t>
      </w:r>
      <w:r>
        <w:rPr>
          <w:w w:val="90"/>
          <w:sz w:val="22"/>
        </w:rPr>
        <w:t>Personal</w:t>
      </w:r>
      <w:r>
        <w:rPr>
          <w:spacing w:val="-56"/>
          <w:w w:val="90"/>
          <w:sz w:val="22"/>
        </w:rPr>
        <w:t xml:space="preserve"> </w:t>
      </w:r>
      <w:r>
        <w:rPr>
          <w:w w:val="90"/>
          <w:sz w:val="22"/>
        </w:rPr>
        <w:t>Data</w:t>
      </w:r>
      <w:r>
        <w:rPr>
          <w:spacing w:val="-55"/>
          <w:w w:val="90"/>
          <w:sz w:val="22"/>
        </w:rPr>
        <w:t xml:space="preserve"> </w:t>
      </w:r>
      <w:r>
        <w:rPr>
          <w:w w:val="90"/>
          <w:sz w:val="22"/>
        </w:rPr>
        <w:t xml:space="preserve">Protection </w:t>
      </w:r>
      <w:r>
        <w:rPr>
          <w:w w:val="95"/>
          <w:sz w:val="22"/>
        </w:rPr>
        <w:t>Office,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ul.</w:t>
      </w:r>
      <w:r>
        <w:rPr>
          <w:spacing w:val="-37"/>
          <w:w w:val="95"/>
          <w:sz w:val="22"/>
        </w:rPr>
        <w:t xml:space="preserve"> </w:t>
      </w:r>
      <w:r>
        <w:rPr>
          <w:w w:val="95"/>
          <w:sz w:val="22"/>
        </w:rPr>
        <w:t>Stawki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2,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00-193</w:t>
      </w:r>
      <w:r>
        <w:rPr>
          <w:spacing w:val="-35"/>
          <w:w w:val="95"/>
          <w:sz w:val="22"/>
        </w:rPr>
        <w:t xml:space="preserve"> </w:t>
      </w:r>
      <w:r>
        <w:rPr>
          <w:w w:val="95"/>
          <w:sz w:val="22"/>
        </w:rPr>
        <w:t>Warsaw).</w:t>
      </w:r>
    </w:p>
    <w:p>
      <w:pPr>
        <w:pStyle w:val="2"/>
        <w:spacing w:line="290" w:lineRule="exact"/>
        <w:ind w:left="116"/>
        <w:jc w:val="both"/>
      </w:pPr>
      <w:r>
        <w:rPr>
          <w:w w:val="95"/>
          <w:sz w:val="24"/>
        </w:rPr>
        <w:t xml:space="preserve">- </w:t>
      </w:r>
      <w:r>
        <w:rPr>
          <w:w w:val="95"/>
        </w:rPr>
        <w:t>on the basis specified in the General Data Protection Regulation (GDPR)</w:t>
      </w:r>
    </w:p>
    <w:p>
      <w:pPr>
        <w:pStyle w:val="2"/>
        <w:rPr>
          <w:sz w:val="28"/>
        </w:rPr>
      </w:pPr>
    </w:p>
    <w:p>
      <w:pPr>
        <w:pStyle w:val="2"/>
        <w:spacing w:before="200"/>
        <w:ind w:left="116"/>
        <w:jc w:val="both"/>
      </w:pPr>
      <w:r>
        <w:rPr>
          <w:w w:val="95"/>
        </w:rPr>
        <w:t>Contact</w:t>
      </w:r>
      <w:r>
        <w:rPr>
          <w:spacing w:val="-52"/>
          <w:w w:val="95"/>
        </w:rPr>
        <w:t xml:space="preserve"> </w:t>
      </w:r>
      <w:r>
        <w:rPr>
          <w:w w:val="95"/>
        </w:rPr>
        <w:t>details</w:t>
      </w:r>
      <w:r>
        <w:rPr>
          <w:spacing w:val="-52"/>
          <w:w w:val="95"/>
        </w:rPr>
        <w:t xml:space="preserve"> </w:t>
      </w:r>
      <w:r>
        <w:rPr>
          <w:w w:val="95"/>
        </w:rPr>
        <w:t>of</w:t>
      </w:r>
      <w:r>
        <w:rPr>
          <w:spacing w:val="-53"/>
          <w:w w:val="95"/>
        </w:rPr>
        <w:t xml:space="preserve"> </w:t>
      </w:r>
      <w:r>
        <w:rPr>
          <w:w w:val="95"/>
        </w:rPr>
        <w:t>the</w:t>
      </w:r>
      <w:r>
        <w:rPr>
          <w:spacing w:val="-53"/>
          <w:w w:val="95"/>
        </w:rPr>
        <w:t xml:space="preserve"> </w:t>
      </w:r>
      <w:r>
        <w:rPr>
          <w:w w:val="95"/>
        </w:rPr>
        <w:t>data</w:t>
      </w:r>
      <w:r>
        <w:rPr>
          <w:spacing w:val="-53"/>
          <w:w w:val="95"/>
        </w:rPr>
        <w:t xml:space="preserve"> </w:t>
      </w:r>
      <w:r>
        <w:rPr>
          <w:w w:val="95"/>
        </w:rPr>
        <w:t>protection</w:t>
      </w:r>
      <w:r>
        <w:rPr>
          <w:spacing w:val="-53"/>
          <w:w w:val="95"/>
        </w:rPr>
        <w:t xml:space="preserve"> </w:t>
      </w:r>
      <w:r>
        <w:rPr>
          <w:w w:val="95"/>
        </w:rPr>
        <w:t>inspector:</w:t>
      </w:r>
      <w:r>
        <w:rPr>
          <w:spacing w:val="-51"/>
          <w:w w:val="95"/>
        </w:rPr>
        <w:t xml:space="preserve"> </w:t>
      </w:r>
      <w:r>
        <w:rPr>
          <w:w w:val="95"/>
        </w:rPr>
        <w:t>Adam</w:t>
      </w:r>
      <w:r>
        <w:rPr>
          <w:spacing w:val="-52"/>
          <w:w w:val="95"/>
        </w:rPr>
        <w:t xml:space="preserve"> </w:t>
      </w:r>
      <w:r>
        <w:rPr>
          <w:w w:val="95"/>
        </w:rPr>
        <w:t>Klimowski,</w:t>
      </w:r>
      <w:r>
        <w:rPr>
          <w:spacing w:val="-53"/>
          <w:w w:val="95"/>
        </w:rPr>
        <w:t xml:space="preserve"> </w:t>
      </w:r>
      <w:r>
        <w:fldChar w:fldCharType="begin"/>
      </w:r>
      <w:r>
        <w:instrText xml:space="preserve"> HYPERLINK "mailto:odo@nawa.gov.pl" \h </w:instrText>
      </w:r>
      <w:r>
        <w:fldChar w:fldCharType="separate"/>
      </w:r>
      <w:r>
        <w:rPr>
          <w:w w:val="95"/>
        </w:rPr>
        <w:t>odo@nawa.gov.pl.</w:t>
      </w:r>
      <w:r>
        <w:rPr>
          <w:w w:val="95"/>
        </w:rPr>
        <w:fldChar w:fldCharType="end"/>
      </w:r>
    </w:p>
    <w:p>
      <w:pPr>
        <w:spacing w:after="0"/>
        <w:jc w:val="both"/>
        <w:sectPr>
          <w:pgSz w:w="11900" w:h="16850"/>
          <w:pgMar w:top="1820" w:right="1300" w:bottom="940" w:left="1300" w:header="887" w:footer="750" w:gutter="0"/>
        </w:sectPr>
      </w:pPr>
    </w:p>
    <w:p>
      <w:pPr>
        <w:pStyle w:val="6"/>
        <w:numPr>
          <w:ilvl w:val="0"/>
          <w:numId w:val="3"/>
        </w:numPr>
        <w:tabs>
          <w:tab w:val="left" w:pos="682"/>
          <w:tab w:val="left" w:pos="683"/>
        </w:tabs>
        <w:spacing w:before="159" w:after="0" w:line="240" w:lineRule="auto"/>
        <w:ind w:left="682" w:right="0" w:hanging="566"/>
        <w:jc w:val="left"/>
        <w:rPr>
          <w:sz w:val="22"/>
        </w:rPr>
      </w:pPr>
      <w:bookmarkStart w:id="53" w:name="_bookmark27"/>
      <w:bookmarkEnd w:id="53"/>
      <w:bookmarkStart w:id="54" w:name="_bookmark27"/>
      <w:bookmarkEnd w:id="54"/>
      <w:r>
        <w:rPr>
          <w:sz w:val="22"/>
        </w:rPr>
        <w:t>CONTACT</w:t>
      </w:r>
      <w:r>
        <w:rPr>
          <w:spacing w:val="-37"/>
          <w:sz w:val="22"/>
        </w:rPr>
        <w:t xml:space="preserve"> </w:t>
      </w:r>
      <w:r>
        <w:rPr>
          <w:sz w:val="22"/>
        </w:rPr>
        <w:t>WITH</w:t>
      </w:r>
      <w:r>
        <w:rPr>
          <w:spacing w:val="-36"/>
          <w:sz w:val="22"/>
        </w:rPr>
        <w:t xml:space="preserve"> </w:t>
      </w:r>
      <w:r>
        <w:rPr>
          <w:sz w:val="22"/>
        </w:rPr>
        <w:t>NAWA</w:t>
      </w:r>
    </w:p>
    <w:p>
      <w:pPr>
        <w:pStyle w:val="2"/>
        <w:rPr>
          <w:sz w:val="26"/>
        </w:rPr>
      </w:pPr>
    </w:p>
    <w:p>
      <w:pPr>
        <w:pStyle w:val="2"/>
        <w:spacing w:before="209" w:line="355" w:lineRule="auto"/>
        <w:ind w:left="682" w:right="2878" w:hanging="567"/>
      </w:pPr>
      <w:r>
        <w:rPr>
          <w:w w:val="90"/>
        </w:rPr>
        <w:t>The</w:t>
      </w:r>
      <w:r>
        <w:rPr>
          <w:spacing w:val="-55"/>
          <w:w w:val="90"/>
        </w:rPr>
        <w:t xml:space="preserve"> </w:t>
      </w:r>
      <w:r>
        <w:rPr>
          <w:w w:val="90"/>
        </w:rPr>
        <w:t>person</w:t>
      </w:r>
      <w:r>
        <w:rPr>
          <w:spacing w:val="-56"/>
          <w:w w:val="90"/>
        </w:rPr>
        <w:t xml:space="preserve"> </w:t>
      </w:r>
      <w:r>
        <w:rPr>
          <w:w w:val="90"/>
        </w:rPr>
        <w:t>to</w:t>
      </w:r>
      <w:r>
        <w:rPr>
          <w:spacing w:val="-55"/>
          <w:w w:val="90"/>
        </w:rPr>
        <w:t xml:space="preserve"> </w:t>
      </w:r>
      <w:r>
        <w:rPr>
          <w:w w:val="90"/>
        </w:rPr>
        <w:t>contact</w:t>
      </w:r>
      <w:r>
        <w:rPr>
          <w:spacing w:val="-55"/>
          <w:w w:val="90"/>
        </w:rPr>
        <w:t xml:space="preserve"> </w:t>
      </w:r>
      <w:r>
        <w:rPr>
          <w:w w:val="90"/>
        </w:rPr>
        <w:t>regarding</w:t>
      </w:r>
      <w:r>
        <w:rPr>
          <w:spacing w:val="-55"/>
          <w:w w:val="90"/>
        </w:rPr>
        <w:t xml:space="preserve"> </w:t>
      </w:r>
      <w:r>
        <w:rPr>
          <w:w w:val="90"/>
        </w:rPr>
        <w:t>issues</w:t>
      </w:r>
      <w:r>
        <w:rPr>
          <w:spacing w:val="-55"/>
          <w:w w:val="90"/>
        </w:rPr>
        <w:t xml:space="preserve"> </w:t>
      </w:r>
      <w:r>
        <w:rPr>
          <w:w w:val="90"/>
        </w:rPr>
        <w:t>related</w:t>
      </w:r>
      <w:r>
        <w:rPr>
          <w:spacing w:val="-56"/>
          <w:w w:val="90"/>
        </w:rPr>
        <w:t xml:space="preserve"> </w:t>
      </w:r>
      <w:r>
        <w:rPr>
          <w:w w:val="90"/>
        </w:rPr>
        <w:t>to</w:t>
      </w:r>
      <w:r>
        <w:rPr>
          <w:spacing w:val="-55"/>
          <w:w w:val="90"/>
        </w:rPr>
        <w:t xml:space="preserve"> </w:t>
      </w:r>
      <w:r>
        <w:rPr>
          <w:w w:val="90"/>
        </w:rPr>
        <w:t>the</w:t>
      </w:r>
      <w:r>
        <w:rPr>
          <w:spacing w:val="-55"/>
          <w:w w:val="90"/>
        </w:rPr>
        <w:t xml:space="preserve"> </w:t>
      </w:r>
      <w:r>
        <w:rPr>
          <w:w w:val="90"/>
        </w:rPr>
        <w:t>Programme</w:t>
      </w:r>
      <w:r>
        <w:rPr>
          <w:spacing w:val="-56"/>
          <w:w w:val="90"/>
        </w:rPr>
        <w:t xml:space="preserve"> </w:t>
      </w:r>
      <w:r>
        <w:rPr>
          <w:w w:val="90"/>
        </w:rPr>
        <w:t xml:space="preserve">is: </w:t>
      </w:r>
      <w:r>
        <w:rPr>
          <w:w w:val="95"/>
        </w:rPr>
        <w:t>Agata Bader,</w:t>
      </w:r>
    </w:p>
    <w:p>
      <w:pPr>
        <w:pStyle w:val="2"/>
        <w:spacing w:before="1"/>
        <w:ind w:left="682"/>
      </w:pPr>
      <w:r>
        <w:t>phone 22 390 35 13</w:t>
      </w:r>
    </w:p>
    <w:p>
      <w:pPr>
        <w:pStyle w:val="2"/>
        <w:spacing w:before="128"/>
        <w:ind w:left="682"/>
      </w:pPr>
      <w:r>
        <w:rPr>
          <w:w w:val="90"/>
        </w:rPr>
        <w:t xml:space="preserve">e-mail: </w:t>
      </w:r>
      <w:r>
        <w:fldChar w:fldCharType="begin"/>
      </w:r>
      <w:r>
        <w:instrText xml:space="preserve"> HYPERLINK "mailto:agata.bader@nawa.gov.pl" \h </w:instrText>
      </w:r>
      <w:r>
        <w:fldChar w:fldCharType="separate"/>
      </w:r>
      <w:r>
        <w:rPr>
          <w:w w:val="90"/>
        </w:rPr>
        <w:t>agata.bader@nawa.gov.pl</w:t>
      </w:r>
      <w:r>
        <w:rPr>
          <w:w w:val="90"/>
        </w:rPr>
        <w:fldChar w:fldCharType="end"/>
      </w:r>
    </w:p>
    <w:p>
      <w:pPr>
        <w:pStyle w:val="2"/>
        <w:spacing w:before="129"/>
        <w:ind w:left="682"/>
      </w:pPr>
      <w:r>
        <w:rPr>
          <w:w w:val="95"/>
        </w:rPr>
        <w:t>(Armenia,</w:t>
      </w:r>
      <w:r>
        <w:rPr>
          <w:spacing w:val="-57"/>
          <w:w w:val="95"/>
        </w:rPr>
        <w:t xml:space="preserve"> </w:t>
      </w:r>
      <w:r>
        <w:rPr>
          <w:w w:val="95"/>
        </w:rPr>
        <w:t>China,</w:t>
      </w:r>
      <w:r>
        <w:rPr>
          <w:spacing w:val="-57"/>
          <w:w w:val="95"/>
        </w:rPr>
        <w:t xml:space="preserve"> </w:t>
      </w:r>
      <w:r>
        <w:rPr>
          <w:w w:val="95"/>
        </w:rPr>
        <w:t>Japan,</w:t>
      </w:r>
      <w:r>
        <w:rPr>
          <w:spacing w:val="-57"/>
          <w:w w:val="95"/>
        </w:rPr>
        <w:t xml:space="preserve"> </w:t>
      </w:r>
      <w:r>
        <w:rPr>
          <w:w w:val="95"/>
        </w:rPr>
        <w:t>Kazakhstan,</w:t>
      </w:r>
      <w:r>
        <w:rPr>
          <w:spacing w:val="-57"/>
          <w:w w:val="95"/>
        </w:rPr>
        <w:t xml:space="preserve"> </w:t>
      </w:r>
      <w:r>
        <w:rPr>
          <w:w w:val="95"/>
        </w:rPr>
        <w:t>Korea,</w:t>
      </w:r>
      <w:r>
        <w:rPr>
          <w:spacing w:val="-56"/>
          <w:w w:val="95"/>
        </w:rPr>
        <w:t xml:space="preserve"> </w:t>
      </w:r>
      <w:r>
        <w:rPr>
          <w:w w:val="95"/>
        </w:rPr>
        <w:t>Mongolia,</w:t>
      </w:r>
      <w:r>
        <w:rPr>
          <w:spacing w:val="-56"/>
          <w:w w:val="95"/>
        </w:rPr>
        <w:t xml:space="preserve"> </w:t>
      </w:r>
      <w:r>
        <w:rPr>
          <w:w w:val="95"/>
        </w:rPr>
        <w:t>Taiwan,</w:t>
      </w:r>
      <w:r>
        <w:rPr>
          <w:spacing w:val="-56"/>
          <w:w w:val="95"/>
        </w:rPr>
        <w:t xml:space="preserve"> </w:t>
      </w:r>
      <w:r>
        <w:rPr>
          <w:w w:val="95"/>
        </w:rPr>
        <w:t>Vietnam,</w:t>
      </w:r>
      <w:r>
        <w:rPr>
          <w:spacing w:val="-56"/>
          <w:w w:val="95"/>
        </w:rPr>
        <w:t xml:space="preserve"> </w:t>
      </w:r>
      <w:r>
        <w:rPr>
          <w:w w:val="95"/>
        </w:rPr>
        <w:t>Yemen)</w:t>
      </w:r>
    </w:p>
    <w:p>
      <w:pPr>
        <w:pStyle w:val="2"/>
        <w:rPr>
          <w:sz w:val="26"/>
        </w:rPr>
      </w:pPr>
    </w:p>
    <w:p>
      <w:pPr>
        <w:pStyle w:val="2"/>
        <w:spacing w:before="209" w:line="355" w:lineRule="auto"/>
        <w:ind w:left="682" w:right="5019"/>
      </w:pPr>
      <w:r>
        <w:rPr>
          <w:w w:val="85"/>
        </w:rPr>
        <w:t xml:space="preserve">Elżbieta Dybcio-Wojciechowska </w:t>
      </w:r>
      <w:r>
        <w:t>Phone 22 390 35 24</w:t>
      </w:r>
    </w:p>
    <w:p>
      <w:pPr>
        <w:pStyle w:val="2"/>
        <w:spacing w:before="1"/>
        <w:ind w:left="682"/>
      </w:pPr>
      <w:r>
        <w:rPr>
          <w:w w:val="90"/>
        </w:rPr>
        <w:t xml:space="preserve">e-mail: </w:t>
      </w:r>
      <w:r>
        <w:fldChar w:fldCharType="begin"/>
      </w:r>
      <w:r>
        <w:instrText xml:space="preserve"> HYPERLINK "mailto:elzbieta.dybcio@nawa.gov.pl" \h </w:instrText>
      </w:r>
      <w:r>
        <w:fldChar w:fldCharType="separate"/>
      </w:r>
      <w:r>
        <w:rPr>
          <w:color w:val="0462C1"/>
          <w:w w:val="90"/>
        </w:rPr>
        <w:t>elzbieta.dybcio@nawa.gov.pl</w:t>
      </w:r>
      <w:r>
        <w:rPr>
          <w:color w:val="0462C1"/>
          <w:w w:val="90"/>
        </w:rPr>
        <w:fldChar w:fldCharType="end"/>
      </w:r>
    </w:p>
    <w:p>
      <w:pPr>
        <w:pStyle w:val="2"/>
        <w:spacing w:before="128" w:line="355" w:lineRule="auto"/>
        <w:ind w:left="682"/>
      </w:pPr>
      <w:r>
        <w:rPr>
          <w:w w:val="85"/>
        </w:rPr>
        <w:t>(Belarus,</w:t>
      </w:r>
      <w:r>
        <w:rPr>
          <w:spacing w:val="-29"/>
          <w:w w:val="85"/>
        </w:rPr>
        <w:t xml:space="preserve"> </w:t>
      </w:r>
      <w:r>
        <w:rPr>
          <w:w w:val="85"/>
        </w:rPr>
        <w:t>Bulgaria,</w:t>
      </w:r>
      <w:r>
        <w:rPr>
          <w:spacing w:val="-28"/>
          <w:w w:val="85"/>
        </w:rPr>
        <w:t xml:space="preserve"> </w:t>
      </w:r>
      <w:r>
        <w:rPr>
          <w:w w:val="85"/>
        </w:rPr>
        <w:t>Croatia,</w:t>
      </w:r>
      <w:r>
        <w:rPr>
          <w:spacing w:val="-26"/>
          <w:w w:val="85"/>
        </w:rPr>
        <w:t xml:space="preserve"> </w:t>
      </w:r>
      <w:r>
        <w:rPr>
          <w:w w:val="85"/>
        </w:rPr>
        <w:t>Czech</w:t>
      </w:r>
      <w:r>
        <w:rPr>
          <w:spacing w:val="-28"/>
          <w:w w:val="85"/>
        </w:rPr>
        <w:t xml:space="preserve"> </w:t>
      </w:r>
      <w:r>
        <w:rPr>
          <w:w w:val="85"/>
        </w:rPr>
        <w:t>Republic,</w:t>
      </w:r>
      <w:r>
        <w:rPr>
          <w:spacing w:val="-29"/>
          <w:w w:val="85"/>
        </w:rPr>
        <w:t xml:space="preserve"> </w:t>
      </w:r>
      <w:r>
        <w:rPr>
          <w:w w:val="85"/>
        </w:rPr>
        <w:t>Egypt,</w:t>
      </w:r>
      <w:r>
        <w:rPr>
          <w:spacing w:val="-29"/>
          <w:w w:val="85"/>
        </w:rPr>
        <w:t xml:space="preserve"> </w:t>
      </w:r>
      <w:r>
        <w:rPr>
          <w:w w:val="85"/>
        </w:rPr>
        <w:t>France,</w:t>
      </w:r>
      <w:r>
        <w:rPr>
          <w:spacing w:val="-24"/>
          <w:w w:val="85"/>
        </w:rPr>
        <w:t xml:space="preserve"> </w:t>
      </w:r>
      <w:r>
        <w:rPr>
          <w:w w:val="85"/>
        </w:rPr>
        <w:t>Hungary</w:t>
      </w:r>
      <w:r>
        <w:rPr>
          <w:spacing w:val="-27"/>
          <w:w w:val="85"/>
        </w:rPr>
        <w:t xml:space="preserve"> </w:t>
      </w:r>
      <w:r>
        <w:rPr>
          <w:w w:val="85"/>
        </w:rPr>
        <w:t>Israel,</w:t>
      </w:r>
      <w:r>
        <w:rPr>
          <w:spacing w:val="-28"/>
          <w:w w:val="85"/>
        </w:rPr>
        <w:t xml:space="preserve"> </w:t>
      </w:r>
      <w:r>
        <w:rPr>
          <w:w w:val="85"/>
        </w:rPr>
        <w:t>Italy</w:t>
      </w:r>
      <w:r>
        <w:rPr>
          <w:spacing w:val="-26"/>
          <w:w w:val="85"/>
        </w:rPr>
        <w:t xml:space="preserve"> </w:t>
      </w:r>
      <w:r>
        <w:rPr>
          <w:w w:val="85"/>
        </w:rPr>
        <w:t xml:space="preserve">,Macedonia, </w:t>
      </w:r>
      <w:r>
        <w:rPr>
          <w:w w:val="95"/>
        </w:rPr>
        <w:t>Romania,</w:t>
      </w:r>
      <w:r>
        <w:rPr>
          <w:spacing w:val="-37"/>
          <w:w w:val="95"/>
        </w:rPr>
        <w:t xml:space="preserve"> </w:t>
      </w:r>
      <w:r>
        <w:rPr>
          <w:w w:val="95"/>
        </w:rPr>
        <w:t>Serbia,</w:t>
      </w:r>
      <w:r>
        <w:rPr>
          <w:spacing w:val="-37"/>
          <w:w w:val="95"/>
        </w:rPr>
        <w:t xml:space="preserve"> </w:t>
      </w:r>
      <w:r>
        <w:rPr>
          <w:w w:val="95"/>
        </w:rPr>
        <w:t>Slovakia,</w:t>
      </w:r>
      <w:r>
        <w:rPr>
          <w:spacing w:val="-39"/>
          <w:w w:val="95"/>
        </w:rPr>
        <w:t xml:space="preserve"> </w:t>
      </w:r>
      <w:r>
        <w:rPr>
          <w:w w:val="95"/>
        </w:rPr>
        <w:t>Slovenia,</w:t>
      </w:r>
      <w:r>
        <w:rPr>
          <w:spacing w:val="-37"/>
          <w:w w:val="95"/>
        </w:rPr>
        <w:t xml:space="preserve"> </w:t>
      </w:r>
      <w:r>
        <w:rPr>
          <w:w w:val="95"/>
        </w:rPr>
        <w:t>Ukraine)</w:t>
      </w:r>
    </w:p>
    <w:sectPr>
      <w:pgSz w:w="11900" w:h="16850"/>
      <w:pgMar w:top="1820" w:right="1300" w:bottom="940" w:left="1300" w:header="887" w:footer="75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503300096" behindDoc="1" locked="0" layoutInCell="1" allowOverlap="1">
              <wp:simplePos x="0" y="0"/>
              <wp:positionH relativeFrom="page">
                <wp:posOffset>3675380</wp:posOffset>
              </wp:positionH>
              <wp:positionV relativeFrom="page">
                <wp:posOffset>10077450</wp:posOffset>
              </wp:positionV>
              <wp:extent cx="206375" cy="177800"/>
              <wp:effectExtent l="0" t="0" r="0" b="0"/>
              <wp:wrapNone/>
              <wp:docPr id="2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63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51" w:lineRule="exact"/>
                            <w:ind w:left="40" w:right="0" w:firstLine="0"/>
                            <w:jc w:val="left"/>
                            <w:rPr>
                              <w:rFonts w:ascii="Arial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89.4pt;margin-top:793.5pt;height:14pt;width:16.25pt;mso-position-horizontal-relative:page;mso-position-vertical-relative:page;z-index:-16384;mso-width-relative:page;mso-height-relative:page;" filled="f" stroked="f" coordsize="21600,21600" o:gfxdata="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CeVyVjaAAAADQEAAA8AAAAA&#10;AAAAAQAgAAAAIgAAAGRycy9kb3ducmV2LnhtbFBLAQIUABQAAAAIAIdO4kDeQhhHoAEAACQDAAAO&#10;AAAAAAAAAAEAIAAAACkBAABkcnMvZTJvRG9jLnhtbFBLBQYAAAAABgAGAFkBAAA7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51" w:lineRule="exact"/>
                      <w:ind w:left="40" w:right="0" w:firstLine="0"/>
                      <w:jc w:val="left"/>
                      <w:rPr>
                        <w:rFonts w:ascii="Arial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drawing>
        <wp:anchor distT="0" distB="0" distL="0" distR="0" simplePos="0" relativeHeight="268419072" behindDoc="1" locked="0" layoutInCell="1" allowOverlap="1">
          <wp:simplePos x="0" y="0"/>
          <wp:positionH relativeFrom="page">
            <wp:posOffset>766445</wp:posOffset>
          </wp:positionH>
          <wp:positionV relativeFrom="page">
            <wp:posOffset>562610</wp:posOffset>
          </wp:positionV>
          <wp:extent cx="1692910" cy="59309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93063" cy="5927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39341B"/>
    <w:multiLevelType w:val="multilevel"/>
    <w:tmpl w:val="9239341B"/>
    <w:lvl w:ilvl="0" w:tentative="0">
      <w:start w:val="1"/>
      <w:numFmt w:val="decimal"/>
      <w:lvlText w:val="%1)"/>
      <w:lvlJc w:val="left"/>
      <w:pPr>
        <w:ind w:left="682" w:hanging="567"/>
        <w:jc w:val="left"/>
      </w:pPr>
      <w:rPr>
        <w:rFonts w:hint="default" w:ascii="Verdana" w:hAnsi="Verdana" w:eastAsia="Verdana" w:cs="Verdana"/>
        <w:spacing w:val="-1"/>
        <w:w w:val="81"/>
        <w:sz w:val="22"/>
        <w:szCs w:val="22"/>
        <w:lang w:val="pl-PL" w:eastAsia="pl-PL" w:bidi="pl-PL"/>
      </w:rPr>
    </w:lvl>
    <w:lvl w:ilvl="1" w:tentative="0">
      <w:start w:val="0"/>
      <w:numFmt w:val="bullet"/>
      <w:lvlText w:val="•"/>
      <w:lvlJc w:val="left"/>
      <w:pPr>
        <w:ind w:left="1541" w:hanging="567"/>
      </w:pPr>
      <w:rPr>
        <w:rFonts w:hint="default"/>
        <w:lang w:val="pl-PL" w:eastAsia="pl-PL" w:bidi="pl-PL"/>
      </w:rPr>
    </w:lvl>
    <w:lvl w:ilvl="2" w:tentative="0">
      <w:start w:val="0"/>
      <w:numFmt w:val="bullet"/>
      <w:lvlText w:val="•"/>
      <w:lvlJc w:val="left"/>
      <w:pPr>
        <w:ind w:left="2403" w:hanging="567"/>
      </w:pPr>
      <w:rPr>
        <w:rFonts w:hint="default"/>
        <w:lang w:val="pl-PL" w:eastAsia="pl-PL" w:bidi="pl-PL"/>
      </w:rPr>
    </w:lvl>
    <w:lvl w:ilvl="3" w:tentative="0">
      <w:start w:val="0"/>
      <w:numFmt w:val="bullet"/>
      <w:lvlText w:val="•"/>
      <w:lvlJc w:val="left"/>
      <w:pPr>
        <w:ind w:left="3265" w:hanging="567"/>
      </w:pPr>
      <w:rPr>
        <w:rFonts w:hint="default"/>
        <w:lang w:val="pl-PL" w:eastAsia="pl-PL" w:bidi="pl-PL"/>
      </w:rPr>
    </w:lvl>
    <w:lvl w:ilvl="4" w:tentative="0">
      <w:start w:val="0"/>
      <w:numFmt w:val="bullet"/>
      <w:lvlText w:val="•"/>
      <w:lvlJc w:val="left"/>
      <w:pPr>
        <w:ind w:left="4127" w:hanging="567"/>
      </w:pPr>
      <w:rPr>
        <w:rFonts w:hint="default"/>
        <w:lang w:val="pl-PL" w:eastAsia="pl-PL" w:bidi="pl-PL"/>
      </w:rPr>
    </w:lvl>
    <w:lvl w:ilvl="5" w:tentative="0">
      <w:start w:val="0"/>
      <w:numFmt w:val="bullet"/>
      <w:lvlText w:val="•"/>
      <w:lvlJc w:val="left"/>
      <w:pPr>
        <w:ind w:left="4989" w:hanging="567"/>
      </w:pPr>
      <w:rPr>
        <w:rFonts w:hint="default"/>
        <w:lang w:val="pl-PL" w:eastAsia="pl-PL" w:bidi="pl-PL"/>
      </w:rPr>
    </w:lvl>
    <w:lvl w:ilvl="6" w:tentative="0">
      <w:start w:val="0"/>
      <w:numFmt w:val="bullet"/>
      <w:lvlText w:val="•"/>
      <w:lvlJc w:val="left"/>
      <w:pPr>
        <w:ind w:left="5851" w:hanging="567"/>
      </w:pPr>
      <w:rPr>
        <w:rFonts w:hint="default"/>
        <w:lang w:val="pl-PL" w:eastAsia="pl-PL" w:bidi="pl-PL"/>
      </w:rPr>
    </w:lvl>
    <w:lvl w:ilvl="7" w:tentative="0">
      <w:start w:val="0"/>
      <w:numFmt w:val="bullet"/>
      <w:lvlText w:val="•"/>
      <w:lvlJc w:val="left"/>
      <w:pPr>
        <w:ind w:left="6713" w:hanging="567"/>
      </w:pPr>
      <w:rPr>
        <w:rFonts w:hint="default"/>
        <w:lang w:val="pl-PL" w:eastAsia="pl-PL" w:bidi="pl-PL"/>
      </w:rPr>
    </w:lvl>
    <w:lvl w:ilvl="8" w:tentative="0">
      <w:start w:val="0"/>
      <w:numFmt w:val="bullet"/>
      <w:lvlText w:val="•"/>
      <w:lvlJc w:val="left"/>
      <w:pPr>
        <w:ind w:left="7575" w:hanging="567"/>
      </w:pPr>
      <w:rPr>
        <w:rFonts w:hint="default"/>
        <w:lang w:val="pl-PL" w:eastAsia="pl-PL" w:bidi="pl-PL"/>
      </w:rPr>
    </w:lvl>
  </w:abstractNum>
  <w:abstractNum w:abstractNumId="1">
    <w:nsid w:val="B5E306ED"/>
    <w:multiLevelType w:val="multilevel"/>
    <w:tmpl w:val="B5E306ED"/>
    <w:lvl w:ilvl="0" w:tentative="0">
      <w:start w:val="1"/>
      <w:numFmt w:val="decimal"/>
      <w:lvlText w:val="%1)"/>
      <w:lvlJc w:val="left"/>
      <w:pPr>
        <w:ind w:left="682" w:hanging="567"/>
        <w:jc w:val="left"/>
      </w:pPr>
      <w:rPr>
        <w:rFonts w:hint="default" w:ascii="Verdana" w:hAnsi="Verdana" w:eastAsia="Verdana" w:cs="Verdana"/>
        <w:spacing w:val="-1"/>
        <w:w w:val="81"/>
        <w:sz w:val="22"/>
        <w:szCs w:val="22"/>
        <w:lang w:val="pl-PL" w:eastAsia="pl-PL" w:bidi="pl-PL"/>
      </w:rPr>
    </w:lvl>
    <w:lvl w:ilvl="1" w:tentative="0">
      <w:start w:val="0"/>
      <w:numFmt w:val="bullet"/>
      <w:lvlText w:val="•"/>
      <w:lvlJc w:val="left"/>
      <w:pPr>
        <w:ind w:left="1541" w:hanging="567"/>
      </w:pPr>
      <w:rPr>
        <w:rFonts w:hint="default"/>
        <w:lang w:val="pl-PL" w:eastAsia="pl-PL" w:bidi="pl-PL"/>
      </w:rPr>
    </w:lvl>
    <w:lvl w:ilvl="2" w:tentative="0">
      <w:start w:val="0"/>
      <w:numFmt w:val="bullet"/>
      <w:lvlText w:val="•"/>
      <w:lvlJc w:val="left"/>
      <w:pPr>
        <w:ind w:left="2403" w:hanging="567"/>
      </w:pPr>
      <w:rPr>
        <w:rFonts w:hint="default"/>
        <w:lang w:val="pl-PL" w:eastAsia="pl-PL" w:bidi="pl-PL"/>
      </w:rPr>
    </w:lvl>
    <w:lvl w:ilvl="3" w:tentative="0">
      <w:start w:val="0"/>
      <w:numFmt w:val="bullet"/>
      <w:lvlText w:val="•"/>
      <w:lvlJc w:val="left"/>
      <w:pPr>
        <w:ind w:left="3265" w:hanging="567"/>
      </w:pPr>
      <w:rPr>
        <w:rFonts w:hint="default"/>
        <w:lang w:val="pl-PL" w:eastAsia="pl-PL" w:bidi="pl-PL"/>
      </w:rPr>
    </w:lvl>
    <w:lvl w:ilvl="4" w:tentative="0">
      <w:start w:val="0"/>
      <w:numFmt w:val="bullet"/>
      <w:lvlText w:val="•"/>
      <w:lvlJc w:val="left"/>
      <w:pPr>
        <w:ind w:left="4127" w:hanging="567"/>
      </w:pPr>
      <w:rPr>
        <w:rFonts w:hint="default"/>
        <w:lang w:val="pl-PL" w:eastAsia="pl-PL" w:bidi="pl-PL"/>
      </w:rPr>
    </w:lvl>
    <w:lvl w:ilvl="5" w:tentative="0">
      <w:start w:val="0"/>
      <w:numFmt w:val="bullet"/>
      <w:lvlText w:val="•"/>
      <w:lvlJc w:val="left"/>
      <w:pPr>
        <w:ind w:left="4989" w:hanging="567"/>
      </w:pPr>
      <w:rPr>
        <w:rFonts w:hint="default"/>
        <w:lang w:val="pl-PL" w:eastAsia="pl-PL" w:bidi="pl-PL"/>
      </w:rPr>
    </w:lvl>
    <w:lvl w:ilvl="6" w:tentative="0">
      <w:start w:val="0"/>
      <w:numFmt w:val="bullet"/>
      <w:lvlText w:val="•"/>
      <w:lvlJc w:val="left"/>
      <w:pPr>
        <w:ind w:left="5851" w:hanging="567"/>
      </w:pPr>
      <w:rPr>
        <w:rFonts w:hint="default"/>
        <w:lang w:val="pl-PL" w:eastAsia="pl-PL" w:bidi="pl-PL"/>
      </w:rPr>
    </w:lvl>
    <w:lvl w:ilvl="7" w:tentative="0">
      <w:start w:val="0"/>
      <w:numFmt w:val="bullet"/>
      <w:lvlText w:val="•"/>
      <w:lvlJc w:val="left"/>
      <w:pPr>
        <w:ind w:left="6713" w:hanging="567"/>
      </w:pPr>
      <w:rPr>
        <w:rFonts w:hint="default"/>
        <w:lang w:val="pl-PL" w:eastAsia="pl-PL" w:bidi="pl-PL"/>
      </w:rPr>
    </w:lvl>
    <w:lvl w:ilvl="8" w:tentative="0">
      <w:start w:val="0"/>
      <w:numFmt w:val="bullet"/>
      <w:lvlText w:val="•"/>
      <w:lvlJc w:val="left"/>
      <w:pPr>
        <w:ind w:left="7575" w:hanging="567"/>
      </w:pPr>
      <w:rPr>
        <w:rFonts w:hint="default"/>
        <w:lang w:val="pl-PL" w:eastAsia="pl-PL" w:bidi="pl-PL"/>
      </w:rPr>
    </w:lvl>
  </w:abstractNum>
  <w:abstractNum w:abstractNumId="2">
    <w:nsid w:val="BF205925"/>
    <w:multiLevelType w:val="multilevel"/>
    <w:tmpl w:val="BF205925"/>
    <w:lvl w:ilvl="0" w:tentative="0">
      <w:start w:val="1"/>
      <w:numFmt w:val="decimal"/>
      <w:lvlText w:val="%1)"/>
      <w:lvlJc w:val="left"/>
      <w:pPr>
        <w:ind w:left="682" w:hanging="567"/>
        <w:jc w:val="left"/>
      </w:pPr>
      <w:rPr>
        <w:rFonts w:hint="default" w:ascii="Verdana" w:hAnsi="Verdana" w:eastAsia="Verdana" w:cs="Verdana"/>
        <w:spacing w:val="-1"/>
        <w:w w:val="81"/>
        <w:sz w:val="22"/>
        <w:szCs w:val="22"/>
        <w:lang w:val="pl-PL" w:eastAsia="pl-PL" w:bidi="pl-PL"/>
      </w:rPr>
    </w:lvl>
    <w:lvl w:ilvl="1" w:tentative="0">
      <w:start w:val="0"/>
      <w:numFmt w:val="bullet"/>
      <w:lvlText w:val="•"/>
      <w:lvlJc w:val="left"/>
      <w:pPr>
        <w:ind w:left="1541" w:hanging="567"/>
      </w:pPr>
      <w:rPr>
        <w:rFonts w:hint="default"/>
        <w:lang w:val="pl-PL" w:eastAsia="pl-PL" w:bidi="pl-PL"/>
      </w:rPr>
    </w:lvl>
    <w:lvl w:ilvl="2" w:tentative="0">
      <w:start w:val="0"/>
      <w:numFmt w:val="bullet"/>
      <w:lvlText w:val="•"/>
      <w:lvlJc w:val="left"/>
      <w:pPr>
        <w:ind w:left="2403" w:hanging="567"/>
      </w:pPr>
      <w:rPr>
        <w:rFonts w:hint="default"/>
        <w:lang w:val="pl-PL" w:eastAsia="pl-PL" w:bidi="pl-PL"/>
      </w:rPr>
    </w:lvl>
    <w:lvl w:ilvl="3" w:tentative="0">
      <w:start w:val="0"/>
      <w:numFmt w:val="bullet"/>
      <w:lvlText w:val="•"/>
      <w:lvlJc w:val="left"/>
      <w:pPr>
        <w:ind w:left="3265" w:hanging="567"/>
      </w:pPr>
      <w:rPr>
        <w:rFonts w:hint="default"/>
        <w:lang w:val="pl-PL" w:eastAsia="pl-PL" w:bidi="pl-PL"/>
      </w:rPr>
    </w:lvl>
    <w:lvl w:ilvl="4" w:tentative="0">
      <w:start w:val="0"/>
      <w:numFmt w:val="bullet"/>
      <w:lvlText w:val="•"/>
      <w:lvlJc w:val="left"/>
      <w:pPr>
        <w:ind w:left="4127" w:hanging="567"/>
      </w:pPr>
      <w:rPr>
        <w:rFonts w:hint="default"/>
        <w:lang w:val="pl-PL" w:eastAsia="pl-PL" w:bidi="pl-PL"/>
      </w:rPr>
    </w:lvl>
    <w:lvl w:ilvl="5" w:tentative="0">
      <w:start w:val="0"/>
      <w:numFmt w:val="bullet"/>
      <w:lvlText w:val="•"/>
      <w:lvlJc w:val="left"/>
      <w:pPr>
        <w:ind w:left="4989" w:hanging="567"/>
      </w:pPr>
      <w:rPr>
        <w:rFonts w:hint="default"/>
        <w:lang w:val="pl-PL" w:eastAsia="pl-PL" w:bidi="pl-PL"/>
      </w:rPr>
    </w:lvl>
    <w:lvl w:ilvl="6" w:tentative="0">
      <w:start w:val="0"/>
      <w:numFmt w:val="bullet"/>
      <w:lvlText w:val="•"/>
      <w:lvlJc w:val="left"/>
      <w:pPr>
        <w:ind w:left="5851" w:hanging="567"/>
      </w:pPr>
      <w:rPr>
        <w:rFonts w:hint="default"/>
        <w:lang w:val="pl-PL" w:eastAsia="pl-PL" w:bidi="pl-PL"/>
      </w:rPr>
    </w:lvl>
    <w:lvl w:ilvl="7" w:tentative="0">
      <w:start w:val="0"/>
      <w:numFmt w:val="bullet"/>
      <w:lvlText w:val="•"/>
      <w:lvlJc w:val="left"/>
      <w:pPr>
        <w:ind w:left="6713" w:hanging="567"/>
      </w:pPr>
      <w:rPr>
        <w:rFonts w:hint="default"/>
        <w:lang w:val="pl-PL" w:eastAsia="pl-PL" w:bidi="pl-PL"/>
      </w:rPr>
    </w:lvl>
    <w:lvl w:ilvl="8" w:tentative="0">
      <w:start w:val="0"/>
      <w:numFmt w:val="bullet"/>
      <w:lvlText w:val="•"/>
      <w:lvlJc w:val="left"/>
      <w:pPr>
        <w:ind w:left="7575" w:hanging="567"/>
      </w:pPr>
      <w:rPr>
        <w:rFonts w:hint="default"/>
        <w:lang w:val="pl-PL" w:eastAsia="pl-PL" w:bidi="pl-PL"/>
      </w:rPr>
    </w:lvl>
  </w:abstractNum>
  <w:abstractNum w:abstractNumId="3">
    <w:nsid w:val="C8879AEF"/>
    <w:multiLevelType w:val="multilevel"/>
    <w:tmpl w:val="C8879AEF"/>
    <w:lvl w:ilvl="0" w:tentative="0">
      <w:start w:val="0"/>
      <w:numFmt w:val="bullet"/>
      <w:lvlText w:val=""/>
      <w:lvlJc w:val="left"/>
      <w:pPr>
        <w:ind w:left="537" w:hanging="286"/>
      </w:pPr>
      <w:rPr>
        <w:rFonts w:hint="default" w:ascii="Symbol" w:hAnsi="Symbol" w:eastAsia="Symbol" w:cs="Symbol"/>
        <w:w w:val="100"/>
        <w:sz w:val="22"/>
        <w:szCs w:val="22"/>
        <w:lang w:val="pl-PL" w:eastAsia="pl-PL" w:bidi="pl-PL"/>
      </w:rPr>
    </w:lvl>
    <w:lvl w:ilvl="1" w:tentative="0">
      <w:start w:val="0"/>
      <w:numFmt w:val="bullet"/>
      <w:lvlText w:val="•"/>
      <w:lvlJc w:val="left"/>
      <w:pPr>
        <w:ind w:left="1075" w:hanging="286"/>
      </w:pPr>
      <w:rPr>
        <w:rFonts w:hint="default"/>
        <w:lang w:val="pl-PL" w:eastAsia="pl-PL" w:bidi="pl-PL"/>
      </w:rPr>
    </w:lvl>
    <w:lvl w:ilvl="2" w:tentative="0">
      <w:start w:val="0"/>
      <w:numFmt w:val="bullet"/>
      <w:lvlText w:val="•"/>
      <w:lvlJc w:val="left"/>
      <w:pPr>
        <w:ind w:left="1611" w:hanging="286"/>
      </w:pPr>
      <w:rPr>
        <w:rFonts w:hint="default"/>
        <w:lang w:val="pl-PL" w:eastAsia="pl-PL" w:bidi="pl-PL"/>
      </w:rPr>
    </w:lvl>
    <w:lvl w:ilvl="3" w:tentative="0">
      <w:start w:val="0"/>
      <w:numFmt w:val="bullet"/>
      <w:lvlText w:val="•"/>
      <w:lvlJc w:val="left"/>
      <w:pPr>
        <w:ind w:left="2147" w:hanging="286"/>
      </w:pPr>
      <w:rPr>
        <w:rFonts w:hint="default"/>
        <w:lang w:val="pl-PL" w:eastAsia="pl-PL" w:bidi="pl-PL"/>
      </w:rPr>
    </w:lvl>
    <w:lvl w:ilvl="4" w:tentative="0">
      <w:start w:val="0"/>
      <w:numFmt w:val="bullet"/>
      <w:lvlText w:val="•"/>
      <w:lvlJc w:val="left"/>
      <w:pPr>
        <w:ind w:left="2682" w:hanging="286"/>
      </w:pPr>
      <w:rPr>
        <w:rFonts w:hint="default"/>
        <w:lang w:val="pl-PL" w:eastAsia="pl-PL" w:bidi="pl-PL"/>
      </w:rPr>
    </w:lvl>
    <w:lvl w:ilvl="5" w:tentative="0">
      <w:start w:val="0"/>
      <w:numFmt w:val="bullet"/>
      <w:lvlText w:val="•"/>
      <w:lvlJc w:val="left"/>
      <w:pPr>
        <w:ind w:left="3218" w:hanging="286"/>
      </w:pPr>
      <w:rPr>
        <w:rFonts w:hint="default"/>
        <w:lang w:val="pl-PL" w:eastAsia="pl-PL" w:bidi="pl-PL"/>
      </w:rPr>
    </w:lvl>
    <w:lvl w:ilvl="6" w:tentative="0">
      <w:start w:val="0"/>
      <w:numFmt w:val="bullet"/>
      <w:lvlText w:val="•"/>
      <w:lvlJc w:val="left"/>
      <w:pPr>
        <w:ind w:left="3754" w:hanging="286"/>
      </w:pPr>
      <w:rPr>
        <w:rFonts w:hint="default"/>
        <w:lang w:val="pl-PL" w:eastAsia="pl-PL" w:bidi="pl-PL"/>
      </w:rPr>
    </w:lvl>
    <w:lvl w:ilvl="7" w:tentative="0">
      <w:start w:val="0"/>
      <w:numFmt w:val="bullet"/>
      <w:lvlText w:val="•"/>
      <w:lvlJc w:val="left"/>
      <w:pPr>
        <w:ind w:left="4289" w:hanging="286"/>
      </w:pPr>
      <w:rPr>
        <w:rFonts w:hint="default"/>
        <w:lang w:val="pl-PL" w:eastAsia="pl-PL" w:bidi="pl-PL"/>
      </w:rPr>
    </w:lvl>
    <w:lvl w:ilvl="8" w:tentative="0">
      <w:start w:val="0"/>
      <w:numFmt w:val="bullet"/>
      <w:lvlText w:val="•"/>
      <w:lvlJc w:val="left"/>
      <w:pPr>
        <w:ind w:left="4825" w:hanging="286"/>
      </w:pPr>
      <w:rPr>
        <w:rFonts w:hint="default"/>
        <w:lang w:val="pl-PL" w:eastAsia="pl-PL" w:bidi="pl-PL"/>
      </w:rPr>
    </w:lvl>
  </w:abstractNum>
  <w:abstractNum w:abstractNumId="4">
    <w:nsid w:val="CF092B84"/>
    <w:multiLevelType w:val="multilevel"/>
    <w:tmpl w:val="CF092B84"/>
    <w:lvl w:ilvl="0" w:tentative="0">
      <w:start w:val="3"/>
      <w:numFmt w:val="decimal"/>
      <w:lvlText w:val="%1"/>
      <w:lvlJc w:val="left"/>
      <w:pPr>
        <w:ind w:left="1249" w:hanging="567"/>
        <w:jc w:val="left"/>
      </w:pPr>
      <w:rPr>
        <w:rFonts w:hint="default"/>
        <w:lang w:val="pl-PL" w:eastAsia="pl-PL" w:bidi="pl-PL"/>
      </w:rPr>
    </w:lvl>
    <w:lvl w:ilvl="1" w:tentative="0">
      <w:start w:val="1"/>
      <w:numFmt w:val="decimal"/>
      <w:lvlText w:val="%1.%2"/>
      <w:lvlJc w:val="left"/>
      <w:pPr>
        <w:ind w:left="1249" w:hanging="567"/>
        <w:jc w:val="left"/>
      </w:pPr>
      <w:rPr>
        <w:rFonts w:hint="default" w:ascii="Verdana" w:hAnsi="Verdana" w:eastAsia="Verdana" w:cs="Verdana"/>
        <w:w w:val="83"/>
        <w:sz w:val="24"/>
        <w:szCs w:val="24"/>
        <w:lang w:val="pl-PL" w:eastAsia="pl-PL" w:bidi="pl-PL"/>
      </w:rPr>
    </w:lvl>
    <w:lvl w:ilvl="2" w:tentative="0">
      <w:start w:val="0"/>
      <w:numFmt w:val="bullet"/>
      <w:lvlText w:val="•"/>
      <w:lvlJc w:val="left"/>
      <w:pPr>
        <w:ind w:left="2851" w:hanging="567"/>
      </w:pPr>
      <w:rPr>
        <w:rFonts w:hint="default"/>
        <w:lang w:val="pl-PL" w:eastAsia="pl-PL" w:bidi="pl-PL"/>
      </w:rPr>
    </w:lvl>
    <w:lvl w:ilvl="3" w:tentative="0">
      <w:start w:val="0"/>
      <w:numFmt w:val="bullet"/>
      <w:lvlText w:val="•"/>
      <w:lvlJc w:val="left"/>
      <w:pPr>
        <w:ind w:left="3657" w:hanging="567"/>
      </w:pPr>
      <w:rPr>
        <w:rFonts w:hint="default"/>
        <w:lang w:val="pl-PL" w:eastAsia="pl-PL" w:bidi="pl-PL"/>
      </w:rPr>
    </w:lvl>
    <w:lvl w:ilvl="4" w:tentative="0">
      <w:start w:val="0"/>
      <w:numFmt w:val="bullet"/>
      <w:lvlText w:val="•"/>
      <w:lvlJc w:val="left"/>
      <w:pPr>
        <w:ind w:left="4463" w:hanging="567"/>
      </w:pPr>
      <w:rPr>
        <w:rFonts w:hint="default"/>
        <w:lang w:val="pl-PL" w:eastAsia="pl-PL" w:bidi="pl-PL"/>
      </w:rPr>
    </w:lvl>
    <w:lvl w:ilvl="5" w:tentative="0">
      <w:start w:val="0"/>
      <w:numFmt w:val="bullet"/>
      <w:lvlText w:val="•"/>
      <w:lvlJc w:val="left"/>
      <w:pPr>
        <w:ind w:left="5269" w:hanging="567"/>
      </w:pPr>
      <w:rPr>
        <w:rFonts w:hint="default"/>
        <w:lang w:val="pl-PL" w:eastAsia="pl-PL" w:bidi="pl-PL"/>
      </w:rPr>
    </w:lvl>
    <w:lvl w:ilvl="6" w:tentative="0">
      <w:start w:val="0"/>
      <w:numFmt w:val="bullet"/>
      <w:lvlText w:val="•"/>
      <w:lvlJc w:val="left"/>
      <w:pPr>
        <w:ind w:left="6075" w:hanging="567"/>
      </w:pPr>
      <w:rPr>
        <w:rFonts w:hint="default"/>
        <w:lang w:val="pl-PL" w:eastAsia="pl-PL" w:bidi="pl-PL"/>
      </w:rPr>
    </w:lvl>
    <w:lvl w:ilvl="7" w:tentative="0">
      <w:start w:val="0"/>
      <w:numFmt w:val="bullet"/>
      <w:lvlText w:val="•"/>
      <w:lvlJc w:val="left"/>
      <w:pPr>
        <w:ind w:left="6881" w:hanging="567"/>
      </w:pPr>
      <w:rPr>
        <w:rFonts w:hint="default"/>
        <w:lang w:val="pl-PL" w:eastAsia="pl-PL" w:bidi="pl-PL"/>
      </w:rPr>
    </w:lvl>
    <w:lvl w:ilvl="8" w:tentative="0">
      <w:start w:val="0"/>
      <w:numFmt w:val="bullet"/>
      <w:lvlText w:val="•"/>
      <w:lvlJc w:val="left"/>
      <w:pPr>
        <w:ind w:left="7687" w:hanging="567"/>
      </w:pPr>
      <w:rPr>
        <w:rFonts w:hint="default"/>
        <w:lang w:val="pl-PL" w:eastAsia="pl-PL" w:bidi="pl-PL"/>
      </w:rPr>
    </w:lvl>
  </w:abstractNum>
  <w:abstractNum w:abstractNumId="5">
    <w:nsid w:val="D7F9FE59"/>
    <w:multiLevelType w:val="multilevel"/>
    <w:tmpl w:val="D7F9FE59"/>
    <w:lvl w:ilvl="0" w:tentative="0">
      <w:start w:val="1"/>
      <w:numFmt w:val="decimal"/>
      <w:lvlText w:val="%1)"/>
      <w:lvlJc w:val="left"/>
      <w:pPr>
        <w:ind w:left="1249" w:hanging="567"/>
        <w:jc w:val="left"/>
      </w:pPr>
      <w:rPr>
        <w:rFonts w:hint="default" w:ascii="Verdana" w:hAnsi="Verdana" w:eastAsia="Verdana" w:cs="Verdana"/>
        <w:spacing w:val="-1"/>
        <w:w w:val="81"/>
        <w:sz w:val="22"/>
        <w:szCs w:val="22"/>
        <w:lang w:val="pl-PL" w:eastAsia="pl-PL" w:bidi="pl-PL"/>
      </w:rPr>
    </w:lvl>
    <w:lvl w:ilvl="1" w:tentative="0">
      <w:start w:val="0"/>
      <w:numFmt w:val="bullet"/>
      <w:lvlText w:val="•"/>
      <w:lvlJc w:val="left"/>
      <w:pPr>
        <w:ind w:left="2045" w:hanging="567"/>
      </w:pPr>
      <w:rPr>
        <w:rFonts w:hint="default"/>
        <w:lang w:val="pl-PL" w:eastAsia="pl-PL" w:bidi="pl-PL"/>
      </w:rPr>
    </w:lvl>
    <w:lvl w:ilvl="2" w:tentative="0">
      <w:start w:val="0"/>
      <w:numFmt w:val="bullet"/>
      <w:lvlText w:val="•"/>
      <w:lvlJc w:val="left"/>
      <w:pPr>
        <w:ind w:left="2851" w:hanging="567"/>
      </w:pPr>
      <w:rPr>
        <w:rFonts w:hint="default"/>
        <w:lang w:val="pl-PL" w:eastAsia="pl-PL" w:bidi="pl-PL"/>
      </w:rPr>
    </w:lvl>
    <w:lvl w:ilvl="3" w:tentative="0">
      <w:start w:val="0"/>
      <w:numFmt w:val="bullet"/>
      <w:lvlText w:val="•"/>
      <w:lvlJc w:val="left"/>
      <w:pPr>
        <w:ind w:left="3657" w:hanging="567"/>
      </w:pPr>
      <w:rPr>
        <w:rFonts w:hint="default"/>
        <w:lang w:val="pl-PL" w:eastAsia="pl-PL" w:bidi="pl-PL"/>
      </w:rPr>
    </w:lvl>
    <w:lvl w:ilvl="4" w:tentative="0">
      <w:start w:val="0"/>
      <w:numFmt w:val="bullet"/>
      <w:lvlText w:val="•"/>
      <w:lvlJc w:val="left"/>
      <w:pPr>
        <w:ind w:left="4463" w:hanging="567"/>
      </w:pPr>
      <w:rPr>
        <w:rFonts w:hint="default"/>
        <w:lang w:val="pl-PL" w:eastAsia="pl-PL" w:bidi="pl-PL"/>
      </w:rPr>
    </w:lvl>
    <w:lvl w:ilvl="5" w:tentative="0">
      <w:start w:val="0"/>
      <w:numFmt w:val="bullet"/>
      <w:lvlText w:val="•"/>
      <w:lvlJc w:val="left"/>
      <w:pPr>
        <w:ind w:left="5269" w:hanging="567"/>
      </w:pPr>
      <w:rPr>
        <w:rFonts w:hint="default"/>
        <w:lang w:val="pl-PL" w:eastAsia="pl-PL" w:bidi="pl-PL"/>
      </w:rPr>
    </w:lvl>
    <w:lvl w:ilvl="6" w:tentative="0">
      <w:start w:val="0"/>
      <w:numFmt w:val="bullet"/>
      <w:lvlText w:val="•"/>
      <w:lvlJc w:val="left"/>
      <w:pPr>
        <w:ind w:left="6075" w:hanging="567"/>
      </w:pPr>
      <w:rPr>
        <w:rFonts w:hint="default"/>
        <w:lang w:val="pl-PL" w:eastAsia="pl-PL" w:bidi="pl-PL"/>
      </w:rPr>
    </w:lvl>
    <w:lvl w:ilvl="7" w:tentative="0">
      <w:start w:val="0"/>
      <w:numFmt w:val="bullet"/>
      <w:lvlText w:val="•"/>
      <w:lvlJc w:val="left"/>
      <w:pPr>
        <w:ind w:left="6881" w:hanging="567"/>
      </w:pPr>
      <w:rPr>
        <w:rFonts w:hint="default"/>
        <w:lang w:val="pl-PL" w:eastAsia="pl-PL" w:bidi="pl-PL"/>
      </w:rPr>
    </w:lvl>
    <w:lvl w:ilvl="8" w:tentative="0">
      <w:start w:val="0"/>
      <w:numFmt w:val="bullet"/>
      <w:lvlText w:val="•"/>
      <w:lvlJc w:val="left"/>
      <w:pPr>
        <w:ind w:left="7687" w:hanging="567"/>
      </w:pPr>
      <w:rPr>
        <w:rFonts w:hint="default"/>
        <w:lang w:val="pl-PL" w:eastAsia="pl-PL" w:bidi="pl-PL"/>
      </w:rPr>
    </w:lvl>
  </w:abstractNum>
  <w:abstractNum w:abstractNumId="6">
    <w:nsid w:val="DCBA6B53"/>
    <w:multiLevelType w:val="multilevel"/>
    <w:tmpl w:val="DCBA6B53"/>
    <w:lvl w:ilvl="0" w:tentative="0">
      <w:start w:val="1"/>
      <w:numFmt w:val="decimal"/>
      <w:lvlText w:val="%1)"/>
      <w:lvlJc w:val="left"/>
      <w:pPr>
        <w:ind w:left="1249" w:hanging="567"/>
        <w:jc w:val="left"/>
      </w:pPr>
      <w:rPr>
        <w:rFonts w:hint="default" w:ascii="Verdana" w:hAnsi="Verdana" w:eastAsia="Verdana" w:cs="Verdana"/>
        <w:spacing w:val="-1"/>
        <w:w w:val="81"/>
        <w:sz w:val="22"/>
        <w:szCs w:val="22"/>
        <w:lang w:val="pl-PL" w:eastAsia="pl-PL" w:bidi="pl-PL"/>
      </w:rPr>
    </w:lvl>
    <w:lvl w:ilvl="1" w:tentative="0">
      <w:start w:val="0"/>
      <w:numFmt w:val="bullet"/>
      <w:lvlText w:val="•"/>
      <w:lvlJc w:val="left"/>
      <w:pPr>
        <w:ind w:left="2045" w:hanging="567"/>
      </w:pPr>
      <w:rPr>
        <w:rFonts w:hint="default"/>
        <w:lang w:val="pl-PL" w:eastAsia="pl-PL" w:bidi="pl-PL"/>
      </w:rPr>
    </w:lvl>
    <w:lvl w:ilvl="2" w:tentative="0">
      <w:start w:val="0"/>
      <w:numFmt w:val="bullet"/>
      <w:lvlText w:val="•"/>
      <w:lvlJc w:val="left"/>
      <w:pPr>
        <w:ind w:left="2851" w:hanging="567"/>
      </w:pPr>
      <w:rPr>
        <w:rFonts w:hint="default"/>
        <w:lang w:val="pl-PL" w:eastAsia="pl-PL" w:bidi="pl-PL"/>
      </w:rPr>
    </w:lvl>
    <w:lvl w:ilvl="3" w:tentative="0">
      <w:start w:val="0"/>
      <w:numFmt w:val="bullet"/>
      <w:lvlText w:val="•"/>
      <w:lvlJc w:val="left"/>
      <w:pPr>
        <w:ind w:left="3657" w:hanging="567"/>
      </w:pPr>
      <w:rPr>
        <w:rFonts w:hint="default"/>
        <w:lang w:val="pl-PL" w:eastAsia="pl-PL" w:bidi="pl-PL"/>
      </w:rPr>
    </w:lvl>
    <w:lvl w:ilvl="4" w:tentative="0">
      <w:start w:val="0"/>
      <w:numFmt w:val="bullet"/>
      <w:lvlText w:val="•"/>
      <w:lvlJc w:val="left"/>
      <w:pPr>
        <w:ind w:left="4463" w:hanging="567"/>
      </w:pPr>
      <w:rPr>
        <w:rFonts w:hint="default"/>
        <w:lang w:val="pl-PL" w:eastAsia="pl-PL" w:bidi="pl-PL"/>
      </w:rPr>
    </w:lvl>
    <w:lvl w:ilvl="5" w:tentative="0">
      <w:start w:val="0"/>
      <w:numFmt w:val="bullet"/>
      <w:lvlText w:val="•"/>
      <w:lvlJc w:val="left"/>
      <w:pPr>
        <w:ind w:left="5269" w:hanging="567"/>
      </w:pPr>
      <w:rPr>
        <w:rFonts w:hint="default"/>
        <w:lang w:val="pl-PL" w:eastAsia="pl-PL" w:bidi="pl-PL"/>
      </w:rPr>
    </w:lvl>
    <w:lvl w:ilvl="6" w:tentative="0">
      <w:start w:val="0"/>
      <w:numFmt w:val="bullet"/>
      <w:lvlText w:val="•"/>
      <w:lvlJc w:val="left"/>
      <w:pPr>
        <w:ind w:left="6075" w:hanging="567"/>
      </w:pPr>
      <w:rPr>
        <w:rFonts w:hint="default"/>
        <w:lang w:val="pl-PL" w:eastAsia="pl-PL" w:bidi="pl-PL"/>
      </w:rPr>
    </w:lvl>
    <w:lvl w:ilvl="7" w:tentative="0">
      <w:start w:val="0"/>
      <w:numFmt w:val="bullet"/>
      <w:lvlText w:val="•"/>
      <w:lvlJc w:val="left"/>
      <w:pPr>
        <w:ind w:left="6881" w:hanging="567"/>
      </w:pPr>
      <w:rPr>
        <w:rFonts w:hint="default"/>
        <w:lang w:val="pl-PL" w:eastAsia="pl-PL" w:bidi="pl-PL"/>
      </w:rPr>
    </w:lvl>
    <w:lvl w:ilvl="8" w:tentative="0">
      <w:start w:val="0"/>
      <w:numFmt w:val="bullet"/>
      <w:lvlText w:val="•"/>
      <w:lvlJc w:val="left"/>
      <w:pPr>
        <w:ind w:left="7687" w:hanging="567"/>
      </w:pPr>
      <w:rPr>
        <w:rFonts w:hint="default"/>
        <w:lang w:val="pl-PL" w:eastAsia="pl-PL" w:bidi="pl-PL"/>
      </w:rPr>
    </w:lvl>
  </w:abstractNum>
  <w:abstractNum w:abstractNumId="7">
    <w:nsid w:val="F4B5D9F5"/>
    <w:multiLevelType w:val="multilevel"/>
    <w:tmpl w:val="F4B5D9F5"/>
    <w:lvl w:ilvl="0" w:tentative="0">
      <w:start w:val="0"/>
      <w:numFmt w:val="bullet"/>
      <w:lvlText w:val=""/>
      <w:lvlJc w:val="left"/>
      <w:pPr>
        <w:ind w:left="537" w:hanging="286"/>
      </w:pPr>
      <w:rPr>
        <w:rFonts w:hint="default" w:ascii="Symbol" w:hAnsi="Symbol" w:eastAsia="Symbol" w:cs="Symbol"/>
        <w:w w:val="100"/>
        <w:sz w:val="22"/>
        <w:szCs w:val="22"/>
        <w:lang w:val="pl-PL" w:eastAsia="pl-PL" w:bidi="pl-PL"/>
      </w:rPr>
    </w:lvl>
    <w:lvl w:ilvl="1" w:tentative="0">
      <w:start w:val="0"/>
      <w:numFmt w:val="bullet"/>
      <w:lvlText w:val="•"/>
      <w:lvlJc w:val="left"/>
      <w:pPr>
        <w:ind w:left="1075" w:hanging="286"/>
      </w:pPr>
      <w:rPr>
        <w:rFonts w:hint="default"/>
        <w:lang w:val="pl-PL" w:eastAsia="pl-PL" w:bidi="pl-PL"/>
      </w:rPr>
    </w:lvl>
    <w:lvl w:ilvl="2" w:tentative="0">
      <w:start w:val="0"/>
      <w:numFmt w:val="bullet"/>
      <w:lvlText w:val="•"/>
      <w:lvlJc w:val="left"/>
      <w:pPr>
        <w:ind w:left="1611" w:hanging="286"/>
      </w:pPr>
      <w:rPr>
        <w:rFonts w:hint="default"/>
        <w:lang w:val="pl-PL" w:eastAsia="pl-PL" w:bidi="pl-PL"/>
      </w:rPr>
    </w:lvl>
    <w:lvl w:ilvl="3" w:tentative="0">
      <w:start w:val="0"/>
      <w:numFmt w:val="bullet"/>
      <w:lvlText w:val="•"/>
      <w:lvlJc w:val="left"/>
      <w:pPr>
        <w:ind w:left="2147" w:hanging="286"/>
      </w:pPr>
      <w:rPr>
        <w:rFonts w:hint="default"/>
        <w:lang w:val="pl-PL" w:eastAsia="pl-PL" w:bidi="pl-PL"/>
      </w:rPr>
    </w:lvl>
    <w:lvl w:ilvl="4" w:tentative="0">
      <w:start w:val="0"/>
      <w:numFmt w:val="bullet"/>
      <w:lvlText w:val="•"/>
      <w:lvlJc w:val="left"/>
      <w:pPr>
        <w:ind w:left="2682" w:hanging="286"/>
      </w:pPr>
      <w:rPr>
        <w:rFonts w:hint="default"/>
        <w:lang w:val="pl-PL" w:eastAsia="pl-PL" w:bidi="pl-PL"/>
      </w:rPr>
    </w:lvl>
    <w:lvl w:ilvl="5" w:tentative="0">
      <w:start w:val="0"/>
      <w:numFmt w:val="bullet"/>
      <w:lvlText w:val="•"/>
      <w:lvlJc w:val="left"/>
      <w:pPr>
        <w:ind w:left="3218" w:hanging="286"/>
      </w:pPr>
      <w:rPr>
        <w:rFonts w:hint="default"/>
        <w:lang w:val="pl-PL" w:eastAsia="pl-PL" w:bidi="pl-PL"/>
      </w:rPr>
    </w:lvl>
    <w:lvl w:ilvl="6" w:tentative="0">
      <w:start w:val="0"/>
      <w:numFmt w:val="bullet"/>
      <w:lvlText w:val="•"/>
      <w:lvlJc w:val="left"/>
      <w:pPr>
        <w:ind w:left="3754" w:hanging="286"/>
      </w:pPr>
      <w:rPr>
        <w:rFonts w:hint="default"/>
        <w:lang w:val="pl-PL" w:eastAsia="pl-PL" w:bidi="pl-PL"/>
      </w:rPr>
    </w:lvl>
    <w:lvl w:ilvl="7" w:tentative="0">
      <w:start w:val="0"/>
      <w:numFmt w:val="bullet"/>
      <w:lvlText w:val="•"/>
      <w:lvlJc w:val="left"/>
      <w:pPr>
        <w:ind w:left="4289" w:hanging="286"/>
      </w:pPr>
      <w:rPr>
        <w:rFonts w:hint="default"/>
        <w:lang w:val="pl-PL" w:eastAsia="pl-PL" w:bidi="pl-PL"/>
      </w:rPr>
    </w:lvl>
    <w:lvl w:ilvl="8" w:tentative="0">
      <w:start w:val="0"/>
      <w:numFmt w:val="bullet"/>
      <w:lvlText w:val="•"/>
      <w:lvlJc w:val="left"/>
      <w:pPr>
        <w:ind w:left="4825" w:hanging="286"/>
      </w:pPr>
      <w:rPr>
        <w:rFonts w:hint="default"/>
        <w:lang w:val="pl-PL" w:eastAsia="pl-PL" w:bidi="pl-PL"/>
      </w:rPr>
    </w:lvl>
  </w:abstractNum>
  <w:abstractNum w:abstractNumId="8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682" w:hanging="567"/>
        <w:jc w:val="left"/>
      </w:pPr>
      <w:rPr>
        <w:rFonts w:hint="default" w:ascii="Verdana" w:hAnsi="Verdana" w:eastAsia="Verdana" w:cs="Verdana"/>
        <w:w w:val="77"/>
        <w:sz w:val="24"/>
        <w:szCs w:val="24"/>
        <w:lang w:val="pl-PL" w:eastAsia="pl-PL" w:bidi="pl-PL"/>
      </w:rPr>
    </w:lvl>
    <w:lvl w:ilvl="1" w:tentative="0">
      <w:start w:val="1"/>
      <w:numFmt w:val="decimal"/>
      <w:lvlText w:val="%1.%2."/>
      <w:lvlJc w:val="left"/>
      <w:pPr>
        <w:ind w:left="1249" w:hanging="567"/>
        <w:jc w:val="left"/>
      </w:pPr>
      <w:rPr>
        <w:rFonts w:hint="default" w:ascii="Verdana" w:hAnsi="Verdana" w:eastAsia="Verdana" w:cs="Verdana"/>
        <w:w w:val="77"/>
        <w:sz w:val="24"/>
        <w:szCs w:val="24"/>
        <w:lang w:val="pl-PL" w:eastAsia="pl-PL" w:bidi="pl-PL"/>
      </w:rPr>
    </w:lvl>
    <w:lvl w:ilvl="2" w:tentative="0">
      <w:start w:val="0"/>
      <w:numFmt w:val="bullet"/>
      <w:lvlText w:val="•"/>
      <w:lvlJc w:val="left"/>
      <w:pPr>
        <w:ind w:left="2135" w:hanging="567"/>
      </w:pPr>
      <w:rPr>
        <w:rFonts w:hint="default"/>
        <w:lang w:val="pl-PL" w:eastAsia="pl-PL" w:bidi="pl-PL"/>
      </w:rPr>
    </w:lvl>
    <w:lvl w:ilvl="3" w:tentative="0">
      <w:start w:val="0"/>
      <w:numFmt w:val="bullet"/>
      <w:lvlText w:val="•"/>
      <w:lvlJc w:val="left"/>
      <w:pPr>
        <w:ind w:left="3030" w:hanging="567"/>
      </w:pPr>
      <w:rPr>
        <w:rFonts w:hint="default"/>
        <w:lang w:val="pl-PL" w:eastAsia="pl-PL" w:bidi="pl-PL"/>
      </w:rPr>
    </w:lvl>
    <w:lvl w:ilvl="4" w:tentative="0">
      <w:start w:val="0"/>
      <w:numFmt w:val="bullet"/>
      <w:lvlText w:val="•"/>
      <w:lvlJc w:val="left"/>
      <w:pPr>
        <w:ind w:left="3926" w:hanging="567"/>
      </w:pPr>
      <w:rPr>
        <w:rFonts w:hint="default"/>
        <w:lang w:val="pl-PL" w:eastAsia="pl-PL" w:bidi="pl-PL"/>
      </w:rPr>
    </w:lvl>
    <w:lvl w:ilvl="5" w:tentative="0">
      <w:start w:val="0"/>
      <w:numFmt w:val="bullet"/>
      <w:lvlText w:val="•"/>
      <w:lvlJc w:val="left"/>
      <w:pPr>
        <w:ind w:left="4821" w:hanging="567"/>
      </w:pPr>
      <w:rPr>
        <w:rFonts w:hint="default"/>
        <w:lang w:val="pl-PL" w:eastAsia="pl-PL" w:bidi="pl-PL"/>
      </w:rPr>
    </w:lvl>
    <w:lvl w:ilvl="6" w:tentative="0">
      <w:start w:val="0"/>
      <w:numFmt w:val="bullet"/>
      <w:lvlText w:val="•"/>
      <w:lvlJc w:val="left"/>
      <w:pPr>
        <w:ind w:left="5717" w:hanging="567"/>
      </w:pPr>
      <w:rPr>
        <w:rFonts w:hint="default"/>
        <w:lang w:val="pl-PL" w:eastAsia="pl-PL" w:bidi="pl-PL"/>
      </w:rPr>
    </w:lvl>
    <w:lvl w:ilvl="7" w:tentative="0">
      <w:start w:val="0"/>
      <w:numFmt w:val="bullet"/>
      <w:lvlText w:val="•"/>
      <w:lvlJc w:val="left"/>
      <w:pPr>
        <w:ind w:left="6612" w:hanging="567"/>
      </w:pPr>
      <w:rPr>
        <w:rFonts w:hint="default"/>
        <w:lang w:val="pl-PL" w:eastAsia="pl-PL" w:bidi="pl-PL"/>
      </w:rPr>
    </w:lvl>
    <w:lvl w:ilvl="8" w:tentative="0">
      <w:start w:val="0"/>
      <w:numFmt w:val="bullet"/>
      <w:lvlText w:val="•"/>
      <w:lvlJc w:val="left"/>
      <w:pPr>
        <w:ind w:left="7508" w:hanging="567"/>
      </w:pPr>
      <w:rPr>
        <w:rFonts w:hint="default"/>
        <w:lang w:val="pl-PL" w:eastAsia="pl-PL" w:bidi="pl-PL"/>
      </w:rPr>
    </w:lvl>
  </w:abstractNum>
  <w:abstractNum w:abstractNumId="9">
    <w:nsid w:val="0248C179"/>
    <w:multiLevelType w:val="multilevel"/>
    <w:tmpl w:val="0248C179"/>
    <w:lvl w:ilvl="0" w:tentative="0">
      <w:start w:val="1"/>
      <w:numFmt w:val="decimal"/>
      <w:lvlText w:val="%1)"/>
      <w:lvlJc w:val="left"/>
      <w:pPr>
        <w:ind w:left="682" w:hanging="567"/>
        <w:jc w:val="left"/>
      </w:pPr>
      <w:rPr>
        <w:rFonts w:hint="default" w:ascii="Verdana" w:hAnsi="Verdana" w:eastAsia="Verdana" w:cs="Verdana"/>
        <w:spacing w:val="-1"/>
        <w:w w:val="81"/>
        <w:sz w:val="22"/>
        <w:szCs w:val="22"/>
        <w:lang w:val="pl-PL" w:eastAsia="pl-PL" w:bidi="pl-PL"/>
      </w:rPr>
    </w:lvl>
    <w:lvl w:ilvl="1" w:tentative="0">
      <w:start w:val="0"/>
      <w:numFmt w:val="bullet"/>
      <w:lvlText w:val="•"/>
      <w:lvlJc w:val="left"/>
      <w:pPr>
        <w:ind w:left="1541" w:hanging="567"/>
      </w:pPr>
      <w:rPr>
        <w:rFonts w:hint="default"/>
        <w:lang w:val="pl-PL" w:eastAsia="pl-PL" w:bidi="pl-PL"/>
      </w:rPr>
    </w:lvl>
    <w:lvl w:ilvl="2" w:tentative="0">
      <w:start w:val="0"/>
      <w:numFmt w:val="bullet"/>
      <w:lvlText w:val="•"/>
      <w:lvlJc w:val="left"/>
      <w:pPr>
        <w:ind w:left="2403" w:hanging="567"/>
      </w:pPr>
      <w:rPr>
        <w:rFonts w:hint="default"/>
        <w:lang w:val="pl-PL" w:eastAsia="pl-PL" w:bidi="pl-PL"/>
      </w:rPr>
    </w:lvl>
    <w:lvl w:ilvl="3" w:tentative="0">
      <w:start w:val="0"/>
      <w:numFmt w:val="bullet"/>
      <w:lvlText w:val="•"/>
      <w:lvlJc w:val="left"/>
      <w:pPr>
        <w:ind w:left="3265" w:hanging="567"/>
      </w:pPr>
      <w:rPr>
        <w:rFonts w:hint="default"/>
        <w:lang w:val="pl-PL" w:eastAsia="pl-PL" w:bidi="pl-PL"/>
      </w:rPr>
    </w:lvl>
    <w:lvl w:ilvl="4" w:tentative="0">
      <w:start w:val="0"/>
      <w:numFmt w:val="bullet"/>
      <w:lvlText w:val="•"/>
      <w:lvlJc w:val="left"/>
      <w:pPr>
        <w:ind w:left="4127" w:hanging="567"/>
      </w:pPr>
      <w:rPr>
        <w:rFonts w:hint="default"/>
        <w:lang w:val="pl-PL" w:eastAsia="pl-PL" w:bidi="pl-PL"/>
      </w:rPr>
    </w:lvl>
    <w:lvl w:ilvl="5" w:tentative="0">
      <w:start w:val="0"/>
      <w:numFmt w:val="bullet"/>
      <w:lvlText w:val="•"/>
      <w:lvlJc w:val="left"/>
      <w:pPr>
        <w:ind w:left="4989" w:hanging="567"/>
      </w:pPr>
      <w:rPr>
        <w:rFonts w:hint="default"/>
        <w:lang w:val="pl-PL" w:eastAsia="pl-PL" w:bidi="pl-PL"/>
      </w:rPr>
    </w:lvl>
    <w:lvl w:ilvl="6" w:tentative="0">
      <w:start w:val="0"/>
      <w:numFmt w:val="bullet"/>
      <w:lvlText w:val="•"/>
      <w:lvlJc w:val="left"/>
      <w:pPr>
        <w:ind w:left="5851" w:hanging="567"/>
      </w:pPr>
      <w:rPr>
        <w:rFonts w:hint="default"/>
        <w:lang w:val="pl-PL" w:eastAsia="pl-PL" w:bidi="pl-PL"/>
      </w:rPr>
    </w:lvl>
    <w:lvl w:ilvl="7" w:tentative="0">
      <w:start w:val="0"/>
      <w:numFmt w:val="bullet"/>
      <w:lvlText w:val="•"/>
      <w:lvlJc w:val="left"/>
      <w:pPr>
        <w:ind w:left="6713" w:hanging="567"/>
      </w:pPr>
      <w:rPr>
        <w:rFonts w:hint="default"/>
        <w:lang w:val="pl-PL" w:eastAsia="pl-PL" w:bidi="pl-PL"/>
      </w:rPr>
    </w:lvl>
    <w:lvl w:ilvl="8" w:tentative="0">
      <w:start w:val="0"/>
      <w:numFmt w:val="bullet"/>
      <w:lvlText w:val="•"/>
      <w:lvlJc w:val="left"/>
      <w:pPr>
        <w:ind w:left="7575" w:hanging="567"/>
      </w:pPr>
      <w:rPr>
        <w:rFonts w:hint="default"/>
        <w:lang w:val="pl-PL" w:eastAsia="pl-PL" w:bidi="pl-PL"/>
      </w:rPr>
    </w:lvl>
  </w:abstractNum>
  <w:abstractNum w:abstractNumId="10">
    <w:nsid w:val="03D62ECE"/>
    <w:multiLevelType w:val="multilevel"/>
    <w:tmpl w:val="03D62ECE"/>
    <w:lvl w:ilvl="0" w:tentative="0">
      <w:start w:val="1"/>
      <w:numFmt w:val="decimal"/>
      <w:lvlText w:val="%1)"/>
      <w:lvlJc w:val="left"/>
      <w:pPr>
        <w:ind w:left="682" w:hanging="567"/>
        <w:jc w:val="left"/>
      </w:pPr>
      <w:rPr>
        <w:rFonts w:hint="default" w:ascii="Verdana" w:hAnsi="Verdana" w:eastAsia="Verdana" w:cs="Verdana"/>
        <w:spacing w:val="-1"/>
        <w:w w:val="81"/>
        <w:sz w:val="22"/>
        <w:szCs w:val="22"/>
        <w:lang w:val="pl-PL" w:eastAsia="pl-PL" w:bidi="pl-PL"/>
      </w:rPr>
    </w:lvl>
    <w:lvl w:ilvl="1" w:tentative="0">
      <w:start w:val="0"/>
      <w:numFmt w:val="bullet"/>
      <w:lvlText w:val="•"/>
      <w:lvlJc w:val="left"/>
      <w:pPr>
        <w:ind w:left="1541" w:hanging="567"/>
      </w:pPr>
      <w:rPr>
        <w:rFonts w:hint="default"/>
        <w:lang w:val="pl-PL" w:eastAsia="pl-PL" w:bidi="pl-PL"/>
      </w:rPr>
    </w:lvl>
    <w:lvl w:ilvl="2" w:tentative="0">
      <w:start w:val="0"/>
      <w:numFmt w:val="bullet"/>
      <w:lvlText w:val="•"/>
      <w:lvlJc w:val="left"/>
      <w:pPr>
        <w:ind w:left="2403" w:hanging="567"/>
      </w:pPr>
      <w:rPr>
        <w:rFonts w:hint="default"/>
        <w:lang w:val="pl-PL" w:eastAsia="pl-PL" w:bidi="pl-PL"/>
      </w:rPr>
    </w:lvl>
    <w:lvl w:ilvl="3" w:tentative="0">
      <w:start w:val="0"/>
      <w:numFmt w:val="bullet"/>
      <w:lvlText w:val="•"/>
      <w:lvlJc w:val="left"/>
      <w:pPr>
        <w:ind w:left="3265" w:hanging="567"/>
      </w:pPr>
      <w:rPr>
        <w:rFonts w:hint="default"/>
        <w:lang w:val="pl-PL" w:eastAsia="pl-PL" w:bidi="pl-PL"/>
      </w:rPr>
    </w:lvl>
    <w:lvl w:ilvl="4" w:tentative="0">
      <w:start w:val="0"/>
      <w:numFmt w:val="bullet"/>
      <w:lvlText w:val="•"/>
      <w:lvlJc w:val="left"/>
      <w:pPr>
        <w:ind w:left="4127" w:hanging="567"/>
      </w:pPr>
      <w:rPr>
        <w:rFonts w:hint="default"/>
        <w:lang w:val="pl-PL" w:eastAsia="pl-PL" w:bidi="pl-PL"/>
      </w:rPr>
    </w:lvl>
    <w:lvl w:ilvl="5" w:tentative="0">
      <w:start w:val="0"/>
      <w:numFmt w:val="bullet"/>
      <w:lvlText w:val="•"/>
      <w:lvlJc w:val="left"/>
      <w:pPr>
        <w:ind w:left="4989" w:hanging="567"/>
      </w:pPr>
      <w:rPr>
        <w:rFonts w:hint="default"/>
        <w:lang w:val="pl-PL" w:eastAsia="pl-PL" w:bidi="pl-PL"/>
      </w:rPr>
    </w:lvl>
    <w:lvl w:ilvl="6" w:tentative="0">
      <w:start w:val="0"/>
      <w:numFmt w:val="bullet"/>
      <w:lvlText w:val="•"/>
      <w:lvlJc w:val="left"/>
      <w:pPr>
        <w:ind w:left="5851" w:hanging="567"/>
      </w:pPr>
      <w:rPr>
        <w:rFonts w:hint="default"/>
        <w:lang w:val="pl-PL" w:eastAsia="pl-PL" w:bidi="pl-PL"/>
      </w:rPr>
    </w:lvl>
    <w:lvl w:ilvl="7" w:tentative="0">
      <w:start w:val="0"/>
      <w:numFmt w:val="bullet"/>
      <w:lvlText w:val="•"/>
      <w:lvlJc w:val="left"/>
      <w:pPr>
        <w:ind w:left="6713" w:hanging="567"/>
      </w:pPr>
      <w:rPr>
        <w:rFonts w:hint="default"/>
        <w:lang w:val="pl-PL" w:eastAsia="pl-PL" w:bidi="pl-PL"/>
      </w:rPr>
    </w:lvl>
    <w:lvl w:ilvl="8" w:tentative="0">
      <w:start w:val="0"/>
      <w:numFmt w:val="bullet"/>
      <w:lvlText w:val="•"/>
      <w:lvlJc w:val="left"/>
      <w:pPr>
        <w:ind w:left="7575" w:hanging="567"/>
      </w:pPr>
      <w:rPr>
        <w:rFonts w:hint="default"/>
        <w:lang w:val="pl-PL" w:eastAsia="pl-PL" w:bidi="pl-PL"/>
      </w:rPr>
    </w:lvl>
  </w:abstractNum>
  <w:abstractNum w:abstractNumId="11">
    <w:nsid w:val="2470EC97"/>
    <w:multiLevelType w:val="multilevel"/>
    <w:tmpl w:val="2470EC97"/>
    <w:lvl w:ilvl="0" w:tentative="0">
      <w:start w:val="0"/>
      <w:numFmt w:val="bullet"/>
      <w:lvlText w:val=""/>
      <w:lvlJc w:val="left"/>
      <w:pPr>
        <w:ind w:left="537" w:hanging="286"/>
      </w:pPr>
      <w:rPr>
        <w:rFonts w:hint="default" w:ascii="Symbol" w:hAnsi="Symbol" w:eastAsia="Symbol" w:cs="Symbol"/>
        <w:w w:val="100"/>
        <w:sz w:val="22"/>
        <w:szCs w:val="22"/>
        <w:lang w:val="pl-PL" w:eastAsia="pl-PL" w:bidi="pl-PL"/>
      </w:rPr>
    </w:lvl>
    <w:lvl w:ilvl="1" w:tentative="0">
      <w:start w:val="0"/>
      <w:numFmt w:val="bullet"/>
      <w:lvlText w:val="•"/>
      <w:lvlJc w:val="left"/>
      <w:pPr>
        <w:ind w:left="1075" w:hanging="286"/>
      </w:pPr>
      <w:rPr>
        <w:rFonts w:hint="default"/>
        <w:lang w:val="pl-PL" w:eastAsia="pl-PL" w:bidi="pl-PL"/>
      </w:rPr>
    </w:lvl>
    <w:lvl w:ilvl="2" w:tentative="0">
      <w:start w:val="0"/>
      <w:numFmt w:val="bullet"/>
      <w:lvlText w:val="•"/>
      <w:lvlJc w:val="left"/>
      <w:pPr>
        <w:ind w:left="1611" w:hanging="286"/>
      </w:pPr>
      <w:rPr>
        <w:rFonts w:hint="default"/>
        <w:lang w:val="pl-PL" w:eastAsia="pl-PL" w:bidi="pl-PL"/>
      </w:rPr>
    </w:lvl>
    <w:lvl w:ilvl="3" w:tentative="0">
      <w:start w:val="0"/>
      <w:numFmt w:val="bullet"/>
      <w:lvlText w:val="•"/>
      <w:lvlJc w:val="left"/>
      <w:pPr>
        <w:ind w:left="2147" w:hanging="286"/>
      </w:pPr>
      <w:rPr>
        <w:rFonts w:hint="default"/>
        <w:lang w:val="pl-PL" w:eastAsia="pl-PL" w:bidi="pl-PL"/>
      </w:rPr>
    </w:lvl>
    <w:lvl w:ilvl="4" w:tentative="0">
      <w:start w:val="0"/>
      <w:numFmt w:val="bullet"/>
      <w:lvlText w:val="•"/>
      <w:lvlJc w:val="left"/>
      <w:pPr>
        <w:ind w:left="2682" w:hanging="286"/>
      </w:pPr>
      <w:rPr>
        <w:rFonts w:hint="default"/>
        <w:lang w:val="pl-PL" w:eastAsia="pl-PL" w:bidi="pl-PL"/>
      </w:rPr>
    </w:lvl>
    <w:lvl w:ilvl="5" w:tentative="0">
      <w:start w:val="0"/>
      <w:numFmt w:val="bullet"/>
      <w:lvlText w:val="•"/>
      <w:lvlJc w:val="left"/>
      <w:pPr>
        <w:ind w:left="3218" w:hanging="286"/>
      </w:pPr>
      <w:rPr>
        <w:rFonts w:hint="default"/>
        <w:lang w:val="pl-PL" w:eastAsia="pl-PL" w:bidi="pl-PL"/>
      </w:rPr>
    </w:lvl>
    <w:lvl w:ilvl="6" w:tentative="0">
      <w:start w:val="0"/>
      <w:numFmt w:val="bullet"/>
      <w:lvlText w:val="•"/>
      <w:lvlJc w:val="left"/>
      <w:pPr>
        <w:ind w:left="3754" w:hanging="286"/>
      </w:pPr>
      <w:rPr>
        <w:rFonts w:hint="default"/>
        <w:lang w:val="pl-PL" w:eastAsia="pl-PL" w:bidi="pl-PL"/>
      </w:rPr>
    </w:lvl>
    <w:lvl w:ilvl="7" w:tentative="0">
      <w:start w:val="0"/>
      <w:numFmt w:val="bullet"/>
      <w:lvlText w:val="•"/>
      <w:lvlJc w:val="left"/>
      <w:pPr>
        <w:ind w:left="4289" w:hanging="286"/>
      </w:pPr>
      <w:rPr>
        <w:rFonts w:hint="default"/>
        <w:lang w:val="pl-PL" w:eastAsia="pl-PL" w:bidi="pl-PL"/>
      </w:rPr>
    </w:lvl>
    <w:lvl w:ilvl="8" w:tentative="0">
      <w:start w:val="0"/>
      <w:numFmt w:val="bullet"/>
      <w:lvlText w:val="•"/>
      <w:lvlJc w:val="left"/>
      <w:pPr>
        <w:ind w:left="4825" w:hanging="286"/>
      </w:pPr>
      <w:rPr>
        <w:rFonts w:hint="default"/>
        <w:lang w:val="pl-PL" w:eastAsia="pl-PL" w:bidi="pl-PL"/>
      </w:rPr>
    </w:lvl>
  </w:abstractNum>
  <w:abstractNum w:abstractNumId="12">
    <w:nsid w:val="25B654F3"/>
    <w:multiLevelType w:val="multilevel"/>
    <w:tmpl w:val="25B654F3"/>
    <w:lvl w:ilvl="0" w:tentative="0">
      <w:start w:val="1"/>
      <w:numFmt w:val="decimal"/>
      <w:lvlText w:val="%1)"/>
      <w:lvlJc w:val="left"/>
      <w:pPr>
        <w:ind w:left="682" w:hanging="567"/>
        <w:jc w:val="left"/>
      </w:pPr>
      <w:rPr>
        <w:rFonts w:hint="default" w:ascii="Verdana" w:hAnsi="Verdana" w:eastAsia="Verdana" w:cs="Verdana"/>
        <w:spacing w:val="-1"/>
        <w:w w:val="81"/>
        <w:sz w:val="22"/>
        <w:szCs w:val="22"/>
        <w:lang w:val="pl-PL" w:eastAsia="pl-PL" w:bidi="pl-PL"/>
      </w:rPr>
    </w:lvl>
    <w:lvl w:ilvl="1" w:tentative="0">
      <w:start w:val="1"/>
      <w:numFmt w:val="lowerLetter"/>
      <w:lvlText w:val="%2)"/>
      <w:lvlJc w:val="left"/>
      <w:pPr>
        <w:ind w:left="1249" w:hanging="567"/>
        <w:jc w:val="left"/>
      </w:pPr>
      <w:rPr>
        <w:rFonts w:hint="default" w:ascii="Verdana" w:hAnsi="Verdana" w:eastAsia="Verdana" w:cs="Verdana"/>
        <w:w w:val="74"/>
        <w:sz w:val="22"/>
        <w:szCs w:val="22"/>
        <w:lang w:val="pl-PL" w:eastAsia="pl-PL" w:bidi="pl-PL"/>
      </w:rPr>
    </w:lvl>
    <w:lvl w:ilvl="2" w:tentative="0">
      <w:start w:val="0"/>
      <w:numFmt w:val="bullet"/>
      <w:lvlText w:val="•"/>
      <w:lvlJc w:val="left"/>
      <w:pPr>
        <w:ind w:left="2135" w:hanging="567"/>
      </w:pPr>
      <w:rPr>
        <w:rFonts w:hint="default"/>
        <w:lang w:val="pl-PL" w:eastAsia="pl-PL" w:bidi="pl-PL"/>
      </w:rPr>
    </w:lvl>
    <w:lvl w:ilvl="3" w:tentative="0">
      <w:start w:val="0"/>
      <w:numFmt w:val="bullet"/>
      <w:lvlText w:val="•"/>
      <w:lvlJc w:val="left"/>
      <w:pPr>
        <w:ind w:left="3030" w:hanging="567"/>
      </w:pPr>
      <w:rPr>
        <w:rFonts w:hint="default"/>
        <w:lang w:val="pl-PL" w:eastAsia="pl-PL" w:bidi="pl-PL"/>
      </w:rPr>
    </w:lvl>
    <w:lvl w:ilvl="4" w:tentative="0">
      <w:start w:val="0"/>
      <w:numFmt w:val="bullet"/>
      <w:lvlText w:val="•"/>
      <w:lvlJc w:val="left"/>
      <w:pPr>
        <w:ind w:left="3926" w:hanging="567"/>
      </w:pPr>
      <w:rPr>
        <w:rFonts w:hint="default"/>
        <w:lang w:val="pl-PL" w:eastAsia="pl-PL" w:bidi="pl-PL"/>
      </w:rPr>
    </w:lvl>
    <w:lvl w:ilvl="5" w:tentative="0">
      <w:start w:val="0"/>
      <w:numFmt w:val="bullet"/>
      <w:lvlText w:val="•"/>
      <w:lvlJc w:val="left"/>
      <w:pPr>
        <w:ind w:left="4821" w:hanging="567"/>
      </w:pPr>
      <w:rPr>
        <w:rFonts w:hint="default"/>
        <w:lang w:val="pl-PL" w:eastAsia="pl-PL" w:bidi="pl-PL"/>
      </w:rPr>
    </w:lvl>
    <w:lvl w:ilvl="6" w:tentative="0">
      <w:start w:val="0"/>
      <w:numFmt w:val="bullet"/>
      <w:lvlText w:val="•"/>
      <w:lvlJc w:val="left"/>
      <w:pPr>
        <w:ind w:left="5717" w:hanging="567"/>
      </w:pPr>
      <w:rPr>
        <w:rFonts w:hint="default"/>
        <w:lang w:val="pl-PL" w:eastAsia="pl-PL" w:bidi="pl-PL"/>
      </w:rPr>
    </w:lvl>
    <w:lvl w:ilvl="7" w:tentative="0">
      <w:start w:val="0"/>
      <w:numFmt w:val="bullet"/>
      <w:lvlText w:val="•"/>
      <w:lvlJc w:val="left"/>
      <w:pPr>
        <w:ind w:left="6612" w:hanging="567"/>
      </w:pPr>
      <w:rPr>
        <w:rFonts w:hint="default"/>
        <w:lang w:val="pl-PL" w:eastAsia="pl-PL" w:bidi="pl-PL"/>
      </w:rPr>
    </w:lvl>
    <w:lvl w:ilvl="8" w:tentative="0">
      <w:start w:val="0"/>
      <w:numFmt w:val="bullet"/>
      <w:lvlText w:val="•"/>
      <w:lvlJc w:val="left"/>
      <w:pPr>
        <w:ind w:left="7508" w:hanging="567"/>
      </w:pPr>
      <w:rPr>
        <w:rFonts w:hint="default"/>
        <w:lang w:val="pl-PL" w:eastAsia="pl-PL" w:bidi="pl-PL"/>
      </w:rPr>
    </w:lvl>
  </w:abstractNum>
  <w:abstractNum w:abstractNumId="13">
    <w:nsid w:val="2A8F537B"/>
    <w:multiLevelType w:val="multilevel"/>
    <w:tmpl w:val="2A8F537B"/>
    <w:lvl w:ilvl="0" w:tentative="0">
      <w:start w:val="1"/>
      <w:numFmt w:val="decimal"/>
      <w:lvlText w:val="%1)"/>
      <w:lvlJc w:val="left"/>
      <w:pPr>
        <w:ind w:left="682" w:hanging="567"/>
        <w:jc w:val="left"/>
      </w:pPr>
      <w:rPr>
        <w:rFonts w:hint="default" w:ascii="Verdana" w:hAnsi="Verdana" w:eastAsia="Verdana" w:cs="Verdana"/>
        <w:spacing w:val="-1"/>
        <w:w w:val="81"/>
        <w:sz w:val="22"/>
        <w:szCs w:val="22"/>
        <w:lang w:val="pl-PL" w:eastAsia="pl-PL" w:bidi="pl-PL"/>
      </w:rPr>
    </w:lvl>
    <w:lvl w:ilvl="1" w:tentative="0">
      <w:start w:val="0"/>
      <w:numFmt w:val="bullet"/>
      <w:lvlText w:val="•"/>
      <w:lvlJc w:val="left"/>
      <w:pPr>
        <w:ind w:left="1541" w:hanging="567"/>
      </w:pPr>
      <w:rPr>
        <w:rFonts w:hint="default"/>
        <w:lang w:val="pl-PL" w:eastAsia="pl-PL" w:bidi="pl-PL"/>
      </w:rPr>
    </w:lvl>
    <w:lvl w:ilvl="2" w:tentative="0">
      <w:start w:val="0"/>
      <w:numFmt w:val="bullet"/>
      <w:lvlText w:val="•"/>
      <w:lvlJc w:val="left"/>
      <w:pPr>
        <w:ind w:left="2403" w:hanging="567"/>
      </w:pPr>
      <w:rPr>
        <w:rFonts w:hint="default"/>
        <w:lang w:val="pl-PL" w:eastAsia="pl-PL" w:bidi="pl-PL"/>
      </w:rPr>
    </w:lvl>
    <w:lvl w:ilvl="3" w:tentative="0">
      <w:start w:val="0"/>
      <w:numFmt w:val="bullet"/>
      <w:lvlText w:val="•"/>
      <w:lvlJc w:val="left"/>
      <w:pPr>
        <w:ind w:left="3265" w:hanging="567"/>
      </w:pPr>
      <w:rPr>
        <w:rFonts w:hint="default"/>
        <w:lang w:val="pl-PL" w:eastAsia="pl-PL" w:bidi="pl-PL"/>
      </w:rPr>
    </w:lvl>
    <w:lvl w:ilvl="4" w:tentative="0">
      <w:start w:val="0"/>
      <w:numFmt w:val="bullet"/>
      <w:lvlText w:val="•"/>
      <w:lvlJc w:val="left"/>
      <w:pPr>
        <w:ind w:left="4127" w:hanging="567"/>
      </w:pPr>
      <w:rPr>
        <w:rFonts w:hint="default"/>
        <w:lang w:val="pl-PL" w:eastAsia="pl-PL" w:bidi="pl-PL"/>
      </w:rPr>
    </w:lvl>
    <w:lvl w:ilvl="5" w:tentative="0">
      <w:start w:val="0"/>
      <w:numFmt w:val="bullet"/>
      <w:lvlText w:val="•"/>
      <w:lvlJc w:val="left"/>
      <w:pPr>
        <w:ind w:left="4989" w:hanging="567"/>
      </w:pPr>
      <w:rPr>
        <w:rFonts w:hint="default"/>
        <w:lang w:val="pl-PL" w:eastAsia="pl-PL" w:bidi="pl-PL"/>
      </w:rPr>
    </w:lvl>
    <w:lvl w:ilvl="6" w:tentative="0">
      <w:start w:val="0"/>
      <w:numFmt w:val="bullet"/>
      <w:lvlText w:val="•"/>
      <w:lvlJc w:val="left"/>
      <w:pPr>
        <w:ind w:left="5851" w:hanging="567"/>
      </w:pPr>
      <w:rPr>
        <w:rFonts w:hint="default"/>
        <w:lang w:val="pl-PL" w:eastAsia="pl-PL" w:bidi="pl-PL"/>
      </w:rPr>
    </w:lvl>
    <w:lvl w:ilvl="7" w:tentative="0">
      <w:start w:val="0"/>
      <w:numFmt w:val="bullet"/>
      <w:lvlText w:val="•"/>
      <w:lvlJc w:val="left"/>
      <w:pPr>
        <w:ind w:left="6713" w:hanging="567"/>
      </w:pPr>
      <w:rPr>
        <w:rFonts w:hint="default"/>
        <w:lang w:val="pl-PL" w:eastAsia="pl-PL" w:bidi="pl-PL"/>
      </w:rPr>
    </w:lvl>
    <w:lvl w:ilvl="8" w:tentative="0">
      <w:start w:val="0"/>
      <w:numFmt w:val="bullet"/>
      <w:lvlText w:val="•"/>
      <w:lvlJc w:val="left"/>
      <w:pPr>
        <w:ind w:left="7575" w:hanging="567"/>
      </w:pPr>
      <w:rPr>
        <w:rFonts w:hint="default"/>
        <w:lang w:val="pl-PL" w:eastAsia="pl-PL" w:bidi="pl-PL"/>
      </w:rPr>
    </w:lvl>
  </w:abstractNum>
  <w:abstractNum w:abstractNumId="14">
    <w:nsid w:val="4D4DC07F"/>
    <w:multiLevelType w:val="multilevel"/>
    <w:tmpl w:val="4D4DC07F"/>
    <w:lvl w:ilvl="0" w:tentative="0">
      <w:start w:val="0"/>
      <w:numFmt w:val="bullet"/>
      <w:lvlText w:val=""/>
      <w:lvlJc w:val="left"/>
      <w:pPr>
        <w:ind w:left="537" w:hanging="286"/>
      </w:pPr>
      <w:rPr>
        <w:rFonts w:hint="default" w:ascii="Symbol" w:hAnsi="Symbol" w:eastAsia="Symbol" w:cs="Symbol"/>
        <w:w w:val="100"/>
        <w:sz w:val="22"/>
        <w:szCs w:val="22"/>
        <w:lang w:val="pl-PL" w:eastAsia="pl-PL" w:bidi="pl-PL"/>
      </w:rPr>
    </w:lvl>
    <w:lvl w:ilvl="1" w:tentative="0">
      <w:start w:val="0"/>
      <w:numFmt w:val="bullet"/>
      <w:lvlText w:val="•"/>
      <w:lvlJc w:val="left"/>
      <w:pPr>
        <w:ind w:left="1075" w:hanging="286"/>
      </w:pPr>
      <w:rPr>
        <w:rFonts w:hint="default"/>
        <w:lang w:val="pl-PL" w:eastAsia="pl-PL" w:bidi="pl-PL"/>
      </w:rPr>
    </w:lvl>
    <w:lvl w:ilvl="2" w:tentative="0">
      <w:start w:val="0"/>
      <w:numFmt w:val="bullet"/>
      <w:lvlText w:val="•"/>
      <w:lvlJc w:val="left"/>
      <w:pPr>
        <w:ind w:left="1611" w:hanging="286"/>
      </w:pPr>
      <w:rPr>
        <w:rFonts w:hint="default"/>
        <w:lang w:val="pl-PL" w:eastAsia="pl-PL" w:bidi="pl-PL"/>
      </w:rPr>
    </w:lvl>
    <w:lvl w:ilvl="3" w:tentative="0">
      <w:start w:val="0"/>
      <w:numFmt w:val="bullet"/>
      <w:lvlText w:val="•"/>
      <w:lvlJc w:val="left"/>
      <w:pPr>
        <w:ind w:left="2147" w:hanging="286"/>
      </w:pPr>
      <w:rPr>
        <w:rFonts w:hint="default"/>
        <w:lang w:val="pl-PL" w:eastAsia="pl-PL" w:bidi="pl-PL"/>
      </w:rPr>
    </w:lvl>
    <w:lvl w:ilvl="4" w:tentative="0">
      <w:start w:val="0"/>
      <w:numFmt w:val="bullet"/>
      <w:lvlText w:val="•"/>
      <w:lvlJc w:val="left"/>
      <w:pPr>
        <w:ind w:left="2682" w:hanging="286"/>
      </w:pPr>
      <w:rPr>
        <w:rFonts w:hint="default"/>
        <w:lang w:val="pl-PL" w:eastAsia="pl-PL" w:bidi="pl-PL"/>
      </w:rPr>
    </w:lvl>
    <w:lvl w:ilvl="5" w:tentative="0">
      <w:start w:val="0"/>
      <w:numFmt w:val="bullet"/>
      <w:lvlText w:val="•"/>
      <w:lvlJc w:val="left"/>
      <w:pPr>
        <w:ind w:left="3218" w:hanging="286"/>
      </w:pPr>
      <w:rPr>
        <w:rFonts w:hint="default"/>
        <w:lang w:val="pl-PL" w:eastAsia="pl-PL" w:bidi="pl-PL"/>
      </w:rPr>
    </w:lvl>
    <w:lvl w:ilvl="6" w:tentative="0">
      <w:start w:val="0"/>
      <w:numFmt w:val="bullet"/>
      <w:lvlText w:val="•"/>
      <w:lvlJc w:val="left"/>
      <w:pPr>
        <w:ind w:left="3754" w:hanging="286"/>
      </w:pPr>
      <w:rPr>
        <w:rFonts w:hint="default"/>
        <w:lang w:val="pl-PL" w:eastAsia="pl-PL" w:bidi="pl-PL"/>
      </w:rPr>
    </w:lvl>
    <w:lvl w:ilvl="7" w:tentative="0">
      <w:start w:val="0"/>
      <w:numFmt w:val="bullet"/>
      <w:lvlText w:val="•"/>
      <w:lvlJc w:val="left"/>
      <w:pPr>
        <w:ind w:left="4289" w:hanging="286"/>
      </w:pPr>
      <w:rPr>
        <w:rFonts w:hint="default"/>
        <w:lang w:val="pl-PL" w:eastAsia="pl-PL" w:bidi="pl-PL"/>
      </w:rPr>
    </w:lvl>
    <w:lvl w:ilvl="8" w:tentative="0">
      <w:start w:val="0"/>
      <w:numFmt w:val="bullet"/>
      <w:lvlText w:val="•"/>
      <w:lvlJc w:val="left"/>
      <w:pPr>
        <w:ind w:left="4825" w:hanging="286"/>
      </w:pPr>
      <w:rPr>
        <w:rFonts w:hint="default"/>
        <w:lang w:val="pl-PL" w:eastAsia="pl-PL" w:bidi="pl-PL"/>
      </w:rPr>
    </w:lvl>
  </w:abstractNum>
  <w:abstractNum w:abstractNumId="15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682" w:hanging="567"/>
        <w:jc w:val="left"/>
      </w:pPr>
      <w:rPr>
        <w:rFonts w:hint="default" w:ascii="Verdana" w:hAnsi="Verdana" w:eastAsia="Verdana" w:cs="Verdana"/>
        <w:spacing w:val="-1"/>
        <w:w w:val="78"/>
        <w:sz w:val="22"/>
        <w:szCs w:val="22"/>
        <w:lang w:val="pl-PL" w:eastAsia="pl-PL" w:bidi="pl-PL"/>
      </w:rPr>
    </w:lvl>
    <w:lvl w:ilvl="1" w:tentative="0">
      <w:start w:val="1"/>
      <w:numFmt w:val="decimal"/>
      <w:lvlText w:val="%1.%2."/>
      <w:lvlJc w:val="left"/>
      <w:pPr>
        <w:ind w:left="682" w:hanging="567"/>
        <w:jc w:val="left"/>
      </w:pPr>
      <w:rPr>
        <w:rFonts w:hint="default" w:ascii="Verdana" w:hAnsi="Verdana" w:eastAsia="Verdana" w:cs="Verdana"/>
        <w:color w:val="2E5395"/>
        <w:spacing w:val="-2"/>
        <w:w w:val="54"/>
        <w:sz w:val="22"/>
        <w:szCs w:val="22"/>
        <w:lang w:val="pl-PL" w:eastAsia="pl-PL" w:bidi="pl-PL"/>
      </w:rPr>
    </w:lvl>
    <w:lvl w:ilvl="2" w:tentative="0">
      <w:start w:val="0"/>
      <w:numFmt w:val="bullet"/>
      <w:lvlText w:val=""/>
      <w:lvlJc w:val="left"/>
      <w:pPr>
        <w:ind w:left="889" w:hanging="360"/>
      </w:pPr>
      <w:rPr>
        <w:rFonts w:hint="default" w:ascii="Symbol" w:hAnsi="Symbol" w:eastAsia="Symbol" w:cs="Symbol"/>
        <w:w w:val="100"/>
        <w:sz w:val="22"/>
        <w:szCs w:val="22"/>
        <w:lang w:val="pl-PL" w:eastAsia="pl-PL" w:bidi="pl-PL"/>
      </w:rPr>
    </w:lvl>
    <w:lvl w:ilvl="3" w:tentative="0">
      <w:start w:val="0"/>
      <w:numFmt w:val="bullet"/>
      <w:lvlText w:val="•"/>
      <w:lvlJc w:val="left"/>
      <w:pPr>
        <w:ind w:left="1932" w:hanging="360"/>
      </w:pPr>
      <w:rPr>
        <w:rFonts w:hint="default"/>
        <w:lang w:val="pl-PL" w:eastAsia="pl-PL" w:bidi="pl-PL"/>
      </w:rPr>
    </w:lvl>
    <w:lvl w:ilvl="4" w:tentative="0">
      <w:start w:val="0"/>
      <w:numFmt w:val="bullet"/>
      <w:lvlText w:val="•"/>
      <w:lvlJc w:val="left"/>
      <w:pPr>
        <w:ind w:left="2984" w:hanging="360"/>
      </w:pPr>
      <w:rPr>
        <w:rFonts w:hint="default"/>
        <w:lang w:val="pl-PL" w:eastAsia="pl-PL" w:bidi="pl-PL"/>
      </w:rPr>
    </w:lvl>
    <w:lvl w:ilvl="5" w:tentative="0">
      <w:start w:val="0"/>
      <w:numFmt w:val="bullet"/>
      <w:lvlText w:val="•"/>
      <w:lvlJc w:val="left"/>
      <w:pPr>
        <w:ind w:left="4037" w:hanging="360"/>
      </w:pPr>
      <w:rPr>
        <w:rFonts w:hint="default"/>
        <w:lang w:val="pl-PL" w:eastAsia="pl-PL" w:bidi="pl-PL"/>
      </w:rPr>
    </w:lvl>
    <w:lvl w:ilvl="6" w:tentative="0">
      <w:start w:val="0"/>
      <w:numFmt w:val="bullet"/>
      <w:lvlText w:val="•"/>
      <w:lvlJc w:val="left"/>
      <w:pPr>
        <w:ind w:left="5089" w:hanging="360"/>
      </w:pPr>
      <w:rPr>
        <w:rFonts w:hint="default"/>
        <w:lang w:val="pl-PL" w:eastAsia="pl-PL" w:bidi="pl-PL"/>
      </w:rPr>
    </w:lvl>
    <w:lvl w:ilvl="7" w:tentative="0">
      <w:start w:val="0"/>
      <w:numFmt w:val="bullet"/>
      <w:lvlText w:val="•"/>
      <w:lvlJc w:val="left"/>
      <w:pPr>
        <w:ind w:left="6142" w:hanging="360"/>
      </w:pPr>
      <w:rPr>
        <w:rFonts w:hint="default"/>
        <w:lang w:val="pl-PL" w:eastAsia="pl-PL" w:bidi="pl-PL"/>
      </w:rPr>
    </w:lvl>
    <w:lvl w:ilvl="8" w:tentative="0">
      <w:start w:val="0"/>
      <w:numFmt w:val="bullet"/>
      <w:lvlText w:val="•"/>
      <w:lvlJc w:val="left"/>
      <w:pPr>
        <w:ind w:left="7194" w:hanging="360"/>
      </w:pPr>
      <w:rPr>
        <w:rFonts w:hint="default"/>
        <w:lang w:val="pl-PL" w:eastAsia="pl-PL" w:bidi="pl-PL"/>
      </w:rPr>
    </w:lvl>
  </w:abstractNum>
  <w:abstractNum w:abstractNumId="16">
    <w:nsid w:val="5A241D34"/>
    <w:multiLevelType w:val="multilevel"/>
    <w:tmpl w:val="5A241D34"/>
    <w:lvl w:ilvl="0" w:tentative="0">
      <w:start w:val="0"/>
      <w:numFmt w:val="bullet"/>
      <w:lvlText w:val=""/>
      <w:lvlJc w:val="left"/>
      <w:pPr>
        <w:ind w:left="537" w:hanging="286"/>
      </w:pPr>
      <w:rPr>
        <w:rFonts w:hint="default" w:ascii="Symbol" w:hAnsi="Symbol" w:eastAsia="Symbol" w:cs="Symbol"/>
        <w:w w:val="100"/>
        <w:sz w:val="22"/>
        <w:szCs w:val="22"/>
        <w:lang w:val="pl-PL" w:eastAsia="pl-PL" w:bidi="pl-PL"/>
      </w:rPr>
    </w:lvl>
    <w:lvl w:ilvl="1" w:tentative="0">
      <w:start w:val="0"/>
      <w:numFmt w:val="bullet"/>
      <w:lvlText w:val="•"/>
      <w:lvlJc w:val="left"/>
      <w:pPr>
        <w:ind w:left="1075" w:hanging="286"/>
      </w:pPr>
      <w:rPr>
        <w:rFonts w:hint="default"/>
        <w:lang w:val="pl-PL" w:eastAsia="pl-PL" w:bidi="pl-PL"/>
      </w:rPr>
    </w:lvl>
    <w:lvl w:ilvl="2" w:tentative="0">
      <w:start w:val="0"/>
      <w:numFmt w:val="bullet"/>
      <w:lvlText w:val="•"/>
      <w:lvlJc w:val="left"/>
      <w:pPr>
        <w:ind w:left="1611" w:hanging="286"/>
      </w:pPr>
      <w:rPr>
        <w:rFonts w:hint="default"/>
        <w:lang w:val="pl-PL" w:eastAsia="pl-PL" w:bidi="pl-PL"/>
      </w:rPr>
    </w:lvl>
    <w:lvl w:ilvl="3" w:tentative="0">
      <w:start w:val="0"/>
      <w:numFmt w:val="bullet"/>
      <w:lvlText w:val="•"/>
      <w:lvlJc w:val="left"/>
      <w:pPr>
        <w:ind w:left="2147" w:hanging="286"/>
      </w:pPr>
      <w:rPr>
        <w:rFonts w:hint="default"/>
        <w:lang w:val="pl-PL" w:eastAsia="pl-PL" w:bidi="pl-PL"/>
      </w:rPr>
    </w:lvl>
    <w:lvl w:ilvl="4" w:tentative="0">
      <w:start w:val="0"/>
      <w:numFmt w:val="bullet"/>
      <w:lvlText w:val="•"/>
      <w:lvlJc w:val="left"/>
      <w:pPr>
        <w:ind w:left="2682" w:hanging="286"/>
      </w:pPr>
      <w:rPr>
        <w:rFonts w:hint="default"/>
        <w:lang w:val="pl-PL" w:eastAsia="pl-PL" w:bidi="pl-PL"/>
      </w:rPr>
    </w:lvl>
    <w:lvl w:ilvl="5" w:tentative="0">
      <w:start w:val="0"/>
      <w:numFmt w:val="bullet"/>
      <w:lvlText w:val="•"/>
      <w:lvlJc w:val="left"/>
      <w:pPr>
        <w:ind w:left="3218" w:hanging="286"/>
      </w:pPr>
      <w:rPr>
        <w:rFonts w:hint="default"/>
        <w:lang w:val="pl-PL" w:eastAsia="pl-PL" w:bidi="pl-PL"/>
      </w:rPr>
    </w:lvl>
    <w:lvl w:ilvl="6" w:tentative="0">
      <w:start w:val="0"/>
      <w:numFmt w:val="bullet"/>
      <w:lvlText w:val="•"/>
      <w:lvlJc w:val="left"/>
      <w:pPr>
        <w:ind w:left="3754" w:hanging="286"/>
      </w:pPr>
      <w:rPr>
        <w:rFonts w:hint="default"/>
        <w:lang w:val="pl-PL" w:eastAsia="pl-PL" w:bidi="pl-PL"/>
      </w:rPr>
    </w:lvl>
    <w:lvl w:ilvl="7" w:tentative="0">
      <w:start w:val="0"/>
      <w:numFmt w:val="bullet"/>
      <w:lvlText w:val="•"/>
      <w:lvlJc w:val="left"/>
      <w:pPr>
        <w:ind w:left="4289" w:hanging="286"/>
      </w:pPr>
      <w:rPr>
        <w:rFonts w:hint="default"/>
        <w:lang w:val="pl-PL" w:eastAsia="pl-PL" w:bidi="pl-PL"/>
      </w:rPr>
    </w:lvl>
    <w:lvl w:ilvl="8" w:tentative="0">
      <w:start w:val="0"/>
      <w:numFmt w:val="bullet"/>
      <w:lvlText w:val="•"/>
      <w:lvlJc w:val="left"/>
      <w:pPr>
        <w:ind w:left="4825" w:hanging="286"/>
      </w:pPr>
      <w:rPr>
        <w:rFonts w:hint="default"/>
        <w:lang w:val="pl-PL" w:eastAsia="pl-PL" w:bidi="pl-PL"/>
      </w:rPr>
    </w:lvl>
  </w:abstractNum>
  <w:abstractNum w:abstractNumId="17">
    <w:nsid w:val="72183CF9"/>
    <w:multiLevelType w:val="multilevel"/>
    <w:tmpl w:val="72183CF9"/>
    <w:lvl w:ilvl="0" w:tentative="0">
      <w:start w:val="3"/>
      <w:numFmt w:val="decimal"/>
      <w:lvlText w:val="%1"/>
      <w:lvlJc w:val="left"/>
      <w:pPr>
        <w:ind w:left="682" w:hanging="567"/>
        <w:jc w:val="left"/>
      </w:pPr>
      <w:rPr>
        <w:rFonts w:hint="default"/>
        <w:lang w:val="pl-PL" w:eastAsia="pl-PL" w:bidi="pl-PL"/>
      </w:rPr>
    </w:lvl>
    <w:lvl w:ilvl="1" w:tentative="0">
      <w:start w:val="1"/>
      <w:numFmt w:val="decimal"/>
      <w:lvlText w:val="%1.%2"/>
      <w:lvlJc w:val="left"/>
      <w:pPr>
        <w:ind w:left="682" w:hanging="567"/>
        <w:jc w:val="left"/>
      </w:pPr>
      <w:rPr>
        <w:rFonts w:hint="default" w:ascii="Verdana" w:hAnsi="Verdana" w:eastAsia="Verdana" w:cs="Verdana"/>
        <w:color w:val="2E5395"/>
        <w:spacing w:val="-1"/>
        <w:w w:val="78"/>
        <w:sz w:val="22"/>
        <w:szCs w:val="22"/>
        <w:lang w:val="pl-PL" w:eastAsia="pl-PL" w:bidi="pl-PL"/>
      </w:rPr>
    </w:lvl>
    <w:lvl w:ilvl="2" w:tentative="0">
      <w:start w:val="0"/>
      <w:numFmt w:val="bullet"/>
      <w:lvlText w:val="•"/>
      <w:lvlJc w:val="left"/>
      <w:pPr>
        <w:ind w:left="2403" w:hanging="567"/>
      </w:pPr>
      <w:rPr>
        <w:rFonts w:hint="default"/>
        <w:lang w:val="pl-PL" w:eastAsia="pl-PL" w:bidi="pl-PL"/>
      </w:rPr>
    </w:lvl>
    <w:lvl w:ilvl="3" w:tentative="0">
      <w:start w:val="0"/>
      <w:numFmt w:val="bullet"/>
      <w:lvlText w:val="•"/>
      <w:lvlJc w:val="left"/>
      <w:pPr>
        <w:ind w:left="3265" w:hanging="567"/>
      </w:pPr>
      <w:rPr>
        <w:rFonts w:hint="default"/>
        <w:lang w:val="pl-PL" w:eastAsia="pl-PL" w:bidi="pl-PL"/>
      </w:rPr>
    </w:lvl>
    <w:lvl w:ilvl="4" w:tentative="0">
      <w:start w:val="0"/>
      <w:numFmt w:val="bullet"/>
      <w:lvlText w:val="•"/>
      <w:lvlJc w:val="left"/>
      <w:pPr>
        <w:ind w:left="4127" w:hanging="567"/>
      </w:pPr>
      <w:rPr>
        <w:rFonts w:hint="default"/>
        <w:lang w:val="pl-PL" w:eastAsia="pl-PL" w:bidi="pl-PL"/>
      </w:rPr>
    </w:lvl>
    <w:lvl w:ilvl="5" w:tentative="0">
      <w:start w:val="0"/>
      <w:numFmt w:val="bullet"/>
      <w:lvlText w:val="•"/>
      <w:lvlJc w:val="left"/>
      <w:pPr>
        <w:ind w:left="4989" w:hanging="567"/>
      </w:pPr>
      <w:rPr>
        <w:rFonts w:hint="default"/>
        <w:lang w:val="pl-PL" w:eastAsia="pl-PL" w:bidi="pl-PL"/>
      </w:rPr>
    </w:lvl>
    <w:lvl w:ilvl="6" w:tentative="0">
      <w:start w:val="0"/>
      <w:numFmt w:val="bullet"/>
      <w:lvlText w:val="•"/>
      <w:lvlJc w:val="left"/>
      <w:pPr>
        <w:ind w:left="5851" w:hanging="567"/>
      </w:pPr>
      <w:rPr>
        <w:rFonts w:hint="default"/>
        <w:lang w:val="pl-PL" w:eastAsia="pl-PL" w:bidi="pl-PL"/>
      </w:rPr>
    </w:lvl>
    <w:lvl w:ilvl="7" w:tentative="0">
      <w:start w:val="0"/>
      <w:numFmt w:val="bullet"/>
      <w:lvlText w:val="•"/>
      <w:lvlJc w:val="left"/>
      <w:pPr>
        <w:ind w:left="6713" w:hanging="567"/>
      </w:pPr>
      <w:rPr>
        <w:rFonts w:hint="default"/>
        <w:lang w:val="pl-PL" w:eastAsia="pl-PL" w:bidi="pl-PL"/>
      </w:rPr>
    </w:lvl>
    <w:lvl w:ilvl="8" w:tentative="0">
      <w:start w:val="0"/>
      <w:numFmt w:val="bullet"/>
      <w:lvlText w:val="•"/>
      <w:lvlJc w:val="left"/>
      <w:pPr>
        <w:ind w:left="7575" w:hanging="567"/>
      </w:pPr>
      <w:rPr>
        <w:rFonts w:hint="default"/>
        <w:lang w:val="pl-PL" w:eastAsia="pl-PL" w:bidi="pl-PL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2"/>
  </w:num>
  <w:num w:numId="5">
    <w:abstractNumId w:val="1"/>
  </w:num>
  <w:num w:numId="6">
    <w:abstractNumId w:val="10"/>
  </w:num>
  <w:num w:numId="7">
    <w:abstractNumId w:val="12"/>
  </w:num>
  <w:num w:numId="8">
    <w:abstractNumId w:val="17"/>
  </w:num>
  <w:num w:numId="9">
    <w:abstractNumId w:val="9"/>
  </w:num>
  <w:num w:numId="10">
    <w:abstractNumId w:val="0"/>
  </w:num>
  <w:num w:numId="11">
    <w:abstractNumId w:val="13"/>
  </w:num>
  <w:num w:numId="12">
    <w:abstractNumId w:val="16"/>
  </w:num>
  <w:num w:numId="13">
    <w:abstractNumId w:val="3"/>
  </w:num>
  <w:num w:numId="14">
    <w:abstractNumId w:val="14"/>
  </w:num>
  <w:num w:numId="15">
    <w:abstractNumId w:val="7"/>
  </w:num>
  <w:num w:numId="16">
    <w:abstractNumId w:val="11"/>
  </w:num>
  <w:num w:numId="17">
    <w:abstractNumId w:val="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0343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Verdana" w:hAnsi="Verdana" w:eastAsia="Verdana" w:cs="Verdana"/>
      <w:sz w:val="22"/>
      <w:szCs w:val="22"/>
      <w:lang w:val="pl-PL" w:eastAsia="pl-PL" w:bidi="pl-PL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Verdana" w:hAnsi="Verdana" w:eastAsia="Verdana" w:cs="Verdana"/>
      <w:sz w:val="22"/>
      <w:szCs w:val="22"/>
      <w:lang w:val="pl-PL" w:eastAsia="pl-PL" w:bidi="pl-PL"/>
    </w:rPr>
  </w:style>
  <w:style w:type="table" w:customStyle="1" w:styleId="5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spacing w:before="1"/>
      <w:ind w:left="682" w:hanging="566"/>
    </w:pPr>
    <w:rPr>
      <w:rFonts w:ascii="Verdana" w:hAnsi="Verdana" w:eastAsia="Verdana" w:cs="Verdana"/>
      <w:lang w:val="pl-PL" w:eastAsia="pl-PL" w:bidi="pl-PL"/>
    </w:rPr>
  </w:style>
  <w:style w:type="paragraph" w:customStyle="1" w:styleId="7">
    <w:name w:val="Table Paragraph"/>
    <w:basedOn w:val="1"/>
    <w:qFormat/>
    <w:uiPriority w:val="1"/>
    <w:pPr>
      <w:ind w:left="537"/>
    </w:pPr>
    <w:rPr>
      <w:rFonts w:ascii="Verdana" w:hAnsi="Verdana" w:eastAsia="Verdana" w:cs="Verdana"/>
      <w:lang w:val="pl-PL" w:eastAsia="pl-PL" w:bidi="pl-P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ScaleCrop>false</ScaleCrop>
  <LinksUpToDate>false</LinksUpToDate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2019-03-15T16:08:00Z</dcterms:created>
  <dc:creator>Marcin Janik</dc:creator>
  <cp:lastModifiedBy>dslk</cp:lastModifiedBy>
  <dcterms:modified xsi:type="dcterms:W3CDTF">2019-03-15T16:11:27Z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2019-03-15T00:00:00Z</vt:filetime>
  </property>
  <property fmtid="{D5CDD505-2E9C-101B-9397-08002B2CF9AE}" pid="5" name="KSOProductBuildVer">
    <vt:lpwstr>2052-11.1.0.8527</vt:lpwstr>
  </property>
</Properties>
</file>